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11F4" w14:textId="77777777" w:rsidR="0074072E" w:rsidRPr="00766619" w:rsidRDefault="0074072E" w:rsidP="00D62078">
      <w:pPr>
        <w:pStyle w:val="NAGLOWEKXX"/>
        <w:rPr>
          <w:rFonts w:ascii="Arial" w:hAnsi="Arial" w:cs="Arial"/>
          <w:sz w:val="20"/>
          <w:szCs w:val="20"/>
        </w:rPr>
      </w:pPr>
      <w:bookmarkStart w:id="0" w:name="_Toc89086720"/>
      <w:bookmarkStart w:id="1" w:name="_Toc89161280"/>
      <w:bookmarkStart w:id="2" w:name="_Toc89688655"/>
      <w:bookmarkStart w:id="3" w:name="_Toc95208166"/>
      <w:bookmarkStart w:id="4" w:name="_Toc95221597"/>
      <w:bookmarkStart w:id="5" w:name="_Toc95983653"/>
      <w:bookmarkStart w:id="6" w:name="_Toc95989392"/>
      <w:bookmarkStart w:id="7" w:name="_Hlk205552682"/>
      <w:r w:rsidRPr="00766619">
        <w:rPr>
          <w:rFonts w:ascii="Arial" w:hAnsi="Arial" w:cs="Arial"/>
          <w:sz w:val="20"/>
          <w:szCs w:val="20"/>
        </w:rPr>
        <w:t>D-07.06.02.</w:t>
      </w:r>
      <w:r w:rsidRPr="00766619">
        <w:rPr>
          <w:rFonts w:ascii="Arial" w:hAnsi="Arial" w:cs="Arial"/>
          <w:sz w:val="20"/>
          <w:szCs w:val="20"/>
        </w:rPr>
        <w:tab/>
        <w:t>URZĄDZENIA ZABEZPIECZAJĄCE RUCH PIESZYCH</w:t>
      </w:r>
      <w:bookmarkEnd w:id="0"/>
      <w:bookmarkEnd w:id="1"/>
      <w:bookmarkEnd w:id="2"/>
      <w:bookmarkEnd w:id="3"/>
      <w:bookmarkEnd w:id="4"/>
      <w:bookmarkEnd w:id="5"/>
      <w:bookmarkEnd w:id="6"/>
    </w:p>
    <w:p w14:paraId="5037838C" w14:textId="77777777" w:rsidR="006C3D7A" w:rsidRPr="00766619" w:rsidRDefault="006C3D7A" w:rsidP="00D62078">
      <w:pPr>
        <w:pStyle w:val="WD2"/>
        <w:numPr>
          <w:ilvl w:val="0"/>
          <w:numId w:val="231"/>
        </w:numPr>
        <w:rPr>
          <w:rFonts w:ascii="Arial" w:hAnsi="Arial" w:cs="Arial"/>
          <w:sz w:val="20"/>
          <w:szCs w:val="20"/>
        </w:rPr>
      </w:pPr>
      <w:bookmarkStart w:id="8" w:name="_Toc425562413"/>
      <w:bookmarkStart w:id="9" w:name="_Toc501175572"/>
      <w:r w:rsidRPr="00766619">
        <w:rPr>
          <w:rFonts w:ascii="Arial" w:hAnsi="Arial" w:cs="Arial"/>
          <w:sz w:val="20"/>
          <w:szCs w:val="20"/>
        </w:rPr>
        <w:t>WSTĘP</w:t>
      </w:r>
      <w:bookmarkEnd w:id="8"/>
      <w:bookmarkEnd w:id="9"/>
    </w:p>
    <w:p w14:paraId="7CBE7D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Przedmiot ST</w:t>
      </w:r>
    </w:p>
    <w:p w14:paraId="32EB4488" w14:textId="04C97F62"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b/>
        </w:rPr>
        <w:tab/>
      </w:r>
      <w:r w:rsidRPr="00766619">
        <w:rPr>
          <w:rFonts w:ascii="Arial" w:hAnsi="Arial" w:cs="Arial"/>
        </w:rPr>
        <w:t xml:space="preserve">Przedmiotem niniejszej </w:t>
      </w:r>
      <w:r w:rsidR="0084275B" w:rsidRPr="00766619">
        <w:rPr>
          <w:rFonts w:ascii="Arial" w:hAnsi="Arial" w:cs="Arial"/>
        </w:rPr>
        <w:t>Specyfikacji Technicznej</w:t>
      </w:r>
      <w:r w:rsidRPr="00766619">
        <w:rPr>
          <w:rFonts w:ascii="Arial" w:hAnsi="Arial" w:cs="Arial"/>
        </w:rPr>
        <w:t xml:space="preserve"> są wymagania dotyczące wykonania i odbioru robót związanych z urządzeniami zabezpieczającymi ruch pieszych </w:t>
      </w:r>
      <w:r w:rsidR="00F65175" w:rsidRPr="00766619">
        <w:rPr>
          <w:rFonts w:ascii="Arial" w:hAnsi="Arial" w:cs="Arial"/>
        </w:rPr>
        <w:t>przy realizacji zadania pn. „</w:t>
      </w:r>
      <w:r w:rsidR="00766619" w:rsidRPr="00766619">
        <w:rPr>
          <w:rFonts w:ascii="Arial" w:hAnsi="Arial" w:cs="Arial"/>
          <w:spacing w:val="-3"/>
        </w:rPr>
        <w:t>Przebudowa drogi krajowej nr 59 od km 51+173do km 51+215</w:t>
      </w:r>
      <w:r w:rsidR="00F65175" w:rsidRPr="00766619">
        <w:rPr>
          <w:rFonts w:ascii="Arial" w:hAnsi="Arial" w:cs="Arial"/>
        </w:rPr>
        <w:t>”</w:t>
      </w:r>
      <w:r w:rsidRPr="00766619">
        <w:rPr>
          <w:rFonts w:ascii="Arial" w:hAnsi="Arial" w:cs="Arial"/>
        </w:rPr>
        <w:t>.</w:t>
      </w:r>
    </w:p>
    <w:p w14:paraId="06B0F325" w14:textId="77777777"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rPr>
        <w:t xml:space="preserve"> </w:t>
      </w:r>
    </w:p>
    <w:p w14:paraId="4D6C8ED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stosowania ST</w:t>
      </w:r>
    </w:p>
    <w:p w14:paraId="58B06AA7" w14:textId="77777777" w:rsidR="006C3D7A" w:rsidRPr="00766619" w:rsidRDefault="006C3D7A" w:rsidP="006C3D7A">
      <w:pPr>
        <w:tabs>
          <w:tab w:val="left" w:pos="0"/>
        </w:tabs>
        <w:rPr>
          <w:rFonts w:ascii="Arial" w:hAnsi="Arial" w:cs="Arial"/>
        </w:rPr>
      </w:pPr>
      <w:r w:rsidRPr="00766619">
        <w:rPr>
          <w:rFonts w:ascii="Arial" w:hAnsi="Arial" w:cs="Arial"/>
        </w:rPr>
        <w:tab/>
      </w:r>
      <w:r w:rsidR="00A32AA4" w:rsidRPr="00766619">
        <w:rPr>
          <w:rFonts w:ascii="Arial" w:hAnsi="Arial" w:cs="Arial"/>
        </w:rPr>
        <w:t>Specyfikacja techniczna</w:t>
      </w:r>
      <w:r w:rsidRPr="00766619">
        <w:rPr>
          <w:rFonts w:ascii="Arial" w:hAnsi="Arial" w:cs="Arial"/>
        </w:rPr>
        <w:t xml:space="preserve"> stanowi obowiązujący dokument przetargowy i kontraktowy przy zlecaniu realizacji robót wymienionych w pkt. 1.1.</w:t>
      </w:r>
    </w:p>
    <w:p w14:paraId="02F86A61" w14:textId="77777777" w:rsidR="006C3D7A" w:rsidRPr="00766619" w:rsidRDefault="006C3D7A" w:rsidP="006C3D7A">
      <w:pPr>
        <w:tabs>
          <w:tab w:val="left" w:pos="0"/>
        </w:tabs>
        <w:rPr>
          <w:rFonts w:ascii="Arial" w:hAnsi="Arial" w:cs="Arial"/>
        </w:rPr>
      </w:pPr>
      <w:r w:rsidRPr="00766619">
        <w:rPr>
          <w:rFonts w:ascii="Arial" w:hAnsi="Arial" w:cs="Arial"/>
        </w:rPr>
        <w:t xml:space="preserve"> </w:t>
      </w:r>
    </w:p>
    <w:p w14:paraId="0F15B95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robót objętych ST</w:t>
      </w:r>
    </w:p>
    <w:p w14:paraId="4F734D77" w14:textId="77777777" w:rsidR="006C3D7A" w:rsidRPr="00766619" w:rsidRDefault="006C3D7A" w:rsidP="006C3D7A">
      <w:pPr>
        <w:tabs>
          <w:tab w:val="right" w:leader="dot" w:pos="-1985"/>
          <w:tab w:val="left" w:pos="540"/>
        </w:tabs>
        <w:rPr>
          <w:rFonts w:ascii="Arial" w:hAnsi="Arial" w:cs="Arial"/>
          <w:b/>
        </w:rPr>
      </w:pPr>
      <w:r w:rsidRPr="00766619">
        <w:rPr>
          <w:rFonts w:ascii="Arial" w:hAnsi="Arial" w:cs="Arial"/>
          <w:b/>
        </w:rPr>
        <w:tab/>
      </w:r>
      <w:r w:rsidRPr="00766619">
        <w:rPr>
          <w:rFonts w:ascii="Arial" w:hAnsi="Arial" w:cs="Arial"/>
        </w:rPr>
        <w:t>Ustalenia zawarte w niniejszej specyfikacji dotyczą zasad prowadzenia robót związanych z urządzeniami zabezpieczającymi ruch pieszych, do których należą ogrodzenia ochronne sztywne.</w:t>
      </w:r>
    </w:p>
    <w:p w14:paraId="156FB47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Celem stosowania urządzeń zabezpieczających ruch pieszych jest ochrona życia i zdrowia uczestników ruchu drogowego, zarówno pieszych jak i kierowców oraz pasażerów pojazdów poprzez uniemożliwienie nagłego wtargnięcia na jezdnię  w miejscach do tego nieprzeznaczonych.</w:t>
      </w:r>
    </w:p>
    <w:p w14:paraId="7969D6DE" w14:textId="77777777" w:rsidR="006C3D7A" w:rsidRPr="00766619" w:rsidRDefault="006C3D7A" w:rsidP="006C3D7A">
      <w:pPr>
        <w:pStyle w:val="WD6"/>
        <w:rPr>
          <w:rFonts w:ascii="Arial" w:hAnsi="Arial" w:cs="Arial"/>
          <w:b/>
        </w:rPr>
      </w:pPr>
      <w:r w:rsidRPr="00766619">
        <w:rPr>
          <w:rFonts w:ascii="Arial" w:hAnsi="Arial" w:cs="Arial"/>
          <w:b/>
        </w:rPr>
        <w:t xml:space="preserve"> </w:t>
      </w:r>
    </w:p>
    <w:p w14:paraId="6C650CF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Określenia podstawowe</w:t>
      </w:r>
    </w:p>
    <w:p w14:paraId="7BAF458E"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 xml:space="preserve">1.4.1. </w:t>
      </w:r>
      <w:r w:rsidRPr="00766619">
        <w:rPr>
          <w:rFonts w:ascii="Arial" w:hAnsi="Arial" w:cs="Arial"/>
        </w:rPr>
        <w:t xml:space="preserve">Ogrodzenia ochronne sztywne - przegrody fizyczne separujące ruch pieszy od ruchu kołowego wykonane z kształtowników stalowych,  </w:t>
      </w:r>
    </w:p>
    <w:p w14:paraId="0E0C5319" w14:textId="77777777" w:rsidR="006C3D7A" w:rsidRPr="00766619" w:rsidRDefault="006C3D7A" w:rsidP="006C3D7A">
      <w:pPr>
        <w:tabs>
          <w:tab w:val="right" w:leader="dot" w:pos="-1985"/>
          <w:tab w:val="left" w:pos="540"/>
        </w:tabs>
        <w:spacing w:before="120"/>
        <w:rPr>
          <w:rFonts w:ascii="Arial" w:hAnsi="Arial" w:cs="Arial"/>
        </w:rPr>
      </w:pPr>
      <w:r w:rsidRPr="00766619">
        <w:rPr>
          <w:rFonts w:ascii="Arial" w:hAnsi="Arial" w:cs="Arial"/>
          <w:b/>
        </w:rPr>
        <w:t xml:space="preserve">1.4.2. </w:t>
      </w:r>
      <w:r w:rsidRPr="00766619">
        <w:rPr>
          <w:rFonts w:ascii="Arial" w:hAnsi="Arial" w:cs="Arial"/>
        </w:rPr>
        <w:t>Kształtowniki - wyroby o stałym przekroju poprzecznym w kształcie złożonej figury geometrycznej, dostarczane w odcinkach prostych, stosowane w konstrukcjach stalowych lub w połączeniu z innymi materiałami budowlanymi.</w:t>
      </w:r>
    </w:p>
    <w:p w14:paraId="09DC98F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1.4.3.</w:t>
      </w:r>
      <w:r w:rsidRPr="00766619">
        <w:rPr>
          <w:rFonts w:ascii="Arial" w:hAnsi="Arial" w:cs="Arial"/>
        </w:rPr>
        <w:t xml:space="preserve">Pozostałe określenia podstawowe są zgodne z obowiązującymi, odpowiednimi polskimi normami i z definicjami podanymi w ST D-00.00.00 „Wymagania ogólne” pkt 1.4. </w:t>
      </w:r>
    </w:p>
    <w:p w14:paraId="6EE4D5A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robót</w:t>
      </w:r>
    </w:p>
    <w:p w14:paraId="5BE5620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 xml:space="preserve">Ogólne wymagania dotyczące robót podano w ST D-00.00.00 „Wymagania ogólne” pkt 1.5. </w:t>
      </w:r>
    </w:p>
    <w:p w14:paraId="09EE71D9" w14:textId="77777777" w:rsidR="006C3D7A" w:rsidRPr="00766619" w:rsidRDefault="006C3D7A" w:rsidP="00D62078">
      <w:pPr>
        <w:pStyle w:val="WD2"/>
        <w:rPr>
          <w:rFonts w:ascii="Arial" w:hAnsi="Arial" w:cs="Arial"/>
          <w:sz w:val="20"/>
          <w:szCs w:val="20"/>
        </w:rPr>
      </w:pPr>
      <w:bookmarkStart w:id="10" w:name="_Toc425562414"/>
      <w:bookmarkStart w:id="11" w:name="_Toc501175573"/>
      <w:r w:rsidRPr="00766619">
        <w:rPr>
          <w:rFonts w:ascii="Arial" w:hAnsi="Arial" w:cs="Arial"/>
          <w:sz w:val="20"/>
          <w:szCs w:val="20"/>
        </w:rPr>
        <w:t>MATERIAŁY</w:t>
      </w:r>
      <w:bookmarkEnd w:id="10"/>
      <w:bookmarkEnd w:id="11"/>
    </w:p>
    <w:p w14:paraId="1B925A5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materiałów</w:t>
      </w:r>
    </w:p>
    <w:p w14:paraId="58A17508"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Ogólne wymagania dotyczące materiałów, ich pozyskiwania i składowania, podano w ST D-00.00.00 „Wymagania ogólne” pkt 2.</w:t>
      </w:r>
    </w:p>
    <w:p w14:paraId="4513862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Rodzaje materiałów</w:t>
      </w:r>
    </w:p>
    <w:p w14:paraId="190F572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Materiałami stosowanymi przy wykonywaniu urządzeń zabezpieczających ruch objętych niniejszą ST, są:</w:t>
      </w:r>
    </w:p>
    <w:p w14:paraId="7C8E13E1" w14:textId="77777777" w:rsidR="006C3D7A" w:rsidRPr="00766619" w:rsidRDefault="006C3D7A" w:rsidP="006C3D7A">
      <w:pPr>
        <w:pStyle w:val="WD6"/>
        <w:rPr>
          <w:rFonts w:ascii="Arial" w:hAnsi="Arial" w:cs="Arial"/>
          <w:b/>
        </w:rPr>
      </w:pPr>
      <w:r w:rsidRPr="00766619">
        <w:rPr>
          <w:rFonts w:ascii="Arial" w:hAnsi="Arial" w:cs="Arial"/>
        </w:rPr>
        <w:t> słupki metalowe i elementy połączeniowe,</w:t>
      </w:r>
    </w:p>
    <w:p w14:paraId="719D93D9" w14:textId="77777777" w:rsidR="006C3D7A" w:rsidRPr="00766619" w:rsidRDefault="006C3D7A" w:rsidP="006C3D7A">
      <w:pPr>
        <w:pStyle w:val="WD6"/>
        <w:rPr>
          <w:rFonts w:ascii="Arial" w:hAnsi="Arial" w:cs="Arial"/>
          <w:b/>
        </w:rPr>
      </w:pPr>
      <w:r w:rsidRPr="00766619">
        <w:rPr>
          <w:rFonts w:ascii="Arial" w:hAnsi="Arial" w:cs="Arial"/>
        </w:rPr>
        <w:t> balustrady U-11a,</w:t>
      </w:r>
    </w:p>
    <w:p w14:paraId="453DE870" w14:textId="77777777" w:rsidR="006C3D7A" w:rsidRPr="00766619" w:rsidRDefault="006C3D7A" w:rsidP="006C3D7A">
      <w:pPr>
        <w:pStyle w:val="WD6"/>
        <w:rPr>
          <w:rFonts w:ascii="Arial" w:hAnsi="Arial" w:cs="Arial"/>
          <w:b/>
        </w:rPr>
      </w:pPr>
      <w:r w:rsidRPr="00766619">
        <w:rPr>
          <w:rFonts w:ascii="Arial" w:hAnsi="Arial" w:cs="Arial"/>
        </w:rPr>
        <w:t> ogrodzenia segmentowe U-12a,</w:t>
      </w:r>
    </w:p>
    <w:p w14:paraId="730AED39" w14:textId="77777777" w:rsidR="006C3D7A" w:rsidRPr="00766619" w:rsidRDefault="006C3D7A" w:rsidP="006C3D7A">
      <w:pPr>
        <w:pStyle w:val="WD6"/>
        <w:rPr>
          <w:rFonts w:ascii="Arial" w:hAnsi="Arial" w:cs="Arial"/>
          <w:b/>
        </w:rPr>
      </w:pPr>
      <w:r w:rsidRPr="00766619">
        <w:rPr>
          <w:rFonts w:ascii="Arial" w:hAnsi="Arial" w:cs="Arial"/>
        </w:rPr>
        <w:t> beton i jego składniki,</w:t>
      </w:r>
    </w:p>
    <w:p w14:paraId="053B8A10" w14:textId="77777777" w:rsidR="006C3D7A" w:rsidRPr="00766619" w:rsidRDefault="006C3D7A" w:rsidP="006C3D7A">
      <w:pPr>
        <w:pStyle w:val="WD6"/>
        <w:rPr>
          <w:rFonts w:ascii="Arial" w:hAnsi="Arial" w:cs="Arial"/>
          <w:b/>
        </w:rPr>
      </w:pPr>
      <w:r w:rsidRPr="00766619">
        <w:rPr>
          <w:rFonts w:ascii="Arial" w:hAnsi="Arial" w:cs="Arial"/>
        </w:rPr>
        <w:t> materiały do malowania i renowacji powłok malarskich.</w:t>
      </w:r>
    </w:p>
    <w:p w14:paraId="582C401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Słupki metalowe i elementy połączeniowe</w:t>
      </w:r>
    </w:p>
    <w:p w14:paraId="34A34F47"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2.5.1. </w:t>
      </w:r>
      <w:r w:rsidRPr="00766619">
        <w:rPr>
          <w:rFonts w:ascii="Arial" w:hAnsi="Arial" w:cs="Arial"/>
          <w:sz w:val="20"/>
        </w:rPr>
        <w:t>Wymiary i najważniejsze charakterystyki słupków</w:t>
      </w:r>
    </w:p>
    <w:p w14:paraId="782534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ST lub wskazaniami Inżyniera.</w:t>
      </w:r>
    </w:p>
    <w:p w14:paraId="466E410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Wymiary i najważniejsze charakterystyki słupków można przyjmować zgodnie z tablicami od 6 do 13.</w:t>
      </w:r>
    </w:p>
    <w:p w14:paraId="0EC153BB" w14:textId="77777777" w:rsidR="006C3D7A" w:rsidRPr="00766619" w:rsidRDefault="006C3D7A" w:rsidP="006C3D7A">
      <w:pPr>
        <w:rPr>
          <w:rFonts w:ascii="Arial" w:hAnsi="Arial" w:cs="Arial"/>
        </w:rPr>
      </w:pPr>
    </w:p>
    <w:p w14:paraId="29B5EA87" w14:textId="77777777" w:rsidR="006C3D7A" w:rsidRPr="00766619" w:rsidRDefault="006C3D7A" w:rsidP="006C3D7A">
      <w:pPr>
        <w:rPr>
          <w:rFonts w:ascii="Arial" w:hAnsi="Arial" w:cs="Arial"/>
        </w:rPr>
      </w:pPr>
    </w:p>
    <w:p w14:paraId="42F2FC5C" w14:textId="77777777" w:rsidR="006C3D7A" w:rsidRPr="00766619" w:rsidRDefault="006C3D7A" w:rsidP="006C3D7A">
      <w:pPr>
        <w:rPr>
          <w:rFonts w:ascii="Arial" w:hAnsi="Arial" w:cs="Arial"/>
        </w:rPr>
      </w:pPr>
    </w:p>
    <w:p w14:paraId="7EC81B8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6. Rury stalowe okrągłe bez szwu walcowane na gorąco wg PN-H-74219 [11]</w:t>
      </w:r>
    </w:p>
    <w:tbl>
      <w:tblPr>
        <w:tblW w:w="9072" w:type="dxa"/>
        <w:jc w:val="center"/>
        <w:tblCellMar>
          <w:left w:w="70" w:type="dxa"/>
          <w:right w:w="70" w:type="dxa"/>
        </w:tblCellMar>
        <w:tblLook w:val="0000" w:firstRow="0" w:lastRow="0" w:firstColumn="0" w:lastColumn="0" w:noHBand="0" w:noVBand="0"/>
      </w:tblPr>
      <w:tblGrid>
        <w:gridCol w:w="1610"/>
        <w:gridCol w:w="2204"/>
        <w:gridCol w:w="2318"/>
        <w:gridCol w:w="1470"/>
        <w:gridCol w:w="1470"/>
      </w:tblGrid>
      <w:tr w:rsidR="006C3D7A" w:rsidRPr="00766619" w14:paraId="1E025FA0" w14:textId="77777777" w:rsidTr="007055C0">
        <w:trPr>
          <w:jc w:val="center"/>
        </w:trPr>
        <w:tc>
          <w:tcPr>
            <w:tcW w:w="1346" w:type="dxa"/>
            <w:vMerge w:val="restart"/>
            <w:tcBorders>
              <w:top w:val="single" w:sz="4" w:space="0" w:color="auto"/>
              <w:left w:val="single" w:sz="4" w:space="0" w:color="auto"/>
              <w:bottom w:val="double" w:sz="4" w:space="0" w:color="auto"/>
              <w:right w:val="single" w:sz="4" w:space="0" w:color="auto"/>
            </w:tcBorders>
            <w:noWrap/>
          </w:tcPr>
          <w:p w14:paraId="5DD5F10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Średnica</w:t>
            </w:r>
          </w:p>
          <w:p w14:paraId="738C564F"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zewnętrzna</w:t>
            </w:r>
          </w:p>
        </w:tc>
        <w:tc>
          <w:tcPr>
            <w:tcW w:w="1843" w:type="dxa"/>
            <w:vMerge w:val="restart"/>
            <w:tcBorders>
              <w:top w:val="single" w:sz="4" w:space="0" w:color="auto"/>
              <w:left w:val="single" w:sz="4" w:space="0" w:color="auto"/>
              <w:bottom w:val="double" w:sz="4" w:space="0" w:color="auto"/>
              <w:right w:val="single" w:sz="4" w:space="0" w:color="auto"/>
            </w:tcBorders>
            <w:noWrap/>
          </w:tcPr>
          <w:p w14:paraId="69D7FA73"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Grubość</w:t>
            </w:r>
          </w:p>
          <w:p w14:paraId="1DB00165"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ścianki</w:t>
            </w:r>
          </w:p>
        </w:tc>
        <w:tc>
          <w:tcPr>
            <w:tcW w:w="1938" w:type="dxa"/>
            <w:vMerge w:val="restart"/>
            <w:tcBorders>
              <w:top w:val="single" w:sz="4" w:space="0" w:color="auto"/>
              <w:left w:val="single" w:sz="4" w:space="0" w:color="auto"/>
              <w:bottom w:val="double" w:sz="4" w:space="0" w:color="auto"/>
              <w:right w:val="single" w:sz="4" w:space="0" w:color="auto"/>
            </w:tcBorders>
            <w:noWrap/>
          </w:tcPr>
          <w:p w14:paraId="04323D9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Masa 1 m rury</w:t>
            </w:r>
          </w:p>
          <w:p w14:paraId="16715852"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kg/m</w:t>
            </w:r>
          </w:p>
        </w:tc>
        <w:tc>
          <w:tcPr>
            <w:tcW w:w="2458" w:type="dxa"/>
            <w:gridSpan w:val="2"/>
            <w:tcBorders>
              <w:top w:val="single" w:sz="4" w:space="0" w:color="auto"/>
              <w:left w:val="single" w:sz="4" w:space="0" w:color="auto"/>
              <w:bottom w:val="single" w:sz="4" w:space="0" w:color="auto"/>
              <w:right w:val="single" w:sz="4" w:space="0" w:color="auto"/>
            </w:tcBorders>
            <w:noWrap/>
          </w:tcPr>
          <w:p w14:paraId="1555F77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w:t>
            </w:r>
          </w:p>
        </w:tc>
      </w:tr>
      <w:tr w:rsidR="006C3D7A" w:rsidRPr="00766619" w14:paraId="2773DEC1"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5C1B5218"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F293BD0"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BE84CEB" w14:textId="77777777" w:rsidR="006C3D7A" w:rsidRPr="00766619" w:rsidRDefault="006C3D7A" w:rsidP="007055C0">
            <w:pPr>
              <w:jc w:val="center"/>
              <w:rPr>
                <w:rFonts w:ascii="Arial" w:hAnsi="Arial" w:cs="Arial"/>
              </w:rPr>
            </w:pPr>
          </w:p>
        </w:tc>
        <w:tc>
          <w:tcPr>
            <w:tcW w:w="1229" w:type="dxa"/>
            <w:tcBorders>
              <w:top w:val="single" w:sz="4" w:space="0" w:color="auto"/>
              <w:left w:val="single" w:sz="4" w:space="0" w:color="auto"/>
              <w:bottom w:val="double" w:sz="4" w:space="0" w:color="auto"/>
              <w:right w:val="single" w:sz="4" w:space="0" w:color="auto"/>
            </w:tcBorders>
            <w:noWrap/>
          </w:tcPr>
          <w:p w14:paraId="69DB89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średnicy zewnętrznej</w:t>
            </w:r>
          </w:p>
        </w:tc>
        <w:tc>
          <w:tcPr>
            <w:tcW w:w="1229" w:type="dxa"/>
            <w:tcBorders>
              <w:top w:val="single" w:sz="4" w:space="0" w:color="auto"/>
              <w:left w:val="single" w:sz="4" w:space="0" w:color="auto"/>
              <w:bottom w:val="double" w:sz="4" w:space="0" w:color="auto"/>
              <w:right w:val="single" w:sz="4" w:space="0" w:color="auto"/>
            </w:tcBorders>
            <w:noWrap/>
          </w:tcPr>
          <w:p w14:paraId="262D00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grubości ścianki</w:t>
            </w:r>
          </w:p>
        </w:tc>
      </w:tr>
      <w:tr w:rsidR="006C3D7A" w:rsidRPr="00766619" w14:paraId="22185CB2" w14:textId="77777777" w:rsidTr="007055C0">
        <w:trPr>
          <w:jc w:val="center"/>
        </w:trPr>
        <w:tc>
          <w:tcPr>
            <w:tcW w:w="1346" w:type="dxa"/>
            <w:tcBorders>
              <w:top w:val="double" w:sz="4" w:space="0" w:color="auto"/>
              <w:left w:val="single" w:sz="6" w:space="0" w:color="auto"/>
              <w:bottom w:val="single" w:sz="6" w:space="0" w:color="auto"/>
              <w:right w:val="single" w:sz="6" w:space="0" w:color="auto"/>
            </w:tcBorders>
            <w:noWrap/>
          </w:tcPr>
          <w:p w14:paraId="61E584E7" w14:textId="6E212449" w:rsidR="006C3D7A" w:rsidRPr="00A37283" w:rsidRDefault="006C3D7A" w:rsidP="00A37283">
            <w:pPr>
              <w:pStyle w:val="StylIwony"/>
              <w:spacing w:after="0"/>
              <w:rPr>
                <w:rFonts w:ascii="Arial" w:hAnsi="Arial" w:cs="Arial"/>
                <w:sz w:val="20"/>
              </w:rPr>
            </w:pPr>
          </w:p>
          <w:p w14:paraId="15A39CD9" w14:textId="5D82C8CC" w:rsidR="006C3D7A" w:rsidRPr="00A37283" w:rsidRDefault="006C3D7A" w:rsidP="00A37283">
            <w:pPr>
              <w:pStyle w:val="StylIwony"/>
              <w:spacing w:before="0" w:after="0"/>
              <w:jc w:val="center"/>
              <w:rPr>
                <w:rFonts w:ascii="Arial" w:hAnsi="Arial" w:cs="Arial"/>
                <w:sz w:val="20"/>
              </w:rPr>
            </w:pPr>
            <w:r w:rsidRPr="00A37283">
              <w:rPr>
                <w:rFonts w:ascii="Arial" w:hAnsi="Arial" w:cs="Arial"/>
                <w:sz w:val="20"/>
              </w:rPr>
              <w:t>60,3</w:t>
            </w:r>
          </w:p>
        </w:tc>
        <w:tc>
          <w:tcPr>
            <w:tcW w:w="1843" w:type="dxa"/>
            <w:tcBorders>
              <w:top w:val="double" w:sz="4" w:space="0" w:color="auto"/>
              <w:left w:val="single" w:sz="6" w:space="0" w:color="auto"/>
              <w:bottom w:val="single" w:sz="6" w:space="0" w:color="auto"/>
              <w:right w:val="single" w:sz="6" w:space="0" w:color="auto"/>
            </w:tcBorders>
            <w:noWrap/>
          </w:tcPr>
          <w:p w14:paraId="49149D31" w14:textId="0BC09779" w:rsidR="006C3D7A" w:rsidRPr="00A37283" w:rsidRDefault="006C3D7A" w:rsidP="00A37283">
            <w:pPr>
              <w:pStyle w:val="StylIwony"/>
              <w:spacing w:after="0"/>
              <w:rPr>
                <w:rFonts w:ascii="Arial" w:hAnsi="Arial" w:cs="Arial"/>
                <w:sz w:val="20"/>
              </w:rPr>
            </w:pPr>
          </w:p>
          <w:p w14:paraId="36DF36F8" w14:textId="77777777" w:rsidR="006C3D7A" w:rsidRPr="00A37283" w:rsidRDefault="006C3D7A" w:rsidP="007055C0">
            <w:pPr>
              <w:pStyle w:val="StylIwony"/>
              <w:spacing w:before="0" w:after="0"/>
              <w:jc w:val="center"/>
              <w:rPr>
                <w:rFonts w:ascii="Arial" w:hAnsi="Arial" w:cs="Arial"/>
                <w:sz w:val="20"/>
              </w:rPr>
            </w:pPr>
            <w:r w:rsidRPr="00A37283">
              <w:rPr>
                <w:rFonts w:ascii="Arial" w:hAnsi="Arial" w:cs="Arial"/>
                <w:sz w:val="20"/>
              </w:rPr>
              <w:t>od 2,9 do</w:t>
            </w:r>
            <w:r w:rsidRPr="00A37283">
              <w:rPr>
                <w:rFonts w:ascii="Arial" w:hAnsi="Arial" w:cs="Arial"/>
                <w:b/>
                <w:sz w:val="20"/>
              </w:rPr>
              <w:t xml:space="preserve"> </w:t>
            </w:r>
            <w:r w:rsidRPr="00A37283">
              <w:rPr>
                <w:rFonts w:ascii="Arial" w:hAnsi="Arial" w:cs="Arial"/>
                <w:sz w:val="20"/>
              </w:rPr>
              <w:t>14,2</w:t>
            </w:r>
          </w:p>
          <w:p w14:paraId="7F803AC4" w14:textId="1BD0030B" w:rsidR="006C3D7A" w:rsidRPr="00A37283" w:rsidRDefault="006C3D7A" w:rsidP="007055C0">
            <w:pPr>
              <w:pStyle w:val="StylIwony"/>
              <w:spacing w:before="0" w:after="0"/>
              <w:jc w:val="center"/>
              <w:rPr>
                <w:rFonts w:ascii="Arial" w:hAnsi="Arial" w:cs="Arial"/>
                <w:sz w:val="20"/>
              </w:rPr>
            </w:pPr>
          </w:p>
        </w:tc>
        <w:tc>
          <w:tcPr>
            <w:tcW w:w="1938" w:type="dxa"/>
            <w:tcBorders>
              <w:top w:val="double" w:sz="4" w:space="0" w:color="auto"/>
              <w:left w:val="single" w:sz="6" w:space="0" w:color="auto"/>
              <w:bottom w:val="single" w:sz="6" w:space="0" w:color="auto"/>
              <w:right w:val="single" w:sz="6" w:space="0" w:color="auto"/>
            </w:tcBorders>
            <w:noWrap/>
          </w:tcPr>
          <w:p w14:paraId="2E3583BD" w14:textId="3A20EA79" w:rsidR="006C3D7A" w:rsidRPr="00A37283" w:rsidRDefault="006C3D7A" w:rsidP="00A37283">
            <w:pPr>
              <w:pStyle w:val="StylIwony"/>
              <w:spacing w:after="0"/>
              <w:rPr>
                <w:rFonts w:ascii="Arial" w:hAnsi="Arial" w:cs="Arial"/>
                <w:sz w:val="20"/>
              </w:rPr>
            </w:pPr>
          </w:p>
          <w:p w14:paraId="560BB20A" w14:textId="77777777" w:rsidR="006C3D7A" w:rsidRPr="00A37283" w:rsidRDefault="006C3D7A" w:rsidP="007055C0">
            <w:pPr>
              <w:pStyle w:val="StylIwony"/>
              <w:spacing w:before="0" w:after="0"/>
              <w:jc w:val="center"/>
              <w:rPr>
                <w:rFonts w:ascii="Arial" w:hAnsi="Arial" w:cs="Arial"/>
                <w:sz w:val="20"/>
              </w:rPr>
            </w:pPr>
            <w:r w:rsidRPr="00A37283">
              <w:rPr>
                <w:rFonts w:ascii="Arial" w:hAnsi="Arial" w:cs="Arial"/>
                <w:sz w:val="20"/>
              </w:rPr>
              <w:t>od 4,11 do 16,1</w:t>
            </w:r>
          </w:p>
          <w:p w14:paraId="2D6E3BC2" w14:textId="4D8CBE18" w:rsidR="006C3D7A" w:rsidRPr="00A37283" w:rsidRDefault="006C3D7A" w:rsidP="00A37283">
            <w:pPr>
              <w:pStyle w:val="StylIwony"/>
              <w:spacing w:before="0" w:after="0"/>
              <w:rPr>
                <w:rFonts w:ascii="Arial" w:hAnsi="Arial" w:cs="Arial"/>
                <w:sz w:val="20"/>
              </w:rPr>
            </w:pPr>
          </w:p>
        </w:tc>
        <w:tc>
          <w:tcPr>
            <w:tcW w:w="1229" w:type="dxa"/>
            <w:tcBorders>
              <w:top w:val="double" w:sz="4" w:space="0" w:color="auto"/>
              <w:left w:val="single" w:sz="6" w:space="0" w:color="auto"/>
              <w:bottom w:val="single" w:sz="6" w:space="0" w:color="auto"/>
              <w:right w:val="single" w:sz="6" w:space="0" w:color="auto"/>
            </w:tcBorders>
            <w:noWrap/>
          </w:tcPr>
          <w:p w14:paraId="78F753D2" w14:textId="77777777" w:rsidR="006C3D7A" w:rsidRPr="00766619" w:rsidRDefault="006C3D7A" w:rsidP="007055C0">
            <w:pPr>
              <w:pStyle w:val="StylIwony"/>
              <w:spacing w:before="0" w:after="0"/>
              <w:jc w:val="center"/>
              <w:rPr>
                <w:rFonts w:ascii="Arial" w:hAnsi="Arial" w:cs="Arial"/>
                <w:sz w:val="20"/>
              </w:rPr>
            </w:pPr>
          </w:p>
          <w:p w14:paraId="43579108" w14:textId="77777777" w:rsidR="006C3D7A" w:rsidRPr="00766619" w:rsidRDefault="006C3D7A" w:rsidP="007055C0">
            <w:pPr>
              <w:pStyle w:val="StylIwony"/>
              <w:spacing w:before="0" w:after="0"/>
              <w:jc w:val="center"/>
              <w:rPr>
                <w:rFonts w:ascii="Arial" w:hAnsi="Arial" w:cs="Arial"/>
                <w:sz w:val="20"/>
              </w:rPr>
            </w:pPr>
          </w:p>
          <w:p w14:paraId="1163AF8F" w14:textId="77777777" w:rsidR="006C3D7A" w:rsidRPr="00766619" w:rsidRDefault="006C3D7A" w:rsidP="007055C0">
            <w:pPr>
              <w:pStyle w:val="StylIwony"/>
              <w:spacing w:before="0" w:after="0"/>
              <w:jc w:val="center"/>
              <w:rPr>
                <w:rFonts w:ascii="Arial" w:hAnsi="Arial" w:cs="Arial"/>
                <w:sz w:val="20"/>
              </w:rPr>
            </w:pPr>
          </w:p>
          <w:p w14:paraId="3852B7A6" w14:textId="77777777" w:rsidR="006C3D7A" w:rsidRPr="00766619" w:rsidRDefault="006C3D7A" w:rsidP="00A37283">
            <w:pPr>
              <w:pStyle w:val="StylIwony"/>
              <w:spacing w:before="0" w:after="0"/>
              <w:rPr>
                <w:rFonts w:ascii="Arial" w:hAnsi="Arial" w:cs="Arial"/>
                <w:sz w:val="20"/>
              </w:rPr>
            </w:pPr>
          </w:p>
          <w:p w14:paraId="585C25B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1,25</w:t>
            </w:r>
          </w:p>
        </w:tc>
        <w:tc>
          <w:tcPr>
            <w:tcW w:w="1229" w:type="dxa"/>
            <w:tcBorders>
              <w:top w:val="double" w:sz="4" w:space="0" w:color="auto"/>
              <w:left w:val="single" w:sz="6" w:space="0" w:color="auto"/>
              <w:bottom w:val="single" w:sz="6" w:space="0" w:color="auto"/>
              <w:right w:val="single" w:sz="6" w:space="0" w:color="auto"/>
            </w:tcBorders>
            <w:noWrap/>
          </w:tcPr>
          <w:p w14:paraId="621F78C1" w14:textId="77777777" w:rsidR="006C3D7A" w:rsidRPr="00766619" w:rsidRDefault="006C3D7A" w:rsidP="007055C0">
            <w:pPr>
              <w:pStyle w:val="StylIwony"/>
              <w:spacing w:before="0" w:after="0"/>
              <w:jc w:val="center"/>
              <w:rPr>
                <w:rFonts w:ascii="Arial" w:hAnsi="Arial" w:cs="Arial"/>
                <w:sz w:val="20"/>
              </w:rPr>
            </w:pPr>
          </w:p>
          <w:p w14:paraId="6C686272" w14:textId="77777777" w:rsidR="006C3D7A" w:rsidRPr="00766619" w:rsidRDefault="006C3D7A" w:rsidP="007055C0">
            <w:pPr>
              <w:pStyle w:val="StylIwony"/>
              <w:spacing w:before="0" w:after="0"/>
              <w:jc w:val="center"/>
              <w:rPr>
                <w:rFonts w:ascii="Arial" w:hAnsi="Arial" w:cs="Arial"/>
                <w:sz w:val="20"/>
              </w:rPr>
            </w:pPr>
          </w:p>
          <w:p w14:paraId="7B95A38D" w14:textId="77777777" w:rsidR="006C3D7A" w:rsidRPr="00766619" w:rsidRDefault="006C3D7A" w:rsidP="007055C0">
            <w:pPr>
              <w:pStyle w:val="StylIwony"/>
              <w:spacing w:before="0" w:after="0"/>
              <w:jc w:val="center"/>
              <w:rPr>
                <w:rFonts w:ascii="Arial" w:hAnsi="Arial" w:cs="Arial"/>
                <w:sz w:val="20"/>
              </w:rPr>
            </w:pPr>
          </w:p>
          <w:p w14:paraId="36B0470B" w14:textId="77777777" w:rsidR="006C3D7A" w:rsidRPr="00766619" w:rsidRDefault="006C3D7A" w:rsidP="007055C0">
            <w:pPr>
              <w:pStyle w:val="StylIwony"/>
              <w:spacing w:before="0" w:after="0"/>
              <w:jc w:val="center"/>
              <w:rPr>
                <w:rFonts w:ascii="Arial" w:hAnsi="Arial" w:cs="Arial"/>
                <w:sz w:val="20"/>
              </w:rPr>
            </w:pPr>
          </w:p>
          <w:p w14:paraId="23A23D5A"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r>
    </w:tbl>
    <w:p w14:paraId="669A1AEF" w14:textId="77777777" w:rsidR="006C3D7A" w:rsidRPr="00766619" w:rsidRDefault="006C3D7A" w:rsidP="006C3D7A">
      <w:pPr>
        <w:pStyle w:val="StylIwony"/>
        <w:spacing w:after="0"/>
        <w:rPr>
          <w:rFonts w:ascii="Arial" w:hAnsi="Arial" w:cs="Arial"/>
          <w:sz w:val="20"/>
        </w:rPr>
      </w:pPr>
      <w:r w:rsidRPr="00766619">
        <w:rPr>
          <w:rFonts w:ascii="Arial" w:hAnsi="Arial" w:cs="Arial"/>
          <w:b/>
          <w:sz w:val="20"/>
        </w:rPr>
        <w:t xml:space="preserve">2.5.2. </w:t>
      </w:r>
      <w:r w:rsidRPr="00766619">
        <w:rPr>
          <w:rFonts w:ascii="Arial" w:hAnsi="Arial" w:cs="Arial"/>
          <w:sz w:val="20"/>
        </w:rPr>
        <w:t>Wymagania dla rur</w:t>
      </w:r>
    </w:p>
    <w:p w14:paraId="41083BAF"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Rury powinny odpowiadać wymaganiom PN-H-74219 [11], PN-H-74220 [12] lub innej zaakceptowanej przez Inżyniera.</w:t>
      </w:r>
    </w:p>
    <w:p w14:paraId="73E681E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6D11CF1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Końce rur powinny być obcięte równo i prostopadle do osi rury.</w:t>
      </w:r>
    </w:p>
    <w:p w14:paraId="5F424EF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Pożądane jest, aby rury były dostarczane o:</w:t>
      </w:r>
    </w:p>
    <w:p w14:paraId="0DDB4633" w14:textId="77777777" w:rsidR="006C3D7A" w:rsidRPr="00766619" w:rsidRDefault="006C3D7A" w:rsidP="006C3D7A">
      <w:pPr>
        <w:pStyle w:val="WD6"/>
        <w:rPr>
          <w:rFonts w:ascii="Arial" w:hAnsi="Arial" w:cs="Arial"/>
        </w:rPr>
      </w:pPr>
      <w:r w:rsidRPr="00766619">
        <w:rPr>
          <w:rFonts w:ascii="Arial" w:hAnsi="Arial" w:cs="Arial"/>
        </w:rPr>
        <w:t> długościach dokładnych, zgodnych z zamówieniami; z dopuszczalną odchyłką + 10 mm,</w:t>
      </w:r>
    </w:p>
    <w:p w14:paraId="3020D36B" w14:textId="77777777" w:rsidR="006C3D7A" w:rsidRPr="00766619" w:rsidRDefault="006C3D7A" w:rsidP="006C3D7A">
      <w:pPr>
        <w:pStyle w:val="WD6"/>
        <w:rPr>
          <w:rFonts w:ascii="Arial" w:hAnsi="Arial" w:cs="Arial"/>
        </w:rPr>
      </w:pPr>
      <w:r w:rsidRPr="00766619">
        <w:rPr>
          <w:rFonts w:ascii="Arial" w:hAnsi="Arial" w:cs="Arial"/>
        </w:rPr>
        <w:t> długościach wielokrotnych w stosunku do zamówionych długości dokładnych poniżej 3 m z naddatkiem 5 mm na każde cięcie i z dopuszczalną odchyłką dla całej długości wielokrotnej, jak dla długości dokładnych.</w:t>
      </w:r>
    </w:p>
    <w:p w14:paraId="765B6EE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proste. Dopuszczalne miejscowe odchylenia od prostej nie powinny przekraczać 1,5 mm na 1 m długości rury.</w:t>
      </w:r>
    </w:p>
    <w:p w14:paraId="2CB9CB1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wykonane ze stali w gatunkach dopuszczonych przez normy (np. R55, R65, 18G2A): PN-H-84023-07 [17], PN-H-84018 [14], PN-H-84019 [15], PN-H-84030-02 [18] lub inne normy.</w:t>
      </w:r>
    </w:p>
    <w:p w14:paraId="6EB0F5E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ocynkowania rur stosuje się gatunek cynku Raf wg PN-H-82200 [13].</w:t>
      </w:r>
    </w:p>
    <w:p w14:paraId="70C330A9" w14:textId="3298B046" w:rsidR="006C3D7A" w:rsidRPr="00766619" w:rsidRDefault="006C3D7A" w:rsidP="006C3D7A">
      <w:pPr>
        <w:pStyle w:val="StylIwony"/>
        <w:spacing w:after="0"/>
        <w:rPr>
          <w:rFonts w:ascii="Arial" w:hAnsi="Arial" w:cs="Arial"/>
          <w:sz w:val="20"/>
        </w:rPr>
      </w:pPr>
      <w:r w:rsidRPr="00766619">
        <w:rPr>
          <w:rFonts w:ascii="Arial" w:hAnsi="Arial" w:cs="Arial"/>
          <w:b/>
          <w:sz w:val="20"/>
        </w:rPr>
        <w:t>2.5.</w:t>
      </w:r>
      <w:r w:rsidR="00A37283">
        <w:rPr>
          <w:rFonts w:ascii="Arial" w:hAnsi="Arial" w:cs="Arial"/>
          <w:b/>
          <w:sz w:val="20"/>
        </w:rPr>
        <w:t>3</w:t>
      </w:r>
      <w:r w:rsidRPr="00766619">
        <w:rPr>
          <w:rFonts w:ascii="Arial" w:hAnsi="Arial" w:cs="Arial"/>
          <w:b/>
          <w:sz w:val="20"/>
        </w:rPr>
        <w:t xml:space="preserve">. </w:t>
      </w:r>
      <w:r w:rsidRPr="00766619">
        <w:rPr>
          <w:rFonts w:ascii="Arial" w:hAnsi="Arial" w:cs="Arial"/>
          <w:sz w:val="20"/>
        </w:rPr>
        <w:t xml:space="preserve">Wymagania dla elementów połączeniowych do mocowania elementów barier </w:t>
      </w:r>
      <w:r w:rsidRPr="00766619">
        <w:rPr>
          <w:rFonts w:ascii="Arial" w:hAnsi="Arial" w:cs="Arial"/>
          <w:sz w:val="20"/>
        </w:rPr>
        <w:tab/>
        <w:t xml:space="preserve"> </w:t>
      </w:r>
    </w:p>
    <w:p w14:paraId="0B2EC1CD"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drobne ocynkowane metalowe elementy połączeniowe przewidziane do mocowania między sobą barier i płotków jak: śruby, wkręty, nakrętki itp. powinny być czyste, gładkie, bez pęknięć, naderwań, rozwarstwień i wypukłych karbów.</w:t>
      </w:r>
    </w:p>
    <w:p w14:paraId="1BCD996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Własności mechaniczne elementów połączeniowych powinny odpowiadać wymaganiom PN-M-82054 [36], PN-M-82054-03 [37] lub innej normy uzgodnionej.</w:t>
      </w:r>
    </w:p>
    <w:p w14:paraId="3984078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Dostawa może być dostarczona w pudełkach tekturowych, pojemnikach blaszanych lub paletach w zależności od wielkości i masy wyrobów.</w:t>
      </w:r>
    </w:p>
    <w:p w14:paraId="19207A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powinny być przechowywane w pomieszczeniach suchych, z dala od materiałów działających korodująco i w warunkach zabezpieczających przed uszkodzeniem.</w:t>
      </w:r>
    </w:p>
    <w:p w14:paraId="0E0CAC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Minimalna grubość powłoki cynkowej powinna wynosić w warunkach użytkowania:</w:t>
      </w:r>
    </w:p>
    <w:p w14:paraId="1753F74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a) umiarkowanych - 8 </w:t>
      </w:r>
      <w:r w:rsidRPr="00766619">
        <w:rPr>
          <w:rFonts w:ascii="Arial" w:hAnsi="Arial" w:cs="Arial"/>
          <w:sz w:val="20"/>
        </w:rPr>
        <w:sym w:font="Courier New" w:char="00B5"/>
      </w:r>
      <w:r w:rsidRPr="00766619">
        <w:rPr>
          <w:rFonts w:ascii="Arial" w:hAnsi="Arial" w:cs="Arial"/>
          <w:sz w:val="20"/>
        </w:rPr>
        <w:t>m,</w:t>
      </w:r>
    </w:p>
    <w:p w14:paraId="0B41B1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b) ciężkich - 12 </w:t>
      </w:r>
      <w:r w:rsidRPr="00766619">
        <w:rPr>
          <w:rFonts w:ascii="Arial" w:hAnsi="Arial" w:cs="Arial"/>
          <w:sz w:val="20"/>
        </w:rPr>
        <w:sym w:font="Courier New" w:char="00B5"/>
      </w:r>
      <w:r w:rsidRPr="00766619">
        <w:rPr>
          <w:rFonts w:ascii="Arial" w:hAnsi="Arial" w:cs="Arial"/>
          <w:sz w:val="20"/>
        </w:rPr>
        <w:t>m,</w:t>
      </w:r>
    </w:p>
    <w:p w14:paraId="723EF9F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zgodnie z określeniem agresywności korozyjnej środowisk według PN-H-04651 [2].</w:t>
      </w:r>
    </w:p>
    <w:p w14:paraId="538F8C9F" w14:textId="55A63D67" w:rsidR="006C3D7A" w:rsidRPr="00766619" w:rsidRDefault="006C3D7A" w:rsidP="006C3D7A">
      <w:pPr>
        <w:pStyle w:val="StylIwony"/>
        <w:rPr>
          <w:rFonts w:ascii="Arial" w:hAnsi="Arial" w:cs="Arial"/>
          <w:sz w:val="20"/>
        </w:rPr>
      </w:pPr>
      <w:r w:rsidRPr="00766619">
        <w:rPr>
          <w:rFonts w:ascii="Arial" w:hAnsi="Arial" w:cs="Arial"/>
          <w:b/>
          <w:sz w:val="20"/>
        </w:rPr>
        <w:t>2.5.</w:t>
      </w:r>
      <w:r w:rsidR="00A37283">
        <w:rPr>
          <w:rFonts w:ascii="Arial" w:hAnsi="Arial" w:cs="Arial"/>
          <w:b/>
          <w:sz w:val="20"/>
        </w:rPr>
        <w:t>4</w:t>
      </w:r>
      <w:r w:rsidRPr="00766619">
        <w:rPr>
          <w:rFonts w:ascii="Arial" w:hAnsi="Arial" w:cs="Arial"/>
          <w:b/>
          <w:sz w:val="20"/>
        </w:rPr>
        <w:t xml:space="preserve">. </w:t>
      </w:r>
      <w:r w:rsidRPr="00766619">
        <w:rPr>
          <w:rFonts w:ascii="Arial" w:hAnsi="Arial" w:cs="Arial"/>
          <w:sz w:val="20"/>
        </w:rPr>
        <w:t>Wymagania dla powłok metalizacyjnych cynkowych</w:t>
      </w:r>
    </w:p>
    <w:p w14:paraId="4512947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14:paraId="74D677D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14. Minimalna grubość powłoki metalizacyjnej cynkowej narażonej na działanie korozji atmosferycznej wg BN-89/1076-02 [44]</w:t>
      </w:r>
    </w:p>
    <w:tbl>
      <w:tblPr>
        <w:tblW w:w="9072" w:type="dxa"/>
        <w:jc w:val="center"/>
        <w:tblCellMar>
          <w:left w:w="70" w:type="dxa"/>
          <w:right w:w="70" w:type="dxa"/>
        </w:tblCellMar>
        <w:tblLook w:val="0000" w:firstRow="0" w:lastRow="0" w:firstColumn="0" w:lastColumn="0" w:noHBand="0" w:noVBand="0"/>
      </w:tblPr>
      <w:tblGrid>
        <w:gridCol w:w="3542"/>
        <w:gridCol w:w="2765"/>
        <w:gridCol w:w="2765"/>
      </w:tblGrid>
      <w:tr w:rsidR="006C3D7A" w:rsidRPr="00766619" w14:paraId="6BB729CA" w14:textId="77777777" w:rsidTr="007055C0">
        <w:trPr>
          <w:jc w:val="center"/>
        </w:trPr>
        <w:tc>
          <w:tcPr>
            <w:tcW w:w="2905" w:type="dxa"/>
            <w:vMerge w:val="restart"/>
            <w:tcBorders>
              <w:top w:val="single" w:sz="6" w:space="0" w:color="auto"/>
              <w:left w:val="single" w:sz="6" w:space="0" w:color="auto"/>
              <w:bottom w:val="double" w:sz="6" w:space="0" w:color="auto"/>
              <w:right w:val="nil"/>
            </w:tcBorders>
            <w:noWrap/>
          </w:tcPr>
          <w:p w14:paraId="62C142EF"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Agresywność korozyjna atmosfery wg PN-H-04651 [2]</w:t>
            </w:r>
          </w:p>
        </w:tc>
        <w:tc>
          <w:tcPr>
            <w:tcW w:w="4536" w:type="dxa"/>
            <w:gridSpan w:val="2"/>
            <w:tcBorders>
              <w:top w:val="single" w:sz="6" w:space="0" w:color="auto"/>
              <w:left w:val="single" w:sz="6" w:space="0" w:color="auto"/>
              <w:bottom w:val="single" w:sz="6" w:space="0" w:color="auto"/>
              <w:right w:val="single" w:sz="6" w:space="0" w:color="auto"/>
            </w:tcBorders>
            <w:noWrap/>
          </w:tcPr>
          <w:p w14:paraId="2B31A92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xml:space="preserve">Minimalna grubość powłoki, </w:t>
            </w:r>
            <w:r w:rsidRPr="00766619">
              <w:rPr>
                <w:rFonts w:ascii="Arial" w:hAnsi="Arial" w:cs="Arial"/>
                <w:sz w:val="20"/>
              </w:rPr>
              <w:sym w:font="Courier New" w:char="00B5"/>
            </w:r>
            <w:r w:rsidRPr="00766619">
              <w:rPr>
                <w:rFonts w:ascii="Arial" w:hAnsi="Arial" w:cs="Arial"/>
                <w:sz w:val="20"/>
              </w:rPr>
              <w:t>m,</w:t>
            </w:r>
          </w:p>
          <w:p w14:paraId="2B3357A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przy wymaganej trwałości w latach</w:t>
            </w:r>
          </w:p>
        </w:tc>
      </w:tr>
      <w:tr w:rsidR="006C3D7A" w:rsidRPr="00766619" w14:paraId="16A825FD" w14:textId="77777777" w:rsidTr="007055C0">
        <w:trPr>
          <w:jc w:val="center"/>
        </w:trPr>
        <w:tc>
          <w:tcPr>
            <w:tcW w:w="0" w:type="auto"/>
            <w:vMerge/>
            <w:tcBorders>
              <w:top w:val="single" w:sz="6" w:space="0" w:color="auto"/>
              <w:left w:val="single" w:sz="6" w:space="0" w:color="auto"/>
              <w:bottom w:val="double" w:sz="6" w:space="0" w:color="auto"/>
              <w:right w:val="nil"/>
            </w:tcBorders>
            <w:vAlign w:val="center"/>
          </w:tcPr>
          <w:p w14:paraId="6CCB0F16" w14:textId="77777777" w:rsidR="006C3D7A" w:rsidRPr="00766619" w:rsidRDefault="006C3D7A" w:rsidP="007055C0">
            <w:pPr>
              <w:jc w:val="center"/>
              <w:rPr>
                <w:rFonts w:ascii="Arial" w:hAnsi="Arial" w:cs="Arial"/>
              </w:rPr>
            </w:pPr>
          </w:p>
        </w:tc>
        <w:tc>
          <w:tcPr>
            <w:tcW w:w="2268" w:type="dxa"/>
            <w:tcBorders>
              <w:top w:val="single" w:sz="6" w:space="0" w:color="auto"/>
              <w:left w:val="single" w:sz="6" w:space="0" w:color="auto"/>
              <w:bottom w:val="double" w:sz="6" w:space="0" w:color="auto"/>
              <w:right w:val="single" w:sz="6" w:space="0" w:color="auto"/>
            </w:tcBorders>
            <w:noWrap/>
          </w:tcPr>
          <w:p w14:paraId="450E9DA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tc>
        <w:tc>
          <w:tcPr>
            <w:tcW w:w="2268" w:type="dxa"/>
            <w:tcBorders>
              <w:top w:val="single" w:sz="6" w:space="0" w:color="auto"/>
              <w:left w:val="single" w:sz="6" w:space="0" w:color="auto"/>
              <w:bottom w:val="double" w:sz="6" w:space="0" w:color="auto"/>
              <w:right w:val="single" w:sz="6" w:space="0" w:color="auto"/>
            </w:tcBorders>
            <w:noWrap/>
          </w:tcPr>
          <w:p w14:paraId="5CC1ECD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w:t>
            </w:r>
          </w:p>
        </w:tc>
      </w:tr>
      <w:tr w:rsidR="006C3D7A" w:rsidRPr="00766619" w14:paraId="3E3750C6" w14:textId="77777777" w:rsidTr="007055C0">
        <w:trPr>
          <w:jc w:val="center"/>
        </w:trPr>
        <w:tc>
          <w:tcPr>
            <w:tcW w:w="2905" w:type="dxa"/>
            <w:tcBorders>
              <w:top w:val="nil"/>
              <w:left w:val="single" w:sz="6" w:space="0" w:color="auto"/>
              <w:bottom w:val="single" w:sz="6" w:space="0" w:color="auto"/>
              <w:right w:val="single" w:sz="6" w:space="0" w:color="auto"/>
            </w:tcBorders>
            <w:noWrap/>
          </w:tcPr>
          <w:p w14:paraId="4BC616A1"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Umiarkowana</w:t>
            </w:r>
          </w:p>
          <w:p w14:paraId="095EEF6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Ciężka</w:t>
            </w:r>
          </w:p>
        </w:tc>
        <w:tc>
          <w:tcPr>
            <w:tcW w:w="2268" w:type="dxa"/>
            <w:tcBorders>
              <w:top w:val="nil"/>
              <w:left w:val="single" w:sz="6" w:space="0" w:color="auto"/>
              <w:bottom w:val="single" w:sz="6" w:space="0" w:color="auto"/>
              <w:right w:val="single" w:sz="6" w:space="0" w:color="auto"/>
            </w:tcBorders>
            <w:noWrap/>
          </w:tcPr>
          <w:p w14:paraId="1A136F94"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120</w:t>
            </w:r>
          </w:p>
          <w:p w14:paraId="76AC51D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160 M</w:t>
            </w:r>
          </w:p>
        </w:tc>
        <w:tc>
          <w:tcPr>
            <w:tcW w:w="2268" w:type="dxa"/>
            <w:tcBorders>
              <w:top w:val="nil"/>
              <w:left w:val="single" w:sz="6" w:space="0" w:color="auto"/>
              <w:bottom w:val="single" w:sz="6" w:space="0" w:color="auto"/>
              <w:right w:val="single" w:sz="6" w:space="0" w:color="auto"/>
            </w:tcBorders>
            <w:noWrap/>
          </w:tcPr>
          <w:p w14:paraId="4BCC6D1C"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160</w:t>
            </w:r>
          </w:p>
          <w:p w14:paraId="7C82BA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200 M</w:t>
            </w:r>
          </w:p>
        </w:tc>
      </w:tr>
      <w:tr w:rsidR="006C3D7A" w:rsidRPr="00766619" w14:paraId="2A5F66A7" w14:textId="77777777" w:rsidTr="007055C0">
        <w:trPr>
          <w:jc w:val="center"/>
        </w:trPr>
        <w:tc>
          <w:tcPr>
            <w:tcW w:w="7441" w:type="dxa"/>
            <w:gridSpan w:val="3"/>
            <w:tcBorders>
              <w:top w:val="single" w:sz="6" w:space="0" w:color="auto"/>
              <w:left w:val="single" w:sz="6" w:space="0" w:color="auto"/>
              <w:bottom w:val="single" w:sz="6" w:space="0" w:color="auto"/>
              <w:right w:val="single" w:sz="6" w:space="0" w:color="auto"/>
            </w:tcBorders>
            <w:noWrap/>
          </w:tcPr>
          <w:p w14:paraId="6B229FF5"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M - powłoka pokryta dwoma lub większą liczbą warstw powłoki malarskiej</w:t>
            </w:r>
          </w:p>
        </w:tc>
      </w:tr>
    </w:tbl>
    <w:p w14:paraId="28F1D6D5"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Powierzchnia powłoki powinna być jednorodna pod względem ziarnistości. Nie może ona wykazywać widocznych wad jak rysy, pęknięcia, pęcherze lub odstawanie powłoki od podłoża.</w:t>
      </w:r>
    </w:p>
    <w:p w14:paraId="60CB6BC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Beton i jego składniki</w:t>
      </w:r>
    </w:p>
    <w:p w14:paraId="76F2157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14:paraId="402F741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Klasa betonu - jeśli w dokumentacji projektowej lub ST nie określono inaczej, powinna być B 15 lub B 20. Beton powinien odpowiadać wymaganiom PN-EN 206-1:2003 [3]. Składnikami betonu są: cement, kruszywo, woda i domieszki.</w:t>
      </w:r>
    </w:p>
    <w:p w14:paraId="77847C3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stosowany do betonu powinien być cementem portlandzkim klasy co najmniej „32,5”, odpowiadającym wymaganiom PN-EN 197-1:2002 [8]. Transport i przechowywanie cementu powinny być zgodne z postanowieniami BN-88/B-6731-08 [46].</w:t>
      </w:r>
    </w:p>
    <w:p w14:paraId="309EA4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Kruszywo do betonu (piasek, żwir, grys, mieszanka z kruszywa naturalnego sortowanego, kruszywa łamanego i otoczaków) powinno odpowiadać wymaganiom PN-B-06712 [5].</w:t>
      </w:r>
    </w:p>
    <w:p w14:paraId="5129C2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Woda powinna być „odmiany 1”, zgodnie z wymaganiami PN-B-32250 [10]. Bez badań laboratoryjnych można stosować wodę pitną.</w:t>
      </w:r>
    </w:p>
    <w:p w14:paraId="4A0F28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Domieszki chemiczne do betonu powinny być stosowane, jeśli przewidują to dokumentacja projektowa, ST lub wskazania Inżyniera, przy czym w przypadku braku danych dotyczących rodzaju domieszek, ich dobór powinien być dokonany zgodnie z zaleceniami PN-EN 206-1:2003 [3]. Domieszki powinny odpowiadać PN-B-23010 [9].</w:t>
      </w:r>
    </w:p>
    <w:p w14:paraId="42829FD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Pręty zbrojenia mogą być stosowane, jeśli przewiduje to dokumentacja projektowa lub ST. Pręty zbrojenia powinny odpowiadać PN-B-06251 [4]. Właściwości mechaniczne stali używanej do zbrojenia betonu powinny odpowiadać PN-B-03264 [1].</w:t>
      </w:r>
    </w:p>
    <w:p w14:paraId="283B3454" w14:textId="71552FE7" w:rsidR="006C3D7A" w:rsidRPr="00766619" w:rsidRDefault="005552D2" w:rsidP="00D62078">
      <w:pPr>
        <w:pStyle w:val="WD3"/>
        <w:rPr>
          <w:rFonts w:ascii="Arial" w:hAnsi="Arial" w:cs="Arial"/>
          <w:sz w:val="20"/>
          <w:szCs w:val="20"/>
        </w:rPr>
      </w:pPr>
      <w:r w:rsidRPr="00766619">
        <w:rPr>
          <w:rFonts w:ascii="Arial" w:hAnsi="Arial" w:cs="Arial"/>
          <w:sz w:val="20"/>
          <w:szCs w:val="20"/>
        </w:rPr>
        <w:t>P</w:t>
      </w:r>
      <w:r w:rsidR="006C3D7A" w:rsidRPr="00766619">
        <w:rPr>
          <w:rFonts w:ascii="Arial" w:hAnsi="Arial" w:cs="Arial"/>
          <w:sz w:val="20"/>
          <w:szCs w:val="20"/>
        </w:rPr>
        <w:t>owłok</w:t>
      </w:r>
      <w:r w:rsidRPr="00766619">
        <w:rPr>
          <w:rFonts w:ascii="Arial" w:hAnsi="Arial" w:cs="Arial"/>
          <w:sz w:val="20"/>
          <w:szCs w:val="20"/>
        </w:rPr>
        <w:t>i</w:t>
      </w:r>
      <w:r w:rsidR="006C3D7A" w:rsidRPr="00766619">
        <w:rPr>
          <w:rFonts w:ascii="Arial" w:hAnsi="Arial" w:cs="Arial"/>
          <w:sz w:val="20"/>
          <w:szCs w:val="20"/>
        </w:rPr>
        <w:t xml:space="preserve"> malarski</w:t>
      </w:r>
      <w:r w:rsidRPr="00766619">
        <w:rPr>
          <w:rFonts w:ascii="Arial" w:hAnsi="Arial" w:cs="Arial"/>
          <w:sz w:val="20"/>
          <w:szCs w:val="20"/>
        </w:rPr>
        <w:t>e</w:t>
      </w:r>
    </w:p>
    <w:p w14:paraId="025354F5"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Do malowania urządzeń ze stali, żeliwa lub metali nieżelaznych należy używać materiały zgodne z PN-B-10285 [6] (tab. 18) lub stosownie do ustaleń ST, bądź wskazań Inżyniera.</w:t>
      </w:r>
    </w:p>
    <w:p w14:paraId="51EEF7B2"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 </w:t>
      </w:r>
    </w:p>
    <w:p w14:paraId="57A14673"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18. Sposoby malowania zewnątrz budynków (wyciąg z tab. 2 PN-B-10285[6])</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4"/>
        <w:gridCol w:w="1526"/>
        <w:gridCol w:w="1866"/>
        <w:gridCol w:w="2543"/>
        <w:gridCol w:w="2543"/>
      </w:tblGrid>
      <w:tr w:rsidR="006C3D7A" w:rsidRPr="00766619" w14:paraId="4A526C9A" w14:textId="77777777" w:rsidTr="007055C0">
        <w:trPr>
          <w:jc w:val="center"/>
        </w:trPr>
        <w:tc>
          <w:tcPr>
            <w:tcW w:w="496" w:type="dxa"/>
            <w:tcBorders>
              <w:top w:val="single" w:sz="6" w:space="0" w:color="auto"/>
              <w:left w:val="single" w:sz="6" w:space="0" w:color="auto"/>
              <w:bottom w:val="double" w:sz="6" w:space="0" w:color="auto"/>
              <w:right w:val="single" w:sz="6" w:space="0" w:color="auto"/>
            </w:tcBorders>
            <w:noWrap/>
          </w:tcPr>
          <w:p w14:paraId="6118920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275" w:type="dxa"/>
            <w:tcBorders>
              <w:top w:val="single" w:sz="6" w:space="0" w:color="auto"/>
              <w:left w:val="single" w:sz="6" w:space="0" w:color="auto"/>
              <w:bottom w:val="double" w:sz="6" w:space="0" w:color="auto"/>
              <w:right w:val="single" w:sz="6" w:space="0" w:color="auto"/>
            </w:tcBorders>
            <w:noWrap/>
          </w:tcPr>
          <w:p w14:paraId="06A5FD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podłoża</w:t>
            </w:r>
          </w:p>
        </w:tc>
        <w:tc>
          <w:tcPr>
            <w:tcW w:w="1560" w:type="dxa"/>
            <w:tcBorders>
              <w:top w:val="single" w:sz="6" w:space="0" w:color="auto"/>
              <w:left w:val="single" w:sz="6" w:space="0" w:color="auto"/>
              <w:bottom w:val="double" w:sz="6" w:space="0" w:color="auto"/>
              <w:right w:val="single" w:sz="6" w:space="0" w:color="auto"/>
            </w:tcBorders>
            <w:noWrap/>
          </w:tcPr>
          <w:p w14:paraId="28F0F4F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w:t>
            </w:r>
          </w:p>
          <w:p w14:paraId="3EF1649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podkładu</w:t>
            </w:r>
          </w:p>
        </w:tc>
        <w:tc>
          <w:tcPr>
            <w:tcW w:w="2126" w:type="dxa"/>
            <w:tcBorders>
              <w:top w:val="single" w:sz="6" w:space="0" w:color="auto"/>
              <w:left w:val="single" w:sz="6" w:space="0" w:color="auto"/>
              <w:bottom w:val="double" w:sz="6" w:space="0" w:color="auto"/>
              <w:right w:val="single" w:sz="6" w:space="0" w:color="auto"/>
            </w:tcBorders>
            <w:noWrap/>
          </w:tcPr>
          <w:p w14:paraId="4DADDB8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powłoki</w:t>
            </w:r>
          </w:p>
          <w:p w14:paraId="21CC045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malarskiej</w:t>
            </w:r>
          </w:p>
        </w:tc>
        <w:tc>
          <w:tcPr>
            <w:tcW w:w="2126" w:type="dxa"/>
            <w:tcBorders>
              <w:top w:val="single" w:sz="6" w:space="0" w:color="auto"/>
              <w:left w:val="single" w:sz="6" w:space="0" w:color="auto"/>
              <w:bottom w:val="double" w:sz="6" w:space="0" w:color="auto"/>
              <w:right w:val="single" w:sz="6" w:space="0" w:color="auto"/>
            </w:tcBorders>
            <w:noWrap/>
          </w:tcPr>
          <w:p w14:paraId="2ACE605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Zastosowanie</w:t>
            </w:r>
          </w:p>
        </w:tc>
      </w:tr>
      <w:tr w:rsidR="006C3D7A" w:rsidRPr="00766619" w14:paraId="241561D4"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71D33F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w:t>
            </w:r>
          </w:p>
        </w:tc>
        <w:tc>
          <w:tcPr>
            <w:tcW w:w="1275" w:type="dxa"/>
            <w:tcBorders>
              <w:top w:val="nil"/>
              <w:left w:val="single" w:sz="6" w:space="0" w:color="auto"/>
              <w:bottom w:val="single" w:sz="6" w:space="0" w:color="auto"/>
              <w:right w:val="single" w:sz="6" w:space="0" w:color="auto"/>
            </w:tcBorders>
            <w:noWrap/>
          </w:tcPr>
          <w:p w14:paraId="165FC41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Stal</w:t>
            </w:r>
          </w:p>
        </w:tc>
        <w:tc>
          <w:tcPr>
            <w:tcW w:w="1560" w:type="dxa"/>
            <w:tcBorders>
              <w:top w:val="nil"/>
              <w:left w:val="single" w:sz="6" w:space="0" w:color="auto"/>
              <w:bottom w:val="single" w:sz="6" w:space="0" w:color="auto"/>
              <w:right w:val="single" w:sz="6" w:space="0" w:color="auto"/>
            </w:tcBorders>
            <w:noWrap/>
          </w:tcPr>
          <w:p w14:paraId="72F301D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farba olejna miniowa 60% lub ftalowa miniowa 60%</w:t>
            </w:r>
          </w:p>
        </w:tc>
        <w:tc>
          <w:tcPr>
            <w:tcW w:w="2126" w:type="dxa"/>
            <w:tcBorders>
              <w:top w:val="nil"/>
              <w:left w:val="single" w:sz="6" w:space="0" w:color="auto"/>
              <w:bottom w:val="single" w:sz="6" w:space="0" w:color="auto"/>
              <w:right w:val="single" w:sz="6" w:space="0" w:color="auto"/>
            </w:tcBorders>
            <w:noWrap/>
          </w:tcPr>
          <w:p w14:paraId="6F99B019" w14:textId="77777777" w:rsidR="006C3D7A" w:rsidRPr="00766619" w:rsidRDefault="006C3D7A" w:rsidP="007055C0">
            <w:pPr>
              <w:pStyle w:val="WD6"/>
              <w:rPr>
                <w:rFonts w:ascii="Arial" w:hAnsi="Arial" w:cs="Arial"/>
              </w:rPr>
            </w:pPr>
            <w:r w:rsidRPr="00766619">
              <w:rPr>
                <w:rFonts w:ascii="Arial" w:hAnsi="Arial" w:cs="Arial"/>
              </w:rPr>
              <w:t>a) dwuwarstwowa z farby albo</w:t>
            </w:r>
          </w:p>
          <w:p w14:paraId="7605B4FA" w14:textId="77777777" w:rsidR="006C3D7A" w:rsidRPr="00766619" w:rsidRDefault="006C3D7A" w:rsidP="007055C0">
            <w:pPr>
              <w:pStyle w:val="WD6"/>
              <w:rPr>
                <w:rFonts w:ascii="Arial" w:hAnsi="Arial" w:cs="Arial"/>
              </w:rPr>
            </w:pPr>
            <w:r w:rsidRPr="00766619">
              <w:rPr>
                <w:rFonts w:ascii="Arial" w:hAnsi="Arial" w:cs="Arial"/>
              </w:rPr>
              <w:t>b) jak w a) i jednowarstwowa z lakieru olejnego schnącego na powietrzu, rodzaju III</w:t>
            </w:r>
          </w:p>
        </w:tc>
        <w:tc>
          <w:tcPr>
            <w:tcW w:w="2126" w:type="dxa"/>
            <w:tcBorders>
              <w:top w:val="nil"/>
              <w:left w:val="single" w:sz="6" w:space="0" w:color="auto"/>
              <w:bottom w:val="single" w:sz="6" w:space="0" w:color="auto"/>
              <w:right w:val="single" w:sz="6" w:space="0" w:color="auto"/>
            </w:tcBorders>
            <w:noWrap/>
          </w:tcPr>
          <w:p w14:paraId="53FCCB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elementy ślusarsko-kowalskie pełne i ażurowe (poręcze, kraty, ogrodzenie, bramy itp.)</w:t>
            </w:r>
          </w:p>
        </w:tc>
      </w:tr>
      <w:tr w:rsidR="006C3D7A" w:rsidRPr="00766619" w14:paraId="7AFB0277" w14:textId="77777777" w:rsidTr="007055C0">
        <w:trPr>
          <w:jc w:val="center"/>
        </w:trPr>
        <w:tc>
          <w:tcPr>
            <w:tcW w:w="496" w:type="dxa"/>
            <w:tcBorders>
              <w:top w:val="single" w:sz="6" w:space="0" w:color="auto"/>
              <w:left w:val="single" w:sz="6" w:space="0" w:color="auto"/>
              <w:bottom w:val="single" w:sz="6" w:space="0" w:color="auto"/>
              <w:right w:val="single" w:sz="6" w:space="0" w:color="auto"/>
            </w:tcBorders>
            <w:noWrap/>
          </w:tcPr>
          <w:p w14:paraId="6356C93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tc>
        <w:tc>
          <w:tcPr>
            <w:tcW w:w="1275" w:type="dxa"/>
            <w:tcBorders>
              <w:top w:val="single" w:sz="6" w:space="0" w:color="auto"/>
              <w:left w:val="single" w:sz="6" w:space="0" w:color="auto"/>
              <w:bottom w:val="single" w:sz="6" w:space="0" w:color="auto"/>
              <w:right w:val="single" w:sz="6" w:space="0" w:color="auto"/>
            </w:tcBorders>
            <w:noWrap/>
          </w:tcPr>
          <w:p w14:paraId="137172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Żeliwo i metale nieżelazne</w:t>
            </w:r>
          </w:p>
        </w:tc>
        <w:tc>
          <w:tcPr>
            <w:tcW w:w="1560" w:type="dxa"/>
            <w:tcBorders>
              <w:top w:val="single" w:sz="6" w:space="0" w:color="auto"/>
              <w:left w:val="single" w:sz="6" w:space="0" w:color="auto"/>
              <w:bottom w:val="single" w:sz="6" w:space="0" w:color="auto"/>
              <w:right w:val="single" w:sz="6" w:space="0" w:color="auto"/>
            </w:tcBorders>
            <w:noWrap/>
          </w:tcPr>
          <w:p w14:paraId="023FDC0D" w14:textId="77777777" w:rsidR="006C3D7A" w:rsidRPr="00766619" w:rsidRDefault="006C3D7A" w:rsidP="007055C0">
            <w:pPr>
              <w:pStyle w:val="StylIwony"/>
              <w:spacing w:before="0" w:after="0"/>
              <w:jc w:val="center"/>
              <w:rPr>
                <w:rFonts w:ascii="Arial" w:hAnsi="Arial" w:cs="Arial"/>
                <w:sz w:val="20"/>
              </w:rPr>
            </w:pPr>
          </w:p>
          <w:p w14:paraId="66E99C6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bez podkładu</w:t>
            </w:r>
          </w:p>
        </w:tc>
        <w:tc>
          <w:tcPr>
            <w:tcW w:w="2126" w:type="dxa"/>
            <w:tcBorders>
              <w:top w:val="single" w:sz="6" w:space="0" w:color="auto"/>
              <w:left w:val="single" w:sz="6" w:space="0" w:color="auto"/>
              <w:bottom w:val="single" w:sz="6" w:space="0" w:color="auto"/>
              <w:right w:val="single" w:sz="6" w:space="0" w:color="auto"/>
            </w:tcBorders>
            <w:noWrap/>
          </w:tcPr>
          <w:p w14:paraId="2B216E9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dwuwarstwowa z farby</w:t>
            </w:r>
          </w:p>
        </w:tc>
        <w:tc>
          <w:tcPr>
            <w:tcW w:w="2126" w:type="dxa"/>
            <w:tcBorders>
              <w:top w:val="single" w:sz="6" w:space="0" w:color="auto"/>
              <w:left w:val="single" w:sz="6" w:space="0" w:color="auto"/>
              <w:bottom w:val="single" w:sz="6" w:space="0" w:color="auto"/>
              <w:right w:val="single" w:sz="6" w:space="0" w:color="auto"/>
            </w:tcBorders>
            <w:noWrap/>
          </w:tcPr>
          <w:p w14:paraId="3C9D56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budowa latarni ulicznych, słupki ogrodzeniowe itp. oraz elementy z metali nieżelaznych</w:t>
            </w:r>
          </w:p>
        </w:tc>
      </w:tr>
    </w:tbl>
    <w:p w14:paraId="0A9A95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67777BE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14:paraId="6DD8DA41" w14:textId="77777777" w:rsidR="006C3D7A" w:rsidRPr="00766619" w:rsidRDefault="006C3D7A" w:rsidP="00D62078">
      <w:pPr>
        <w:pStyle w:val="WD2"/>
        <w:rPr>
          <w:rFonts w:ascii="Arial" w:hAnsi="Arial" w:cs="Arial"/>
          <w:sz w:val="20"/>
          <w:szCs w:val="20"/>
        </w:rPr>
      </w:pPr>
      <w:bookmarkStart w:id="12" w:name="_Toc425562415"/>
      <w:bookmarkStart w:id="13" w:name="_Toc501175574"/>
      <w:r w:rsidRPr="00766619">
        <w:rPr>
          <w:rFonts w:ascii="Arial" w:hAnsi="Arial" w:cs="Arial"/>
          <w:sz w:val="20"/>
          <w:szCs w:val="20"/>
        </w:rPr>
        <w:t>SPRZĘT</w:t>
      </w:r>
      <w:bookmarkEnd w:id="12"/>
      <w:bookmarkEnd w:id="13"/>
    </w:p>
    <w:p w14:paraId="3339D63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lastRenderedPageBreak/>
        <w:t>Ogólne wymagania dotyczące sprzętu</w:t>
      </w:r>
    </w:p>
    <w:p w14:paraId="4CDAE2E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sprzętu podano w ST D-00.00.00 „Wymagania ogólne” pkt 3.</w:t>
      </w:r>
    </w:p>
    <w:p w14:paraId="043F8E3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Sprzęt do wykonania urządzeń zabezpieczających ruch pieszych</w:t>
      </w:r>
    </w:p>
    <w:p w14:paraId="1540773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 </w:t>
      </w:r>
      <w:r w:rsidRPr="00766619">
        <w:rPr>
          <w:rFonts w:ascii="Arial" w:hAnsi="Arial" w:cs="Arial"/>
          <w:sz w:val="20"/>
        </w:rPr>
        <w:tab/>
        <w:t>Wykonawca przystępujący do wykonania urządzeń zabezpieczających ruch pieszych powinien wykazać się możliwością korzystania z następującego sprzętu:</w:t>
      </w:r>
    </w:p>
    <w:p w14:paraId="652AC755" w14:textId="77777777" w:rsidR="006C3D7A" w:rsidRPr="00766619" w:rsidRDefault="006C3D7A" w:rsidP="006C3D7A">
      <w:pPr>
        <w:pStyle w:val="WD6"/>
        <w:rPr>
          <w:rFonts w:ascii="Arial" w:hAnsi="Arial" w:cs="Arial"/>
        </w:rPr>
      </w:pPr>
      <w:r w:rsidRPr="00766619">
        <w:rPr>
          <w:rFonts w:ascii="Arial" w:hAnsi="Arial" w:cs="Arial"/>
        </w:rPr>
        <w:t> szpadli, drągów stalowych, wyciągarek do napinania linek i siatek, młotków, kluczy do montażu elementów panelowych itp.</w:t>
      </w:r>
    </w:p>
    <w:p w14:paraId="352DEADC" w14:textId="77777777" w:rsidR="006C3D7A" w:rsidRPr="00766619" w:rsidRDefault="006C3D7A" w:rsidP="006C3D7A">
      <w:pPr>
        <w:pStyle w:val="WD6"/>
        <w:rPr>
          <w:rFonts w:ascii="Arial" w:hAnsi="Arial" w:cs="Arial"/>
        </w:rPr>
      </w:pPr>
      <w:r w:rsidRPr="00766619">
        <w:rPr>
          <w:rFonts w:ascii="Arial" w:hAnsi="Arial" w:cs="Arial"/>
        </w:rPr>
        <w:t> środków transportu materiałów,</w:t>
      </w:r>
    </w:p>
    <w:p w14:paraId="3D97D1BD" w14:textId="77777777" w:rsidR="006C3D7A" w:rsidRPr="00766619" w:rsidRDefault="006C3D7A" w:rsidP="006C3D7A">
      <w:pPr>
        <w:pStyle w:val="WD6"/>
        <w:rPr>
          <w:rFonts w:ascii="Arial" w:hAnsi="Arial" w:cs="Arial"/>
        </w:rPr>
      </w:pPr>
      <w:r w:rsidRPr="00766619">
        <w:rPr>
          <w:rFonts w:ascii="Arial" w:hAnsi="Arial" w:cs="Arial"/>
        </w:rPr>
        <w:t> żurawi samochodowych o udźwigu do 4 t,</w:t>
      </w:r>
    </w:p>
    <w:p w14:paraId="04561502" w14:textId="77777777" w:rsidR="006C3D7A" w:rsidRPr="00766619" w:rsidRDefault="006C3D7A" w:rsidP="006C3D7A">
      <w:pPr>
        <w:pStyle w:val="WD6"/>
        <w:rPr>
          <w:rFonts w:ascii="Arial" w:hAnsi="Arial" w:cs="Arial"/>
        </w:rPr>
      </w:pPr>
      <w:r w:rsidRPr="00766619">
        <w:rPr>
          <w:rFonts w:ascii="Arial" w:hAnsi="Arial" w:cs="Arial"/>
        </w:rPr>
        <w:t> ewentualnych wiertnic do wykonania dołów pod słupki w gruncie zwięzłym (lecz nie w terenach uzbrojonych w centrach miast),</w:t>
      </w:r>
    </w:p>
    <w:p w14:paraId="75709CEE" w14:textId="77777777" w:rsidR="006C3D7A" w:rsidRPr="00766619" w:rsidRDefault="006C3D7A" w:rsidP="006C3D7A">
      <w:pPr>
        <w:pStyle w:val="WD6"/>
        <w:rPr>
          <w:rFonts w:ascii="Arial" w:hAnsi="Arial" w:cs="Arial"/>
        </w:rPr>
      </w:pPr>
      <w:r w:rsidRPr="00766619">
        <w:rPr>
          <w:rFonts w:ascii="Arial" w:hAnsi="Arial" w:cs="Arial"/>
        </w:rPr>
        <w:t xml:space="preserve"> ewentualnych młotów (bab), wibromłotów do wbijania lub </w:t>
      </w:r>
      <w:proofErr w:type="spellStart"/>
      <w:r w:rsidRPr="00766619">
        <w:rPr>
          <w:rFonts w:ascii="Arial" w:hAnsi="Arial" w:cs="Arial"/>
        </w:rPr>
        <w:t>wwibrowania</w:t>
      </w:r>
      <w:proofErr w:type="spellEnd"/>
      <w:r w:rsidRPr="00766619">
        <w:rPr>
          <w:rFonts w:ascii="Arial" w:hAnsi="Arial" w:cs="Arial"/>
        </w:rPr>
        <w:t xml:space="preserve"> słupków w grunt,</w:t>
      </w:r>
    </w:p>
    <w:p w14:paraId="7C4140EE" w14:textId="77777777" w:rsidR="006C3D7A" w:rsidRPr="00766619" w:rsidRDefault="006C3D7A" w:rsidP="006C3D7A">
      <w:pPr>
        <w:pStyle w:val="WD6"/>
        <w:rPr>
          <w:rFonts w:ascii="Arial" w:hAnsi="Arial" w:cs="Arial"/>
        </w:rPr>
      </w:pPr>
      <w:r w:rsidRPr="00766619">
        <w:rPr>
          <w:rFonts w:ascii="Arial" w:hAnsi="Arial" w:cs="Arial"/>
        </w:rPr>
        <w:t> przewoźnych zbiorników do wody,</w:t>
      </w:r>
    </w:p>
    <w:p w14:paraId="6E64EF02" w14:textId="77777777" w:rsidR="006C3D7A" w:rsidRPr="00766619" w:rsidRDefault="006C3D7A" w:rsidP="006C3D7A">
      <w:pPr>
        <w:pStyle w:val="WD6"/>
        <w:rPr>
          <w:rFonts w:ascii="Arial" w:hAnsi="Arial" w:cs="Arial"/>
        </w:rPr>
      </w:pPr>
      <w:r w:rsidRPr="00766619">
        <w:rPr>
          <w:rFonts w:ascii="Arial" w:hAnsi="Arial" w:cs="Arial"/>
        </w:rPr>
        <w:t> betoniarek przewoźnych do wykonywania fundamentów betonowych „na mokro”,</w:t>
      </w:r>
    </w:p>
    <w:p w14:paraId="31320601" w14:textId="77777777" w:rsidR="006C3D7A" w:rsidRPr="00766619" w:rsidRDefault="006C3D7A" w:rsidP="006C3D7A">
      <w:pPr>
        <w:pStyle w:val="WD6"/>
        <w:rPr>
          <w:rFonts w:ascii="Arial" w:hAnsi="Arial" w:cs="Arial"/>
        </w:rPr>
      </w:pPr>
      <w:r w:rsidRPr="00766619">
        <w:rPr>
          <w:rFonts w:ascii="Arial" w:hAnsi="Arial" w:cs="Arial"/>
        </w:rPr>
        <w:t> koparek kołowych (np. 0,15 m</w:t>
      </w:r>
      <w:r w:rsidRPr="00766619">
        <w:rPr>
          <w:rFonts w:ascii="Arial" w:hAnsi="Arial" w:cs="Arial"/>
          <w:vertAlign w:val="superscript"/>
        </w:rPr>
        <w:t>3</w:t>
      </w:r>
      <w:r w:rsidRPr="00766619">
        <w:rPr>
          <w:rFonts w:ascii="Arial" w:hAnsi="Arial" w:cs="Arial"/>
        </w:rPr>
        <w:t>) lub koparek gąsiennicowych (np. 0,25 m</w:t>
      </w:r>
      <w:r w:rsidRPr="00766619">
        <w:rPr>
          <w:rFonts w:ascii="Arial" w:hAnsi="Arial" w:cs="Arial"/>
          <w:vertAlign w:val="superscript"/>
        </w:rPr>
        <w:t>3</w:t>
      </w:r>
      <w:r w:rsidRPr="00766619">
        <w:rPr>
          <w:rFonts w:ascii="Arial" w:hAnsi="Arial" w:cs="Arial"/>
        </w:rPr>
        <w:t>),</w:t>
      </w:r>
    </w:p>
    <w:p w14:paraId="671D2BF4" w14:textId="77777777" w:rsidR="006C3D7A" w:rsidRPr="00766619" w:rsidRDefault="006C3D7A" w:rsidP="006C3D7A">
      <w:pPr>
        <w:pStyle w:val="WD6"/>
        <w:rPr>
          <w:rFonts w:ascii="Arial" w:hAnsi="Arial" w:cs="Arial"/>
        </w:rPr>
      </w:pPr>
      <w:r w:rsidRPr="00766619">
        <w:rPr>
          <w:rFonts w:ascii="Arial" w:hAnsi="Arial" w:cs="Arial"/>
        </w:rPr>
        <w:t> sprzętu spawalniczego itp.</w:t>
      </w:r>
    </w:p>
    <w:p w14:paraId="652C1671" w14:textId="77777777" w:rsidR="006C3D7A" w:rsidRPr="00766619" w:rsidRDefault="006C3D7A" w:rsidP="00D62078">
      <w:pPr>
        <w:pStyle w:val="WD2"/>
        <w:rPr>
          <w:rFonts w:ascii="Arial" w:hAnsi="Arial" w:cs="Arial"/>
          <w:sz w:val="20"/>
          <w:szCs w:val="20"/>
        </w:rPr>
      </w:pPr>
      <w:bookmarkStart w:id="14" w:name="_Toc425562416"/>
      <w:bookmarkStart w:id="15" w:name="_Toc501175575"/>
      <w:r w:rsidRPr="00766619">
        <w:rPr>
          <w:rFonts w:ascii="Arial" w:hAnsi="Arial" w:cs="Arial"/>
          <w:sz w:val="20"/>
          <w:szCs w:val="20"/>
        </w:rPr>
        <w:t>TRANSPORT</w:t>
      </w:r>
      <w:bookmarkEnd w:id="14"/>
      <w:bookmarkEnd w:id="15"/>
    </w:p>
    <w:p w14:paraId="6765CEF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transportu</w:t>
      </w:r>
    </w:p>
    <w:p w14:paraId="47C25C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transportu podano w ST D-00.00.00 „Wymagania ogólne” pkt 4.</w:t>
      </w:r>
    </w:p>
    <w:p w14:paraId="0664B616"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Transport materiałów </w:t>
      </w:r>
    </w:p>
    <w:p w14:paraId="60AA13F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stalowe na słupki, przeciągi, pochwyty przewozić można dowolnymi środkami transportu. W przypadku załadowania na środek transportu więcej niż jednej partii rur należy je zabezpieczyć przed pomieszaniem.</w:t>
      </w:r>
    </w:p>
    <w:p w14:paraId="77CC46B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Kształtowniki można przewozić dowolnym środkiem transportu luzem lub w wiązkach. W przypadku ładowania na środek transportu więcej niż jednej partii wyrobów należy je zabezpieczyć przed pomieszaniem. Przy transporcie przedmiotów metalizowanych zalecana jest ostrożność ze względu na podatność powłok na uszkodzenia mechaniczne, występujące przy uderzeniach.</w:t>
      </w:r>
    </w:p>
    <w:p w14:paraId="72C0BF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6791C55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Druty i pręty spawalnicze należy przewozić w warunkach zabezpieczających przed korozją, zanieczyszczeniem i uszkodzeniem.</w:t>
      </w:r>
    </w:p>
    <w:p w14:paraId="5E4C8D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należy przewozić zgodnie z postanowieniami BN-88/6731-08 [46], zaś mieszankę betonową wg PN-B-06251 [4].</w:t>
      </w:r>
    </w:p>
    <w:p w14:paraId="39E1DFA2" w14:textId="77777777" w:rsidR="006C3D7A" w:rsidRPr="00766619" w:rsidRDefault="006C3D7A" w:rsidP="00D62078">
      <w:pPr>
        <w:pStyle w:val="WD2"/>
        <w:rPr>
          <w:rFonts w:ascii="Arial" w:hAnsi="Arial" w:cs="Arial"/>
          <w:sz w:val="20"/>
          <w:szCs w:val="20"/>
        </w:rPr>
      </w:pPr>
      <w:bookmarkStart w:id="16" w:name="_Toc425562417"/>
      <w:bookmarkStart w:id="17" w:name="_Toc501175576"/>
      <w:r w:rsidRPr="00766619">
        <w:rPr>
          <w:rFonts w:ascii="Arial" w:hAnsi="Arial" w:cs="Arial"/>
          <w:sz w:val="20"/>
          <w:szCs w:val="20"/>
        </w:rPr>
        <w:t>WYKONANIE ROBÓT</w:t>
      </w:r>
      <w:bookmarkEnd w:id="16"/>
      <w:bookmarkEnd w:id="17"/>
    </w:p>
    <w:p w14:paraId="294D1FA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wykonania robót</w:t>
      </w:r>
    </w:p>
    <w:p w14:paraId="0EC3D5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wykonania robót podano w ST D-00.00.00 „Wymagania ogólne” pkt 5.</w:t>
      </w:r>
    </w:p>
    <w:p w14:paraId="09F3E9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Zasady wykonania urządzeń zabezpieczających ruch pieszych</w:t>
      </w:r>
    </w:p>
    <w:p w14:paraId="6D5B4B1B"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zależności od wielkości robót Wykonawca przedstawi do akceptacji Inżyniera zakres robót wykonywanych bezpośrednio na placu budowy oraz robót przygotowawczych na zapleczu.</w:t>
      </w:r>
    </w:p>
    <w:p w14:paraId="625D3B4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wykonywaniem robót należy wytyczyć lokalizację barier, płotków i innych urządzeń liniowych zabezpieczających ruch pieszych na podstawie dokumentacji projektowej, ST lub zaleceń Inżyniera.</w:t>
      </w:r>
    </w:p>
    <w:p w14:paraId="2DB7DEF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podstawowych czynności objętych niniejszą ST przy wykonywaniu ww. robót należą:</w:t>
      </w:r>
    </w:p>
    <w:p w14:paraId="01F2AC11" w14:textId="77777777" w:rsidR="006C3D7A" w:rsidRPr="00766619" w:rsidRDefault="006C3D7A" w:rsidP="006C3D7A">
      <w:pPr>
        <w:pStyle w:val="WD6"/>
        <w:rPr>
          <w:rFonts w:ascii="Arial" w:hAnsi="Arial" w:cs="Arial"/>
        </w:rPr>
      </w:pPr>
      <w:r w:rsidRPr="00766619">
        <w:rPr>
          <w:rFonts w:ascii="Arial" w:hAnsi="Arial" w:cs="Arial"/>
        </w:rPr>
        <w:t> wykonanie dołów pod słupki,</w:t>
      </w:r>
    </w:p>
    <w:p w14:paraId="55BFA9F8" w14:textId="77777777" w:rsidR="006C3D7A" w:rsidRPr="00766619" w:rsidRDefault="006C3D7A" w:rsidP="006C3D7A">
      <w:pPr>
        <w:pStyle w:val="WD6"/>
        <w:rPr>
          <w:rFonts w:ascii="Arial" w:hAnsi="Arial" w:cs="Arial"/>
        </w:rPr>
      </w:pPr>
      <w:r w:rsidRPr="00766619">
        <w:rPr>
          <w:rFonts w:ascii="Arial" w:hAnsi="Arial" w:cs="Arial"/>
        </w:rPr>
        <w:t> wykonanie fundamentów betonowych pod słupki,</w:t>
      </w:r>
    </w:p>
    <w:p w14:paraId="34E865DD" w14:textId="77777777" w:rsidR="006C3D7A" w:rsidRPr="00766619" w:rsidRDefault="006C3D7A" w:rsidP="006C3D7A">
      <w:pPr>
        <w:pStyle w:val="WD6"/>
        <w:rPr>
          <w:rFonts w:ascii="Arial" w:hAnsi="Arial" w:cs="Arial"/>
        </w:rPr>
      </w:pPr>
      <w:r w:rsidRPr="00766619">
        <w:rPr>
          <w:rFonts w:ascii="Arial" w:hAnsi="Arial" w:cs="Arial"/>
        </w:rPr>
        <w:t> ustawienie słupków,</w:t>
      </w:r>
    </w:p>
    <w:p w14:paraId="5298A6CD" w14:textId="77777777" w:rsidR="006C3D7A" w:rsidRPr="00766619" w:rsidRDefault="006C3D7A" w:rsidP="006C3D7A">
      <w:pPr>
        <w:pStyle w:val="WD6"/>
        <w:rPr>
          <w:rFonts w:ascii="Arial" w:hAnsi="Arial" w:cs="Arial"/>
        </w:rPr>
      </w:pPr>
      <w:r w:rsidRPr="00766619">
        <w:rPr>
          <w:rFonts w:ascii="Arial" w:hAnsi="Arial" w:cs="Arial"/>
        </w:rPr>
        <w:t> zamontowanie elementów w ramach z kształtowników,</w:t>
      </w:r>
    </w:p>
    <w:p w14:paraId="4543E64E"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dołów pod słupki</w:t>
      </w:r>
    </w:p>
    <w:p w14:paraId="58E7246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Jeśli dokumentacja projektowa lub ST nie podaje inaczej, to doły pod słupki powinny mieć wymiary w planie co najmniej o 20 cm większe od wymiarów słupka, a głębokość od 0,8 do 1,2 m.</w:t>
      </w:r>
    </w:p>
    <w:p w14:paraId="366BD2F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 wraz z wykonaniem fundamentów betonowych pod słupki</w:t>
      </w:r>
    </w:p>
    <w:p w14:paraId="61882D62"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 xml:space="preserve">Jeśli dokumentacja projektowa lub ST nie podaje inaczej, to słupki mogą być osadzone w betonie ułożonym w dołku albo oprawione w bloczki betonowe formowane na zapleczu i dostarczane do miejsca </w:t>
      </w:r>
      <w:r w:rsidRPr="00766619">
        <w:rPr>
          <w:rFonts w:ascii="Arial" w:hAnsi="Arial" w:cs="Arial"/>
          <w:sz w:val="20"/>
        </w:rPr>
        <w:lastRenderedPageBreak/>
        <w:t>budowy urządzenia zabezpieczającego ruch pieszych. Po uzyskaniu akceptacji Inżyniera, słupki betonowe mogą być obłożone kamieniami lub gruzem i przysypane ziemią.</w:t>
      </w:r>
    </w:p>
    <w:p w14:paraId="4041ED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Słupek należy wstawić w gotowy wykop i napełnić otwór mieszanką betonową odpowiadającą wymaganiom punktu 2.9. Do czasu stwardnienia betonu słupek należy podeprzeć.</w:t>
      </w:r>
    </w:p>
    <w:p w14:paraId="3C42479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Fundament betonowy wykonany „na mokro”, w którym osadzono słupek, można wykorzystywać do dalszych prac (np. napinania siatki) co najmniej po 7 dniach od ustawienia słupka w betonie, a jeśli temperatura w czasie wykonywania fundamentu jest niższa od 10</w:t>
      </w:r>
      <w:r w:rsidRPr="00766619">
        <w:rPr>
          <w:rFonts w:ascii="Arial" w:hAnsi="Arial" w:cs="Arial"/>
          <w:sz w:val="20"/>
          <w:vertAlign w:val="superscript"/>
        </w:rPr>
        <w:t>o</w:t>
      </w:r>
      <w:r w:rsidRPr="00766619">
        <w:rPr>
          <w:rFonts w:ascii="Arial" w:hAnsi="Arial" w:cs="Arial"/>
          <w:sz w:val="20"/>
        </w:rPr>
        <w:t>C - po 14 dniach.</w:t>
      </w:r>
    </w:p>
    <w:p w14:paraId="55C0FC6A"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w:t>
      </w:r>
    </w:p>
    <w:p w14:paraId="67A04DD1"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0BD6269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końcowe, narożne oraz stojące na załamaniach wygrodzenia o kącie większym od 15</w:t>
      </w:r>
      <w:r w:rsidRPr="00766619">
        <w:rPr>
          <w:rFonts w:ascii="Arial" w:hAnsi="Arial" w:cs="Arial"/>
          <w:sz w:val="20"/>
          <w:vertAlign w:val="superscript"/>
        </w:rPr>
        <w:t>o</w:t>
      </w:r>
      <w:r w:rsidRPr="00766619">
        <w:rPr>
          <w:rFonts w:ascii="Arial" w:hAnsi="Arial" w:cs="Arial"/>
          <w:sz w:val="20"/>
        </w:rPr>
        <w:t xml:space="preserve"> należy zabezpieczyć przed wychylaniem się ukośnymi słupkami wspierającymi, ustawiając je wzdłuż biegu ogrodzenia pod kątem około 30 do 45</w:t>
      </w:r>
      <w:r w:rsidRPr="00766619">
        <w:rPr>
          <w:rFonts w:ascii="Arial" w:hAnsi="Arial" w:cs="Arial"/>
          <w:sz w:val="20"/>
          <w:vertAlign w:val="superscript"/>
        </w:rPr>
        <w:t>o</w:t>
      </w:r>
      <w:r w:rsidRPr="00766619">
        <w:rPr>
          <w:rFonts w:ascii="Arial" w:hAnsi="Arial" w:cs="Arial"/>
          <w:sz w:val="20"/>
        </w:rPr>
        <w:t>.</w:t>
      </w:r>
    </w:p>
    <w:p w14:paraId="319241C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14:paraId="52F20C2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Słupki wbijane lub </w:t>
      </w:r>
      <w:proofErr w:type="spellStart"/>
      <w:r w:rsidRPr="00766619">
        <w:rPr>
          <w:rFonts w:ascii="Arial" w:hAnsi="Arial" w:cs="Arial"/>
          <w:sz w:val="20"/>
          <w:szCs w:val="20"/>
        </w:rPr>
        <w:t>wwibrowywane</w:t>
      </w:r>
      <w:proofErr w:type="spellEnd"/>
      <w:r w:rsidRPr="00766619">
        <w:rPr>
          <w:rFonts w:ascii="Arial" w:hAnsi="Arial" w:cs="Arial"/>
          <w:sz w:val="20"/>
          <w:szCs w:val="20"/>
        </w:rPr>
        <w:t xml:space="preserve"> bezpośrednio w grunt</w:t>
      </w:r>
    </w:p>
    <w:p w14:paraId="2AC8984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Jeśli dokumentacja projektowa lub ST ustali bezpośrednie wbijanie lub </w:t>
      </w:r>
      <w:proofErr w:type="spellStart"/>
      <w:r w:rsidRPr="00766619">
        <w:rPr>
          <w:rFonts w:ascii="Arial" w:hAnsi="Arial" w:cs="Arial"/>
          <w:sz w:val="20"/>
        </w:rPr>
        <w:t>wwibrowywanie</w:t>
      </w:r>
      <w:proofErr w:type="spellEnd"/>
      <w:r w:rsidRPr="00766619">
        <w:rPr>
          <w:rFonts w:ascii="Arial" w:hAnsi="Arial" w:cs="Arial"/>
          <w:sz w:val="20"/>
        </w:rPr>
        <w:t xml:space="preserve"> słupków w grunt, to Wykonawca przedstawi do akceptacji Inżyniera:</w:t>
      </w:r>
    </w:p>
    <w:p w14:paraId="6C875F91" w14:textId="77777777" w:rsidR="006C3D7A" w:rsidRPr="00766619" w:rsidRDefault="006C3D7A" w:rsidP="006C3D7A">
      <w:pPr>
        <w:pStyle w:val="WD6"/>
        <w:rPr>
          <w:rFonts w:ascii="Arial" w:hAnsi="Arial" w:cs="Arial"/>
          <w:b/>
        </w:rPr>
      </w:pPr>
      <w:r w:rsidRPr="00766619">
        <w:rPr>
          <w:rFonts w:ascii="Arial" w:hAnsi="Arial" w:cs="Arial"/>
        </w:rPr>
        <w:t> sposób wykonania, zapewniający zachowanie osi słupka w pionie i nie powodujący odkształceń lub uszkodzeń słupka,</w:t>
      </w:r>
    </w:p>
    <w:p w14:paraId="206A3437" w14:textId="77777777" w:rsidR="006C3D7A" w:rsidRPr="00766619" w:rsidRDefault="006C3D7A" w:rsidP="006C3D7A">
      <w:pPr>
        <w:pStyle w:val="WD6"/>
        <w:rPr>
          <w:rFonts w:ascii="Arial" w:hAnsi="Arial" w:cs="Arial"/>
          <w:b/>
        </w:rPr>
      </w:pPr>
      <w:r w:rsidRPr="00766619">
        <w:rPr>
          <w:rFonts w:ascii="Arial" w:hAnsi="Arial" w:cs="Arial"/>
        </w:rPr>
        <w:t> rodzaj sprzętu (i jego charakterystykę techniczną), dotyczący np. młotów (bab) ręcznych podnoszonych bezpośrednio (lub przy użyciu urządzeń pomocniczych) przez robotników, młotów mechanicznych z wciągarką ręczną lub napędem spalinowym, wibromłotów pogrążających słupki w gruncie poprzez wibrację i działanie udarowe</w:t>
      </w:r>
    </w:p>
    <w:p w14:paraId="2561E33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przy zachowaniu wymagań ustawienia słupków podanych w p. 5.5 z anulowaniem postanowień dotyczących wykonania dołów i fundamentów podanych w punktach 5.3 i 5.4.</w:t>
      </w:r>
    </w:p>
    <w:p w14:paraId="3757A36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urządzeń zabezpieczających ruch pieszych w formie poręczy</w:t>
      </w:r>
    </w:p>
    <w:p w14:paraId="3823A2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Poręcze oddzielające ruch pieszy od kołowego winny być wykonane zgodnie z dokumentacją projektową lub ST.</w:t>
      </w:r>
    </w:p>
    <w:p w14:paraId="4A22743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typ 2B jak typ 2A lecz z przeciągami z kątownika 45x45x5 mm; typ 3A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oraz typ 3B jak wyżej lecz z przeciągami z kątownika 45x45x5 mm. Długość segmentów: dla poręczy ze szczeblinami 1,0 m dla pozostałych 2,0 m. Wysokość poręczy wynosi 1,0 m. Poręcze powinny odpowiadać wymaganiom [53].</w:t>
      </w:r>
    </w:p>
    <w:p w14:paraId="26D0721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Rozstaw dylatacji poręczy powinien być zgodny z dokumentacją projektową lub ST.</w:t>
      </w:r>
    </w:p>
    <w:p w14:paraId="25B695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Maksymalną długość poręczy nie </w:t>
      </w:r>
      <w:proofErr w:type="spellStart"/>
      <w:r w:rsidRPr="00766619">
        <w:rPr>
          <w:rFonts w:ascii="Arial" w:hAnsi="Arial" w:cs="Arial"/>
          <w:sz w:val="20"/>
        </w:rPr>
        <w:t>dylatowanych</w:t>
      </w:r>
      <w:proofErr w:type="spellEnd"/>
      <w:r w:rsidRPr="00766619">
        <w:rPr>
          <w:rFonts w:ascii="Arial" w:hAnsi="Arial" w:cs="Arial"/>
          <w:sz w:val="20"/>
        </w:rPr>
        <w:t xml:space="preserve"> określa się na 50 m pod warunkiem zgody Inżyniera.</w:t>
      </w:r>
    </w:p>
    <w:p w14:paraId="68830D1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spawanych złącz elementów urządzeń zabezpieczających ruch pieszych</w:t>
      </w:r>
    </w:p>
    <w:p w14:paraId="069A14D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elementów urządzeń zabezpieczających ruch pieszych powinny odpowiadać wymaganiom PN-M-69011 [12].</w:t>
      </w:r>
    </w:p>
    <w:p w14:paraId="601EE5C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Wytrzymałość zmęczeniowa spoin powinna wynosić od 19 do 32 </w:t>
      </w:r>
      <w:proofErr w:type="spellStart"/>
      <w:r w:rsidRPr="00766619">
        <w:rPr>
          <w:rFonts w:ascii="Arial" w:hAnsi="Arial" w:cs="Arial"/>
          <w:sz w:val="20"/>
        </w:rPr>
        <w:t>MPa</w:t>
      </w:r>
      <w:proofErr w:type="spellEnd"/>
      <w:r w:rsidRPr="00766619">
        <w:rPr>
          <w:rFonts w:ascii="Arial" w:hAnsi="Arial" w:cs="Arial"/>
          <w:sz w:val="20"/>
        </w:rPr>
        <w:t xml:space="preserve">. Odchyłki wymiarów spoin nie powinny przekraczać </w:t>
      </w:r>
      <w:r w:rsidRPr="00766619">
        <w:rPr>
          <w:rFonts w:ascii="Arial" w:hAnsi="Arial" w:cs="Arial"/>
          <w:sz w:val="20"/>
        </w:rPr>
        <w:sym w:font="Symbol" w:char="00B1"/>
      </w:r>
      <w:r w:rsidRPr="00766619">
        <w:rPr>
          <w:rFonts w:ascii="Arial" w:hAnsi="Arial" w:cs="Arial"/>
          <w:sz w:val="20"/>
        </w:rPr>
        <w:t xml:space="preserve"> 0,5 mm dla grubości spoiny do 6 mm i </w:t>
      </w:r>
      <w:r w:rsidRPr="00766619">
        <w:rPr>
          <w:rFonts w:ascii="Arial" w:hAnsi="Arial" w:cs="Arial"/>
          <w:sz w:val="20"/>
        </w:rPr>
        <w:sym w:font="Symbol" w:char="00B1"/>
      </w:r>
      <w:r w:rsidRPr="00766619">
        <w:rPr>
          <w:rFonts w:ascii="Arial" w:hAnsi="Arial" w:cs="Arial"/>
          <w:sz w:val="20"/>
        </w:rPr>
        <w:t xml:space="preserve"> 1,0 mm dla spoiny powyżej 6 mm.</w:t>
      </w:r>
    </w:p>
    <w:p w14:paraId="1C62FE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Odstęp, w złączach zakładkowych i </w:t>
      </w:r>
      <w:proofErr w:type="spellStart"/>
      <w:r w:rsidRPr="00766619">
        <w:rPr>
          <w:rFonts w:ascii="Arial" w:hAnsi="Arial" w:cs="Arial"/>
          <w:sz w:val="20"/>
        </w:rPr>
        <w:t>nadkładkowych</w:t>
      </w:r>
      <w:proofErr w:type="spellEnd"/>
      <w:r w:rsidRPr="00766619">
        <w:rPr>
          <w:rFonts w:ascii="Arial" w:hAnsi="Arial" w:cs="Arial"/>
          <w:sz w:val="20"/>
        </w:rPr>
        <w:t>, pomiędzy przylegającymi do siebie płaszczyznami nie powinien być większy niż 1 mm.</w:t>
      </w:r>
    </w:p>
    <w:p w14:paraId="1CC1DF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nie powinny mieć wad większych niż podane w tablicy 19. Inżynier może dopuścić wady większe niż podane w tablicy 19 jeśli uzna, że nie mają one zasadniczego wpływu na cechy eksploatacyjne urządzeń zabezpieczających ruch pieszych.</w:t>
      </w:r>
    </w:p>
    <w:p w14:paraId="54B97EA3"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19. Dopuszczalne wymiary wad w złączach spawanych według PN-M-69775 [32]</w:t>
      </w:r>
    </w:p>
    <w:tbl>
      <w:tblPr>
        <w:tblW w:w="0" w:type="auto"/>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3756"/>
        <w:gridCol w:w="3685"/>
      </w:tblGrid>
      <w:tr w:rsidR="006C3D7A" w:rsidRPr="00766619" w14:paraId="4EF93596" w14:textId="77777777" w:rsidTr="007055C0">
        <w:trPr>
          <w:jc w:val="center"/>
        </w:trPr>
        <w:tc>
          <w:tcPr>
            <w:tcW w:w="3756" w:type="dxa"/>
            <w:tcBorders>
              <w:top w:val="single" w:sz="6" w:space="0" w:color="auto"/>
              <w:left w:val="single" w:sz="6" w:space="0" w:color="auto"/>
              <w:bottom w:val="double" w:sz="6" w:space="0" w:color="auto"/>
              <w:right w:val="single" w:sz="6" w:space="0" w:color="auto"/>
            </w:tcBorders>
            <w:noWrap/>
          </w:tcPr>
          <w:p w14:paraId="6B3C1BBD"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Rodzaj wady</w:t>
            </w:r>
          </w:p>
        </w:tc>
        <w:tc>
          <w:tcPr>
            <w:tcW w:w="3685" w:type="dxa"/>
            <w:tcBorders>
              <w:top w:val="single" w:sz="6" w:space="0" w:color="auto"/>
              <w:left w:val="single" w:sz="6" w:space="0" w:color="auto"/>
              <w:bottom w:val="double" w:sz="6" w:space="0" w:color="auto"/>
              <w:right w:val="single" w:sz="6" w:space="0" w:color="auto"/>
            </w:tcBorders>
            <w:noWrap/>
          </w:tcPr>
          <w:p w14:paraId="7C010A68"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Dopuszczalny wymiar wady w mm</w:t>
            </w:r>
          </w:p>
        </w:tc>
      </w:tr>
      <w:tr w:rsidR="006C3D7A" w:rsidRPr="00766619" w14:paraId="340BF522" w14:textId="77777777" w:rsidTr="007055C0">
        <w:trPr>
          <w:jc w:val="center"/>
        </w:trPr>
        <w:tc>
          <w:tcPr>
            <w:tcW w:w="3756" w:type="dxa"/>
            <w:tcBorders>
              <w:top w:val="nil"/>
              <w:left w:val="single" w:sz="6" w:space="0" w:color="auto"/>
              <w:bottom w:val="single" w:sz="6" w:space="0" w:color="auto"/>
              <w:right w:val="single" w:sz="6" w:space="0" w:color="auto"/>
            </w:tcBorders>
            <w:noWrap/>
          </w:tcPr>
          <w:p w14:paraId="4989946F" w14:textId="77777777" w:rsidR="006C3D7A" w:rsidRPr="00766619" w:rsidRDefault="006C3D7A" w:rsidP="007055C0">
            <w:pPr>
              <w:pStyle w:val="StylIwony"/>
              <w:spacing w:before="60" w:after="0"/>
              <w:jc w:val="left"/>
              <w:rPr>
                <w:rFonts w:ascii="Arial" w:hAnsi="Arial" w:cs="Arial"/>
                <w:sz w:val="20"/>
              </w:rPr>
            </w:pPr>
            <w:r w:rsidRPr="00766619">
              <w:rPr>
                <w:rFonts w:ascii="Arial" w:hAnsi="Arial" w:cs="Arial"/>
                <w:sz w:val="20"/>
              </w:rPr>
              <w:t>Brak przetopu</w:t>
            </w:r>
          </w:p>
          <w:p w14:paraId="3E10311A"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Podtopienie lica</w:t>
            </w:r>
          </w:p>
          <w:p w14:paraId="0E3896ED"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Porowatość</w:t>
            </w:r>
          </w:p>
          <w:p w14:paraId="2C02CBD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Krater</w:t>
            </w:r>
          </w:p>
          <w:p w14:paraId="025253AB"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Wklęśnięcie lica</w:t>
            </w:r>
          </w:p>
          <w:p w14:paraId="2B607DD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Uszkodzenie mechaniczne</w:t>
            </w:r>
          </w:p>
          <w:p w14:paraId="2FC7ABB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Różnica wysokości sąsiednich wgłębień</w:t>
            </w:r>
          </w:p>
          <w:p w14:paraId="1A12A44F"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i wypukłości lica</w:t>
            </w:r>
          </w:p>
        </w:tc>
        <w:tc>
          <w:tcPr>
            <w:tcW w:w="3685" w:type="dxa"/>
            <w:tcBorders>
              <w:top w:val="nil"/>
              <w:left w:val="single" w:sz="6" w:space="0" w:color="auto"/>
              <w:bottom w:val="single" w:sz="6" w:space="0" w:color="auto"/>
              <w:right w:val="single" w:sz="6" w:space="0" w:color="auto"/>
            </w:tcBorders>
            <w:noWrap/>
          </w:tcPr>
          <w:p w14:paraId="5836199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2,0</w:t>
            </w:r>
          </w:p>
          <w:p w14:paraId="2E811DE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2A653BE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3,0</w:t>
            </w:r>
          </w:p>
          <w:p w14:paraId="08B6DE1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6A73BAE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74D6FF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p w14:paraId="770FC137" w14:textId="77777777" w:rsidR="006C3D7A" w:rsidRPr="00766619" w:rsidRDefault="006C3D7A" w:rsidP="007055C0">
            <w:pPr>
              <w:pStyle w:val="StylIwony"/>
              <w:spacing w:before="0" w:after="0"/>
              <w:jc w:val="center"/>
              <w:rPr>
                <w:rFonts w:ascii="Arial" w:hAnsi="Arial" w:cs="Arial"/>
                <w:sz w:val="20"/>
              </w:rPr>
            </w:pPr>
          </w:p>
          <w:p w14:paraId="327455C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3,0</w:t>
            </w:r>
          </w:p>
        </w:tc>
      </w:tr>
    </w:tbl>
    <w:p w14:paraId="49C7EF8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Malowanie metalowych urządzeń zabezpieczających ruch pieszych</w:t>
      </w:r>
    </w:p>
    <w:p w14:paraId="163C96D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przeprowadzać malowanie w okresie od maja do września, wyłącznie w dni pogodne, przy zalecanej temperaturze powietrza od 15 do 20</w:t>
      </w:r>
      <w:r w:rsidRPr="00766619">
        <w:rPr>
          <w:rFonts w:ascii="Arial" w:hAnsi="Arial" w:cs="Arial"/>
          <w:sz w:val="20"/>
          <w:vertAlign w:val="superscript"/>
        </w:rPr>
        <w:t>o</w:t>
      </w:r>
      <w:r w:rsidRPr="00766619">
        <w:rPr>
          <w:rFonts w:ascii="Arial" w:hAnsi="Arial" w:cs="Arial"/>
          <w:sz w:val="20"/>
        </w:rPr>
        <w:t>C; nie należy malować pędzlem lub wałkiem w temperaturze poniżej +5</w:t>
      </w:r>
      <w:r w:rsidRPr="00766619">
        <w:rPr>
          <w:rFonts w:ascii="Arial" w:hAnsi="Arial" w:cs="Arial"/>
          <w:sz w:val="20"/>
          <w:vertAlign w:val="superscript"/>
        </w:rPr>
        <w:t>o</w:t>
      </w:r>
      <w:r w:rsidRPr="00766619">
        <w:rPr>
          <w:rFonts w:ascii="Arial" w:hAnsi="Arial" w:cs="Arial"/>
          <w:sz w:val="20"/>
        </w:rPr>
        <w:t>C, jak również malować metodą natryskową w temperaturze poniżej +15</w:t>
      </w:r>
      <w:r w:rsidRPr="00766619">
        <w:rPr>
          <w:rFonts w:ascii="Arial" w:hAnsi="Arial" w:cs="Arial"/>
          <w:sz w:val="20"/>
          <w:vertAlign w:val="superscript"/>
        </w:rPr>
        <w:t>o</w:t>
      </w:r>
      <w:r w:rsidRPr="00766619">
        <w:rPr>
          <w:rFonts w:ascii="Arial" w:hAnsi="Arial" w:cs="Arial"/>
          <w:sz w:val="20"/>
        </w:rPr>
        <w:t>C oraz podczas występującej mgły i rosy.</w:t>
      </w:r>
    </w:p>
    <w:p w14:paraId="2D7266B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przestrzegać następujących zasad przy malowaniu urządzeń:</w:t>
      </w:r>
    </w:p>
    <w:p w14:paraId="18DAE9A0" w14:textId="77777777" w:rsidR="006C3D7A" w:rsidRPr="00766619" w:rsidRDefault="006C3D7A" w:rsidP="006C3D7A">
      <w:pPr>
        <w:pStyle w:val="WD6"/>
        <w:rPr>
          <w:rFonts w:ascii="Arial" w:hAnsi="Arial" w:cs="Arial"/>
        </w:rPr>
      </w:pPr>
      <w:r w:rsidRPr="00766619">
        <w:rPr>
          <w:rFonts w:ascii="Arial" w:hAnsi="Arial" w:cs="Arial"/>
        </w:rPr>
        <w:t> 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14:paraId="214157A0" w14:textId="77777777" w:rsidR="006C3D7A" w:rsidRPr="00766619" w:rsidRDefault="006C3D7A" w:rsidP="006C3D7A">
      <w:pPr>
        <w:pStyle w:val="WD6"/>
        <w:rPr>
          <w:rFonts w:ascii="Arial" w:hAnsi="Arial" w:cs="Arial"/>
        </w:rPr>
      </w:pPr>
      <w:r w:rsidRPr="00766619">
        <w:rPr>
          <w:rFonts w:ascii="Arial" w:hAnsi="Arial" w:cs="Arial"/>
        </w:rPr>
        <w:t> przed malowaniem należy wypełnić wgłębienia i rysy na powierzchniach za pomocą kitów lub szpachlówek ogólnego stosowania, a następnie - wygładzić i zeszlifować podłoże pod farbę,</w:t>
      </w:r>
    </w:p>
    <w:p w14:paraId="62CB46F3" w14:textId="77777777" w:rsidR="006C3D7A" w:rsidRPr="00766619" w:rsidRDefault="006C3D7A" w:rsidP="006C3D7A">
      <w:pPr>
        <w:pStyle w:val="WD6"/>
        <w:rPr>
          <w:rFonts w:ascii="Arial" w:hAnsi="Arial" w:cs="Arial"/>
        </w:rPr>
      </w:pPr>
      <w:r w:rsidRPr="00766619">
        <w:rPr>
          <w:rFonts w:ascii="Arial" w:hAnsi="Arial" w:cs="Arial"/>
        </w:rPr>
        <w:t> do malowania można stosować farby ogólnego stosowania przeznaczone do użytku zewnętrznego, dobrej jakości, z nieprzekroczonym okresem gwarancji, jako:</w:t>
      </w:r>
    </w:p>
    <w:p w14:paraId="2B6DD077" w14:textId="77777777" w:rsidR="006C3D7A" w:rsidRPr="00766619" w:rsidRDefault="006C3D7A" w:rsidP="006C3D7A">
      <w:pPr>
        <w:pStyle w:val="WD7"/>
        <w:rPr>
          <w:rFonts w:ascii="Arial" w:hAnsi="Arial" w:cs="Arial"/>
        </w:rPr>
      </w:pPr>
      <w:r w:rsidRPr="00766619">
        <w:rPr>
          <w:rFonts w:ascii="Arial" w:hAnsi="Arial" w:cs="Arial"/>
        </w:rPr>
        <w:t>a) farby do gruntowania przeciwrdzewnego (farby i lakiery przeciwkorozyjne),</w:t>
      </w:r>
    </w:p>
    <w:p w14:paraId="2EE32632" w14:textId="77777777" w:rsidR="006C3D7A" w:rsidRPr="00766619" w:rsidRDefault="006C3D7A" w:rsidP="006C3D7A">
      <w:pPr>
        <w:pStyle w:val="WD7"/>
        <w:rPr>
          <w:rFonts w:ascii="Arial" w:hAnsi="Arial" w:cs="Arial"/>
        </w:rPr>
      </w:pPr>
      <w:r w:rsidRPr="00766619">
        <w:rPr>
          <w:rFonts w:ascii="Arial" w:hAnsi="Arial" w:cs="Arial"/>
        </w:rPr>
        <w:t>b) farby nawierzchniowe (np. lakiery, emalie, wyroby ftalowe, ftalowo-styrenowe, akrylowe itp.)</w:t>
      </w:r>
    </w:p>
    <w:p w14:paraId="5B3D1225" w14:textId="77777777" w:rsidR="006C3D7A" w:rsidRPr="00766619" w:rsidRDefault="006C3D7A" w:rsidP="006C3D7A">
      <w:pPr>
        <w:pStyle w:val="WD7"/>
        <w:rPr>
          <w:rFonts w:ascii="Arial" w:hAnsi="Arial" w:cs="Arial"/>
        </w:rPr>
      </w:pPr>
      <w:r w:rsidRPr="00766619">
        <w:rPr>
          <w:rFonts w:ascii="Arial" w:hAnsi="Arial" w:cs="Arial"/>
        </w:rPr>
        <w:tab/>
        <w:t>oraz</w:t>
      </w:r>
    </w:p>
    <w:p w14:paraId="50EE084E" w14:textId="77777777" w:rsidR="006C3D7A" w:rsidRPr="00766619" w:rsidRDefault="006C3D7A" w:rsidP="006C3D7A">
      <w:pPr>
        <w:pStyle w:val="WD7"/>
        <w:rPr>
          <w:rFonts w:ascii="Arial" w:hAnsi="Arial" w:cs="Arial"/>
        </w:rPr>
      </w:pPr>
      <w:r w:rsidRPr="00766619">
        <w:rPr>
          <w:rFonts w:ascii="Arial" w:hAnsi="Arial" w:cs="Arial"/>
        </w:rPr>
        <w:t>c) rozcieńczalniki zalecone przez producenta stosowanej farby,</w:t>
      </w:r>
    </w:p>
    <w:p w14:paraId="56C183A2" w14:textId="77777777" w:rsidR="006C3D7A" w:rsidRPr="00766619" w:rsidRDefault="006C3D7A" w:rsidP="006C3D7A">
      <w:pPr>
        <w:pStyle w:val="WD6"/>
        <w:rPr>
          <w:rFonts w:ascii="Arial" w:hAnsi="Arial" w:cs="Arial"/>
        </w:rPr>
      </w:pPr>
      <w:r w:rsidRPr="00766619">
        <w:rPr>
          <w:rFonts w:ascii="Arial" w:hAnsi="Arial" w:cs="Arial"/>
        </w:rPr>
        <w:t> 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14:paraId="58E3BBE3" w14:textId="77777777" w:rsidR="006C3D7A" w:rsidRPr="00766619" w:rsidRDefault="006C3D7A" w:rsidP="006C3D7A">
      <w:pPr>
        <w:pStyle w:val="WD6"/>
        <w:rPr>
          <w:rFonts w:ascii="Arial" w:hAnsi="Arial" w:cs="Arial"/>
        </w:rPr>
      </w:pPr>
      <w:r w:rsidRPr="00766619">
        <w:rPr>
          <w:rFonts w:ascii="Arial" w:hAnsi="Arial" w:cs="Arial"/>
        </w:rPr>
        <w:t> malowanie można przeprowadzać pędzlami, wałkami malarskimi lub ewentualnie metodą natryskową (pistoletami elektrycznymi, urządzeniami kompresorowymi itp.),</w:t>
      </w:r>
    </w:p>
    <w:p w14:paraId="33ABCBBB" w14:textId="77777777" w:rsidR="006C3D7A" w:rsidRPr="00766619" w:rsidRDefault="006C3D7A" w:rsidP="006C3D7A">
      <w:pPr>
        <w:pStyle w:val="WD6"/>
        <w:rPr>
          <w:rFonts w:ascii="Arial" w:hAnsi="Arial" w:cs="Arial"/>
        </w:rPr>
      </w:pPr>
      <w:r w:rsidRPr="00766619">
        <w:rPr>
          <w:rFonts w:ascii="Arial" w:hAnsi="Arial" w:cs="Arial"/>
        </w:rPr>
        <w:t> z zasady malowanie należy wykonać dwuwarstwowo: farbą do gruntowania i farbą nawierzchniową, przy czym każdą następną warstwę można nałożyć po całkowitym wyschnięciu farby poprzedniej.</w:t>
      </w:r>
    </w:p>
    <w:p w14:paraId="60B39D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Malowanie powinno odpowiadać wymaganiom PN-H-97053 [28].</w:t>
      </w:r>
    </w:p>
    <w:p w14:paraId="65B6A56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Rodzaj farby oraz liczbę jej warstw zastosowanych przy malowaniu określają ST lub Inżynier na wniosek Wykonawcy.</w:t>
      </w:r>
    </w:p>
    <w:p w14:paraId="2AF499D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zwracać uwagę na dokładne pokrycie farbą miejsc stykania się słupka metalowego z betonem fundamentu, ze względu na najszybsze niszczenie się farby w tych miejscach i pojawianie się rdzawych zacieków sygnalizujących korozje słupka.</w:t>
      </w:r>
    </w:p>
    <w:p w14:paraId="04BFA2A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14:paraId="46CED12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14:paraId="073BB19F" w14:textId="77777777" w:rsidR="006C3D7A" w:rsidRPr="00766619" w:rsidRDefault="006C3D7A" w:rsidP="00D62078">
      <w:pPr>
        <w:pStyle w:val="WD2"/>
        <w:rPr>
          <w:rFonts w:ascii="Arial" w:hAnsi="Arial" w:cs="Arial"/>
          <w:sz w:val="20"/>
          <w:szCs w:val="20"/>
        </w:rPr>
      </w:pPr>
      <w:bookmarkStart w:id="18" w:name="_Toc425562418"/>
      <w:bookmarkStart w:id="19" w:name="_Toc501175577"/>
      <w:r w:rsidRPr="00766619">
        <w:rPr>
          <w:rFonts w:ascii="Arial" w:hAnsi="Arial" w:cs="Arial"/>
          <w:sz w:val="20"/>
          <w:szCs w:val="20"/>
        </w:rPr>
        <w:t>KONTROLA JAKOŚCI ROBÓT</w:t>
      </w:r>
      <w:bookmarkEnd w:id="18"/>
      <w:bookmarkEnd w:id="19"/>
    </w:p>
    <w:p w14:paraId="1819E76C"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kontroli jakości robót</w:t>
      </w:r>
    </w:p>
    <w:p w14:paraId="34CFD8B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zasady kontroli jakości robót podano w ST D-00.00.00 „Wymagania ogólne” pkt 6.</w:t>
      </w:r>
    </w:p>
    <w:p w14:paraId="24BA1DC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przed przystąpieniem do robót</w:t>
      </w:r>
    </w:p>
    <w:p w14:paraId="13153CB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14:paraId="30C67D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Do materiałów, których producenci są zobowiązani (przez właściwe normy PN i BN) dostarczyć zaświadczenia o jakości (atesty) należą:</w:t>
      </w:r>
    </w:p>
    <w:p w14:paraId="49DB2587" w14:textId="77777777" w:rsidR="006C3D7A" w:rsidRPr="00766619" w:rsidRDefault="006C3D7A" w:rsidP="006C3D7A">
      <w:pPr>
        <w:pStyle w:val="WD6"/>
        <w:rPr>
          <w:rFonts w:ascii="Arial" w:hAnsi="Arial" w:cs="Arial"/>
        </w:rPr>
      </w:pPr>
      <w:r w:rsidRPr="00766619">
        <w:rPr>
          <w:rFonts w:ascii="Arial" w:hAnsi="Arial" w:cs="Arial"/>
        </w:rPr>
        <w:t> rury i kształtowniki,</w:t>
      </w:r>
    </w:p>
    <w:p w14:paraId="773B79BE" w14:textId="77777777" w:rsidR="006C3D7A" w:rsidRPr="00766619" w:rsidRDefault="006C3D7A" w:rsidP="006C3D7A">
      <w:pPr>
        <w:pStyle w:val="WD6"/>
        <w:rPr>
          <w:rFonts w:ascii="Arial" w:hAnsi="Arial" w:cs="Arial"/>
        </w:rPr>
      </w:pPr>
      <w:r w:rsidRPr="00766619">
        <w:rPr>
          <w:rFonts w:ascii="Arial" w:hAnsi="Arial" w:cs="Arial"/>
        </w:rPr>
        <w:t> drut spawalniczy,</w:t>
      </w:r>
    </w:p>
    <w:p w14:paraId="3FBA55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6A77830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i kontrola w czasie wykonywania robót</w:t>
      </w:r>
    </w:p>
    <w:p w14:paraId="05EAA82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6.3.1. </w:t>
      </w:r>
      <w:r w:rsidRPr="00766619">
        <w:rPr>
          <w:rFonts w:ascii="Arial" w:hAnsi="Arial" w:cs="Arial"/>
          <w:sz w:val="20"/>
        </w:rPr>
        <w:t>Badania materiałów w czasie wykonywania robót</w:t>
      </w:r>
    </w:p>
    <w:p w14:paraId="1642406E"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materiały dostarczone na budowę z zaświadczeniem o jakości (atestem) producenta powinny być sprawdzone w zakresie powierzchni wyrobu i jego wymiarów.</w:t>
      </w:r>
    </w:p>
    <w:p w14:paraId="06AE88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Częstotliwość badań i ocena ich wyników powinna być zgodna z zaleceniami tablicy 20.</w:t>
      </w:r>
    </w:p>
    <w:p w14:paraId="70B3224B"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20. Częstotliwość badań przy sprawdzeniu powierzchni i wymiarów wyrobów dostarczonych przez producentów</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3"/>
        <w:gridCol w:w="1695"/>
        <w:gridCol w:w="1801"/>
        <w:gridCol w:w="3288"/>
        <w:gridCol w:w="1695"/>
      </w:tblGrid>
      <w:tr w:rsidR="006C3D7A" w:rsidRPr="00766619" w14:paraId="13487FBA" w14:textId="77777777" w:rsidTr="007055C0">
        <w:trPr>
          <w:jc w:val="center"/>
        </w:trPr>
        <w:tc>
          <w:tcPr>
            <w:tcW w:w="496" w:type="dxa"/>
            <w:tcBorders>
              <w:top w:val="single" w:sz="6" w:space="0" w:color="auto"/>
              <w:left w:val="single" w:sz="6" w:space="0" w:color="auto"/>
              <w:bottom w:val="double" w:sz="6" w:space="0" w:color="auto"/>
              <w:right w:val="nil"/>
            </w:tcBorders>
            <w:noWrap/>
          </w:tcPr>
          <w:p w14:paraId="23377967"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417" w:type="dxa"/>
            <w:tcBorders>
              <w:top w:val="single" w:sz="6" w:space="0" w:color="auto"/>
              <w:left w:val="single" w:sz="6" w:space="0" w:color="auto"/>
              <w:bottom w:val="double" w:sz="6" w:space="0" w:color="auto"/>
              <w:right w:val="single" w:sz="6" w:space="0" w:color="auto"/>
            </w:tcBorders>
            <w:noWrap/>
          </w:tcPr>
          <w:p w14:paraId="22393C7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Rodzaj badania</w:t>
            </w:r>
          </w:p>
        </w:tc>
        <w:tc>
          <w:tcPr>
            <w:tcW w:w="1505" w:type="dxa"/>
            <w:tcBorders>
              <w:top w:val="single" w:sz="6" w:space="0" w:color="auto"/>
              <w:left w:val="nil"/>
              <w:bottom w:val="double" w:sz="6" w:space="0" w:color="auto"/>
              <w:right w:val="nil"/>
            </w:tcBorders>
            <w:noWrap/>
          </w:tcPr>
          <w:p w14:paraId="08D13EC2"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Liczba badań</w:t>
            </w:r>
          </w:p>
        </w:tc>
        <w:tc>
          <w:tcPr>
            <w:tcW w:w="2748" w:type="dxa"/>
            <w:tcBorders>
              <w:top w:val="single" w:sz="6" w:space="0" w:color="auto"/>
              <w:left w:val="single" w:sz="6" w:space="0" w:color="auto"/>
              <w:bottom w:val="double" w:sz="6" w:space="0" w:color="auto"/>
              <w:right w:val="single" w:sz="6" w:space="0" w:color="auto"/>
            </w:tcBorders>
            <w:noWrap/>
          </w:tcPr>
          <w:p w14:paraId="5E613B51"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Opis badań</w:t>
            </w:r>
          </w:p>
        </w:tc>
        <w:tc>
          <w:tcPr>
            <w:tcW w:w="1417" w:type="dxa"/>
            <w:tcBorders>
              <w:top w:val="single" w:sz="6" w:space="0" w:color="auto"/>
              <w:left w:val="nil"/>
              <w:bottom w:val="double" w:sz="6" w:space="0" w:color="auto"/>
              <w:right w:val="single" w:sz="6" w:space="0" w:color="auto"/>
            </w:tcBorders>
            <w:noWrap/>
          </w:tcPr>
          <w:p w14:paraId="532D7E0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Ocena wyników badań</w:t>
            </w:r>
          </w:p>
        </w:tc>
      </w:tr>
      <w:tr w:rsidR="006C3D7A" w:rsidRPr="00766619" w14:paraId="6CE0632A"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F58CA5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w:t>
            </w:r>
          </w:p>
        </w:tc>
        <w:tc>
          <w:tcPr>
            <w:tcW w:w="1417" w:type="dxa"/>
            <w:tcBorders>
              <w:top w:val="nil"/>
              <w:left w:val="nil"/>
              <w:bottom w:val="nil"/>
              <w:right w:val="single" w:sz="6" w:space="0" w:color="auto"/>
            </w:tcBorders>
            <w:noWrap/>
          </w:tcPr>
          <w:p w14:paraId="6C57B8FB"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powierzchni</w:t>
            </w:r>
          </w:p>
        </w:tc>
        <w:tc>
          <w:tcPr>
            <w:tcW w:w="1505" w:type="dxa"/>
            <w:vMerge w:val="restart"/>
            <w:tcBorders>
              <w:top w:val="nil"/>
              <w:left w:val="nil"/>
              <w:bottom w:val="single" w:sz="6" w:space="0" w:color="auto"/>
              <w:right w:val="single" w:sz="6" w:space="0" w:color="auto"/>
            </w:tcBorders>
            <w:noWrap/>
          </w:tcPr>
          <w:p w14:paraId="7C6070A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od 5 do 10 badań z wybranych losowo elementów w każdej dostarczonej partii wyrobów liczącej do 1000 elementów</w:t>
            </w:r>
          </w:p>
        </w:tc>
        <w:tc>
          <w:tcPr>
            <w:tcW w:w="2748" w:type="dxa"/>
            <w:tcBorders>
              <w:top w:val="nil"/>
              <w:left w:val="nil"/>
              <w:bottom w:val="nil"/>
              <w:right w:val="single" w:sz="6" w:space="0" w:color="auto"/>
            </w:tcBorders>
            <w:noWrap/>
          </w:tcPr>
          <w:p w14:paraId="1ACF10C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Powierzchnię zbadać nieuzbrojonym okiem. Do ew. sprawdzenia głębokości wad użyć dostępnych narzędzi (np. liniałów z czujnikiem, suwmiarek, mikrometrów itp.</w:t>
            </w:r>
          </w:p>
        </w:tc>
        <w:tc>
          <w:tcPr>
            <w:tcW w:w="1417" w:type="dxa"/>
            <w:vMerge w:val="restart"/>
            <w:tcBorders>
              <w:top w:val="nil"/>
              <w:left w:val="nil"/>
              <w:bottom w:val="single" w:sz="6" w:space="0" w:color="auto"/>
              <w:right w:val="single" w:sz="6" w:space="0" w:color="auto"/>
            </w:tcBorders>
            <w:noWrap/>
          </w:tcPr>
          <w:p w14:paraId="14C3BF92" w14:textId="77777777" w:rsidR="006C3D7A" w:rsidRPr="00766619" w:rsidRDefault="006C3D7A" w:rsidP="007055C0">
            <w:pPr>
              <w:pStyle w:val="StylIwony"/>
              <w:spacing w:before="0" w:after="0"/>
              <w:jc w:val="center"/>
              <w:rPr>
                <w:rFonts w:ascii="Arial" w:hAnsi="Arial" w:cs="Arial"/>
                <w:sz w:val="20"/>
              </w:rPr>
            </w:pPr>
          </w:p>
          <w:p w14:paraId="349901A2"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Wyniki badań powinny być zgodne z wymaganiami punktu 2.3.</w:t>
            </w:r>
          </w:p>
        </w:tc>
      </w:tr>
      <w:tr w:rsidR="006C3D7A" w:rsidRPr="00766619" w14:paraId="5D6EB80E" w14:textId="77777777" w:rsidTr="007055C0">
        <w:trPr>
          <w:jc w:val="center"/>
        </w:trPr>
        <w:tc>
          <w:tcPr>
            <w:tcW w:w="496" w:type="dxa"/>
            <w:tcBorders>
              <w:top w:val="nil"/>
              <w:left w:val="single" w:sz="6" w:space="0" w:color="auto"/>
              <w:bottom w:val="single" w:sz="6" w:space="0" w:color="auto"/>
              <w:right w:val="nil"/>
            </w:tcBorders>
            <w:noWrap/>
          </w:tcPr>
          <w:p w14:paraId="77492EC0"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w:t>
            </w:r>
          </w:p>
        </w:tc>
        <w:tc>
          <w:tcPr>
            <w:tcW w:w="1417" w:type="dxa"/>
            <w:tcBorders>
              <w:top w:val="single" w:sz="6" w:space="0" w:color="auto"/>
              <w:left w:val="single" w:sz="6" w:space="0" w:color="auto"/>
              <w:bottom w:val="single" w:sz="6" w:space="0" w:color="auto"/>
              <w:right w:val="single" w:sz="6" w:space="0" w:color="auto"/>
            </w:tcBorders>
            <w:noWrap/>
          </w:tcPr>
          <w:p w14:paraId="4D937C8D"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wymiarów</w:t>
            </w:r>
          </w:p>
        </w:tc>
        <w:tc>
          <w:tcPr>
            <w:tcW w:w="0" w:type="auto"/>
            <w:vMerge/>
            <w:tcBorders>
              <w:top w:val="nil"/>
              <w:left w:val="nil"/>
              <w:bottom w:val="single" w:sz="6" w:space="0" w:color="auto"/>
              <w:right w:val="single" w:sz="6" w:space="0" w:color="auto"/>
            </w:tcBorders>
            <w:vAlign w:val="center"/>
          </w:tcPr>
          <w:p w14:paraId="2E1E105B" w14:textId="77777777" w:rsidR="006C3D7A" w:rsidRPr="00766619" w:rsidRDefault="006C3D7A" w:rsidP="007055C0">
            <w:pPr>
              <w:jc w:val="center"/>
              <w:rPr>
                <w:rFonts w:ascii="Arial" w:hAnsi="Arial" w:cs="Arial"/>
              </w:rPr>
            </w:pPr>
          </w:p>
        </w:tc>
        <w:tc>
          <w:tcPr>
            <w:tcW w:w="2748" w:type="dxa"/>
            <w:tcBorders>
              <w:top w:val="single" w:sz="6" w:space="0" w:color="auto"/>
              <w:left w:val="single" w:sz="6" w:space="0" w:color="auto"/>
              <w:bottom w:val="single" w:sz="6" w:space="0" w:color="auto"/>
              <w:right w:val="single" w:sz="6" w:space="0" w:color="auto"/>
            </w:tcBorders>
            <w:noWrap/>
          </w:tcPr>
          <w:p w14:paraId="52663272"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Przeprowadzić uniwersalnymi przyrządami pomiarowymi lub sprawdzianami</w:t>
            </w:r>
          </w:p>
        </w:tc>
        <w:tc>
          <w:tcPr>
            <w:tcW w:w="0" w:type="auto"/>
            <w:vMerge/>
            <w:tcBorders>
              <w:top w:val="nil"/>
              <w:left w:val="nil"/>
              <w:bottom w:val="single" w:sz="6" w:space="0" w:color="auto"/>
              <w:right w:val="single" w:sz="6" w:space="0" w:color="auto"/>
            </w:tcBorders>
            <w:vAlign w:val="center"/>
          </w:tcPr>
          <w:p w14:paraId="35AA32E1" w14:textId="77777777" w:rsidR="006C3D7A" w:rsidRPr="00766619" w:rsidRDefault="006C3D7A" w:rsidP="007055C0">
            <w:pPr>
              <w:jc w:val="center"/>
              <w:rPr>
                <w:rFonts w:ascii="Arial" w:hAnsi="Arial" w:cs="Arial"/>
              </w:rPr>
            </w:pPr>
          </w:p>
        </w:tc>
      </w:tr>
    </w:tbl>
    <w:p w14:paraId="7B97D48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0AC0A73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przypadkach budzących wątpliwości można zlecić uprawnionej jednostce zbadanie właściwości dostarczonych wyrobów i materiałów w zakresie wymagań podanych w punktach od 2.3 do 2.11.</w:t>
      </w:r>
    </w:p>
    <w:p w14:paraId="1BDBCC1D" w14:textId="77777777" w:rsidR="006C3D7A" w:rsidRPr="00766619" w:rsidRDefault="006C3D7A" w:rsidP="006C3D7A">
      <w:pPr>
        <w:pStyle w:val="StylIwony"/>
        <w:rPr>
          <w:rFonts w:ascii="Arial" w:hAnsi="Arial" w:cs="Arial"/>
          <w:sz w:val="20"/>
        </w:rPr>
      </w:pPr>
      <w:r w:rsidRPr="00766619">
        <w:rPr>
          <w:rFonts w:ascii="Arial" w:hAnsi="Arial" w:cs="Arial"/>
          <w:b/>
          <w:sz w:val="20"/>
        </w:rPr>
        <w:t xml:space="preserve">6.3.2. </w:t>
      </w:r>
      <w:r w:rsidRPr="00766619">
        <w:rPr>
          <w:rFonts w:ascii="Arial" w:hAnsi="Arial" w:cs="Arial"/>
          <w:sz w:val="20"/>
        </w:rPr>
        <w:t>Kontrola w czasie wykonywania robót</w:t>
      </w:r>
    </w:p>
    <w:p w14:paraId="5A3233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czasie wykonywania urządzeń zabezpieczających ruch pieszych należy zbadać:</w:t>
      </w:r>
    </w:p>
    <w:p w14:paraId="52FED833" w14:textId="77777777" w:rsidR="006C3D7A" w:rsidRPr="00766619" w:rsidRDefault="006C3D7A" w:rsidP="006C3D7A">
      <w:pPr>
        <w:pStyle w:val="WD6"/>
        <w:rPr>
          <w:rFonts w:ascii="Arial" w:hAnsi="Arial" w:cs="Arial"/>
        </w:rPr>
      </w:pPr>
      <w:r w:rsidRPr="00766619">
        <w:rPr>
          <w:rFonts w:ascii="Arial" w:hAnsi="Arial" w:cs="Arial"/>
        </w:rPr>
        <w:t>a) zgodność wykonania urządzeń z dokumentacją projektową (lokalizacja, wymiary),</w:t>
      </w:r>
    </w:p>
    <w:p w14:paraId="15B8F2D9" w14:textId="77777777" w:rsidR="006C3D7A" w:rsidRPr="00766619" w:rsidRDefault="006C3D7A" w:rsidP="006C3D7A">
      <w:pPr>
        <w:pStyle w:val="WD6"/>
        <w:rPr>
          <w:rFonts w:ascii="Arial" w:hAnsi="Arial" w:cs="Arial"/>
        </w:rPr>
      </w:pPr>
      <w:r w:rsidRPr="00766619">
        <w:rPr>
          <w:rFonts w:ascii="Arial" w:hAnsi="Arial" w:cs="Arial"/>
        </w:rPr>
        <w:t>b) zachowanie dopuszczalnych odchyłek wymiarów, zgodnie z punktami od 2.3 do 2.11,</w:t>
      </w:r>
    </w:p>
    <w:p w14:paraId="73492BE5" w14:textId="77777777" w:rsidR="006C3D7A" w:rsidRPr="00766619" w:rsidRDefault="006C3D7A" w:rsidP="006C3D7A">
      <w:pPr>
        <w:pStyle w:val="WD6"/>
        <w:rPr>
          <w:rFonts w:ascii="Arial" w:hAnsi="Arial" w:cs="Arial"/>
        </w:rPr>
      </w:pPr>
      <w:r w:rsidRPr="00766619">
        <w:rPr>
          <w:rFonts w:ascii="Arial" w:hAnsi="Arial" w:cs="Arial"/>
        </w:rPr>
        <w:t>c) prawidłowość wykonania dołów pod słupki, zgodnie z punktem 5.3,</w:t>
      </w:r>
    </w:p>
    <w:p w14:paraId="5925F1D1" w14:textId="77777777" w:rsidR="006C3D7A" w:rsidRPr="00766619" w:rsidRDefault="006C3D7A" w:rsidP="006C3D7A">
      <w:pPr>
        <w:pStyle w:val="WD6"/>
        <w:rPr>
          <w:rFonts w:ascii="Arial" w:hAnsi="Arial" w:cs="Arial"/>
        </w:rPr>
      </w:pPr>
      <w:r w:rsidRPr="00766619">
        <w:rPr>
          <w:rFonts w:ascii="Arial" w:hAnsi="Arial" w:cs="Arial"/>
        </w:rPr>
        <w:t>d) poprawność wykonania fundamentów pod słupki zgodnie z punktem 5.4,</w:t>
      </w:r>
    </w:p>
    <w:p w14:paraId="1FBAC20F" w14:textId="77777777" w:rsidR="006C3D7A" w:rsidRPr="00766619" w:rsidRDefault="006C3D7A" w:rsidP="006C3D7A">
      <w:pPr>
        <w:pStyle w:val="WD6"/>
        <w:rPr>
          <w:rFonts w:ascii="Arial" w:hAnsi="Arial" w:cs="Arial"/>
        </w:rPr>
      </w:pPr>
      <w:r w:rsidRPr="00766619">
        <w:rPr>
          <w:rFonts w:ascii="Arial" w:hAnsi="Arial" w:cs="Arial"/>
        </w:rPr>
        <w:t>e) poprawność ustawienia słupków, zgodnie z punktem 5.5 i 5.6,</w:t>
      </w:r>
    </w:p>
    <w:p w14:paraId="5AB378D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wykonania spawanych złącz elementów urządzeń:</w:t>
      </w:r>
    </w:p>
    <w:p w14:paraId="322F9D35" w14:textId="77777777" w:rsidR="006C3D7A" w:rsidRPr="00766619" w:rsidRDefault="006C3D7A" w:rsidP="006C3D7A">
      <w:pPr>
        <w:pStyle w:val="WD6"/>
        <w:rPr>
          <w:rFonts w:ascii="Arial" w:hAnsi="Arial" w:cs="Arial"/>
        </w:rPr>
      </w:pPr>
      <w:r w:rsidRPr="00766619">
        <w:rPr>
          <w:rFonts w:ascii="Arial" w:hAnsi="Arial" w:cs="Arial"/>
        </w:rPr>
        <w:t>a) przed oględzinami, spoinę i przylegające do niej elementy łączone (od 10 do 20 mm z każdej strony) należy dokładnie oczyścić z żużla, zgorzeliny, odprysków, rdzy, farb i innych zanieczyszczeń utrudniających prowadzenie obserwacji i pomiarów,</w:t>
      </w:r>
    </w:p>
    <w:p w14:paraId="67AED092" w14:textId="77777777" w:rsidR="006C3D7A" w:rsidRPr="00766619" w:rsidRDefault="006C3D7A" w:rsidP="006C3D7A">
      <w:pPr>
        <w:pStyle w:val="WD6"/>
        <w:rPr>
          <w:rFonts w:ascii="Arial" w:hAnsi="Arial" w:cs="Arial"/>
        </w:rPr>
      </w:pPr>
      <w:r w:rsidRPr="00766619">
        <w:rPr>
          <w:rFonts w:ascii="Arial" w:hAnsi="Arial" w:cs="Arial"/>
        </w:rPr>
        <w:t>b) oględziny złączy należy przeprowadzić wizualnie z ewentualnym użyciem lupy o powiększeniu od 2 do 4 razy; do pomiarów spoin powinny być stosowane wzorniki, przymiary oraz uniwersalne spoinomierze,</w:t>
      </w:r>
    </w:p>
    <w:p w14:paraId="38845478" w14:textId="77777777" w:rsidR="006C3D7A" w:rsidRPr="00766619" w:rsidRDefault="006C3D7A" w:rsidP="006C3D7A">
      <w:pPr>
        <w:pStyle w:val="WD6"/>
        <w:rPr>
          <w:rFonts w:ascii="Arial" w:hAnsi="Arial" w:cs="Arial"/>
        </w:rPr>
      </w:pPr>
      <w:r w:rsidRPr="00766619">
        <w:rPr>
          <w:rFonts w:ascii="Arial" w:hAnsi="Arial" w:cs="Arial"/>
        </w:rPr>
        <w:t>c) w przypadkach wątpliwych można zlecić uprawnionej jednostce zbadanie wytrzymałości zmęczeniowej spoin, zgodnie z PN-M-06515 [29],</w:t>
      </w:r>
    </w:p>
    <w:p w14:paraId="47A95ADB" w14:textId="77777777" w:rsidR="006C3D7A" w:rsidRPr="00766619" w:rsidRDefault="006C3D7A" w:rsidP="006C3D7A">
      <w:pPr>
        <w:pStyle w:val="WD6"/>
        <w:rPr>
          <w:rFonts w:ascii="Arial" w:hAnsi="Arial" w:cs="Arial"/>
        </w:rPr>
      </w:pPr>
      <w:r w:rsidRPr="00766619">
        <w:rPr>
          <w:rFonts w:ascii="Arial" w:hAnsi="Arial" w:cs="Arial"/>
        </w:rPr>
        <w:t>d) złącza o wadach większych niż dopuszczalne powinny być naprawione powtórnym spawaniem.</w:t>
      </w:r>
    </w:p>
    <w:p w14:paraId="470F668A" w14:textId="77777777" w:rsidR="006C3D7A" w:rsidRPr="00766619" w:rsidRDefault="006C3D7A" w:rsidP="00D62078">
      <w:pPr>
        <w:pStyle w:val="WD2"/>
        <w:rPr>
          <w:rFonts w:ascii="Arial" w:hAnsi="Arial" w:cs="Arial"/>
          <w:sz w:val="20"/>
          <w:szCs w:val="20"/>
        </w:rPr>
      </w:pPr>
      <w:bookmarkStart w:id="20" w:name="_Toc501175578"/>
      <w:r w:rsidRPr="00766619">
        <w:rPr>
          <w:rFonts w:ascii="Arial" w:hAnsi="Arial" w:cs="Arial"/>
          <w:sz w:val="20"/>
          <w:szCs w:val="20"/>
        </w:rPr>
        <w:t>OBMIAR ROBÓT</w:t>
      </w:r>
      <w:bookmarkEnd w:id="20"/>
    </w:p>
    <w:p w14:paraId="34DD93F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obmiaru robót</w:t>
      </w:r>
    </w:p>
    <w:p w14:paraId="3381A6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obmiaru robót podano w ST D-00.00.00 „Wymagania ogólne” pkt 7.</w:t>
      </w:r>
    </w:p>
    <w:p w14:paraId="0FE1F75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Jednostka obmiarowa</w:t>
      </w:r>
    </w:p>
    <w:p w14:paraId="6ADA3BF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Jednostką obmiarową urządzenia zabezpieczającego ruch pieszych (siatek, barierek, płotków, barier łańcuchowych) jest m (metr). Obmiar polega na określeniu rzeczywistej długości urządzenia zabezpieczającego ruch pieszych.</w:t>
      </w:r>
    </w:p>
    <w:p w14:paraId="513C3705" w14:textId="77777777" w:rsidR="006C3D7A" w:rsidRPr="00766619" w:rsidRDefault="006C3D7A" w:rsidP="00D62078">
      <w:pPr>
        <w:pStyle w:val="WD2"/>
        <w:rPr>
          <w:rFonts w:ascii="Arial" w:hAnsi="Arial" w:cs="Arial"/>
          <w:sz w:val="20"/>
          <w:szCs w:val="20"/>
        </w:rPr>
      </w:pPr>
      <w:bookmarkStart w:id="21" w:name="_Toc501175579"/>
      <w:r w:rsidRPr="00766619">
        <w:rPr>
          <w:rFonts w:ascii="Arial" w:hAnsi="Arial" w:cs="Arial"/>
          <w:sz w:val="20"/>
          <w:szCs w:val="20"/>
        </w:rPr>
        <w:t>ODBIÓR ROBÓT</w:t>
      </w:r>
      <w:bookmarkEnd w:id="21"/>
    </w:p>
    <w:p w14:paraId="0E179A0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odbioru robót podano w ST D-00.00.00 „Wymagania ogólne” pkt 8.</w:t>
      </w:r>
    </w:p>
    <w:p w14:paraId="3A7DB9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Roboty uznaje się za wykonane zgodnie z dokumentacją projektową, ST i wymaganiami Inżyniera, jeżeli wszystkie pomiary i badania z zachowaniem tolerancji wg pkt 6, dały wyniki pozytywne.</w:t>
      </w:r>
    </w:p>
    <w:p w14:paraId="043E14E9" w14:textId="77777777" w:rsidR="006C3D7A" w:rsidRPr="00766619" w:rsidRDefault="006C3D7A" w:rsidP="00D62078">
      <w:pPr>
        <w:pStyle w:val="WD2"/>
        <w:rPr>
          <w:rFonts w:ascii="Arial" w:hAnsi="Arial" w:cs="Arial"/>
          <w:sz w:val="20"/>
          <w:szCs w:val="20"/>
        </w:rPr>
      </w:pPr>
      <w:bookmarkStart w:id="22" w:name="_Toc425562421"/>
      <w:bookmarkStart w:id="23" w:name="_Toc501175580"/>
      <w:r w:rsidRPr="00766619">
        <w:rPr>
          <w:rFonts w:ascii="Arial" w:hAnsi="Arial" w:cs="Arial"/>
          <w:sz w:val="20"/>
          <w:szCs w:val="20"/>
        </w:rPr>
        <w:t>PODSTAWA PŁATNOŚCI</w:t>
      </w:r>
      <w:bookmarkEnd w:id="22"/>
      <w:bookmarkEnd w:id="23"/>
    </w:p>
    <w:p w14:paraId="5CB4F17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ustalenia dotyczące podstawy płatności</w:t>
      </w:r>
    </w:p>
    <w:p w14:paraId="24A0D66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ustalenia dotyczące podstawy płatności podano w ST D-00.00.00 „Wymagania ogólne” pkt 9.</w:t>
      </w:r>
    </w:p>
    <w:p w14:paraId="494EC5C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Cena jednostek obmiarowych</w:t>
      </w:r>
    </w:p>
    <w:p w14:paraId="6E0717C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Cena 1 m wykonania ogrodzeń ochronnych sztywnych obejmuje:</w:t>
      </w:r>
    </w:p>
    <w:p w14:paraId="2127D9A7" w14:textId="77777777" w:rsidR="006C3D7A" w:rsidRPr="00766619" w:rsidRDefault="006C3D7A" w:rsidP="006C3D7A">
      <w:pPr>
        <w:pStyle w:val="WD6"/>
        <w:rPr>
          <w:rFonts w:ascii="Arial" w:hAnsi="Arial" w:cs="Arial"/>
        </w:rPr>
      </w:pPr>
      <w:r w:rsidRPr="00766619">
        <w:rPr>
          <w:rFonts w:ascii="Arial" w:hAnsi="Arial" w:cs="Arial"/>
        </w:rPr>
        <w:t> prace pomiarowe i roboty przygotowawcze,</w:t>
      </w:r>
    </w:p>
    <w:p w14:paraId="10D5A387" w14:textId="77777777" w:rsidR="006C3D7A" w:rsidRPr="00766619" w:rsidRDefault="006C3D7A" w:rsidP="006C3D7A">
      <w:pPr>
        <w:pStyle w:val="WD6"/>
        <w:rPr>
          <w:rFonts w:ascii="Arial" w:hAnsi="Arial" w:cs="Arial"/>
        </w:rPr>
      </w:pPr>
      <w:r w:rsidRPr="00766619">
        <w:rPr>
          <w:rFonts w:ascii="Arial" w:hAnsi="Arial" w:cs="Arial"/>
        </w:rPr>
        <w:t> dostarczenie na miejsce wbudowania elementów konstrukcji barier, płotków, poręczy, paneli lub innych ogrodzeń sztywnych oraz materiałów pomocniczych,</w:t>
      </w:r>
    </w:p>
    <w:p w14:paraId="6EEF2CEF" w14:textId="77777777" w:rsidR="006C3D7A" w:rsidRPr="00766619" w:rsidRDefault="006C3D7A" w:rsidP="006C3D7A">
      <w:pPr>
        <w:pStyle w:val="WD6"/>
        <w:rPr>
          <w:rFonts w:ascii="Arial" w:hAnsi="Arial" w:cs="Arial"/>
        </w:rPr>
      </w:pPr>
      <w:r w:rsidRPr="00766619">
        <w:rPr>
          <w:rFonts w:ascii="Arial" w:hAnsi="Arial" w:cs="Arial"/>
        </w:rPr>
        <w:t> dostarczenie na plac budowy składników oraz przygotowanie masy betonowej w przypadkach jej użycia,</w:t>
      </w:r>
    </w:p>
    <w:p w14:paraId="689BC42F" w14:textId="77777777" w:rsidR="006C3D7A" w:rsidRPr="00766619" w:rsidRDefault="006C3D7A" w:rsidP="006C3D7A">
      <w:pPr>
        <w:pStyle w:val="WD6"/>
        <w:rPr>
          <w:rFonts w:ascii="Arial" w:hAnsi="Arial" w:cs="Arial"/>
        </w:rPr>
      </w:pPr>
      <w:r w:rsidRPr="00766619">
        <w:rPr>
          <w:rFonts w:ascii="Arial" w:hAnsi="Arial" w:cs="Arial"/>
        </w:rPr>
        <w:t> zainstalowanie urządzeń bezpieczeństwa w sposób zapewniający stabilność,</w:t>
      </w:r>
    </w:p>
    <w:p w14:paraId="3AC2268D" w14:textId="77777777" w:rsidR="006C3D7A" w:rsidRPr="00766619" w:rsidRDefault="006C3D7A" w:rsidP="006C3D7A">
      <w:pPr>
        <w:pStyle w:val="WD6"/>
        <w:rPr>
          <w:rFonts w:ascii="Arial" w:hAnsi="Arial" w:cs="Arial"/>
        </w:rPr>
      </w:pPr>
      <w:r w:rsidRPr="00766619">
        <w:rPr>
          <w:rFonts w:ascii="Arial" w:hAnsi="Arial" w:cs="Arial"/>
        </w:rPr>
        <w:t> doprowadzenie terenu wokół wykonanych urządzeń do stanu przewidzianego w dokumentacji projektowej lub według zaleceń Inżyniera,</w:t>
      </w:r>
    </w:p>
    <w:p w14:paraId="454DC324" w14:textId="77777777" w:rsidR="006C3D7A" w:rsidRPr="00766619" w:rsidRDefault="006C3D7A" w:rsidP="006C3D7A">
      <w:pPr>
        <w:pStyle w:val="WD6"/>
        <w:rPr>
          <w:rFonts w:ascii="Arial" w:hAnsi="Arial" w:cs="Arial"/>
        </w:rPr>
      </w:pPr>
      <w:r w:rsidRPr="00766619">
        <w:rPr>
          <w:rFonts w:ascii="Arial" w:hAnsi="Arial" w:cs="Arial"/>
        </w:rPr>
        <w:t> przeprowadzenie badań i pomiarów kontrolnych.</w:t>
      </w:r>
    </w:p>
    <w:p w14:paraId="534426B3" w14:textId="77777777" w:rsidR="006C3D7A" w:rsidRPr="00766619" w:rsidRDefault="006C3D7A" w:rsidP="00D62078">
      <w:pPr>
        <w:pStyle w:val="WD2"/>
        <w:rPr>
          <w:rFonts w:ascii="Arial" w:hAnsi="Arial" w:cs="Arial"/>
          <w:sz w:val="20"/>
          <w:szCs w:val="20"/>
        </w:rPr>
      </w:pPr>
      <w:bookmarkStart w:id="24" w:name="_Toc425562422"/>
      <w:bookmarkStart w:id="25" w:name="_Toc501175581"/>
      <w:r w:rsidRPr="00766619">
        <w:rPr>
          <w:rFonts w:ascii="Arial" w:hAnsi="Arial" w:cs="Arial"/>
          <w:sz w:val="20"/>
          <w:szCs w:val="20"/>
        </w:rPr>
        <w:t>PRZEPISY ZWIĄZANE</w:t>
      </w:r>
      <w:bookmarkEnd w:id="24"/>
      <w:bookmarkEnd w:id="25"/>
    </w:p>
    <w:p w14:paraId="788D8D12"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Normy</w:t>
      </w:r>
    </w:p>
    <w:tbl>
      <w:tblPr>
        <w:tblW w:w="0" w:type="auto"/>
        <w:tblCellMar>
          <w:left w:w="70" w:type="dxa"/>
          <w:right w:w="70" w:type="dxa"/>
        </w:tblCellMar>
        <w:tblLook w:val="0000" w:firstRow="0" w:lastRow="0" w:firstColumn="0" w:lastColumn="0" w:noHBand="0" w:noVBand="0"/>
      </w:tblPr>
      <w:tblGrid>
        <w:gridCol w:w="496"/>
        <w:gridCol w:w="1701"/>
        <w:gridCol w:w="6300"/>
      </w:tblGrid>
      <w:tr w:rsidR="006C3D7A" w:rsidRPr="00766619" w14:paraId="4BF7C87F" w14:textId="77777777" w:rsidTr="007055C0">
        <w:tc>
          <w:tcPr>
            <w:tcW w:w="496" w:type="dxa"/>
          </w:tcPr>
          <w:p w14:paraId="6969E8E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1.</w:t>
            </w:r>
          </w:p>
        </w:tc>
        <w:tc>
          <w:tcPr>
            <w:tcW w:w="1701" w:type="dxa"/>
          </w:tcPr>
          <w:p w14:paraId="1F186EB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PN-B-03264</w:t>
            </w:r>
          </w:p>
        </w:tc>
        <w:tc>
          <w:tcPr>
            <w:tcW w:w="6300" w:type="dxa"/>
          </w:tcPr>
          <w:p w14:paraId="075B131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Konstrukcje żelbetowe. Obliczenia statyczne i projektowanie</w:t>
            </w:r>
          </w:p>
        </w:tc>
      </w:tr>
      <w:tr w:rsidR="006C3D7A" w:rsidRPr="00766619" w14:paraId="53241B03" w14:textId="77777777" w:rsidTr="007055C0">
        <w:tc>
          <w:tcPr>
            <w:tcW w:w="496" w:type="dxa"/>
          </w:tcPr>
          <w:p w14:paraId="7BD38EF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2.</w:t>
            </w:r>
          </w:p>
        </w:tc>
        <w:tc>
          <w:tcPr>
            <w:tcW w:w="1701" w:type="dxa"/>
          </w:tcPr>
          <w:p w14:paraId="7E21A4D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PN-H-04651</w:t>
            </w:r>
          </w:p>
        </w:tc>
        <w:tc>
          <w:tcPr>
            <w:tcW w:w="6300" w:type="dxa"/>
          </w:tcPr>
          <w:p w14:paraId="6BBD2A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Klasyfikacja i określenie agresywności korozyjnej środowisk</w:t>
            </w:r>
          </w:p>
        </w:tc>
      </w:tr>
      <w:tr w:rsidR="006C3D7A" w:rsidRPr="00766619" w14:paraId="484C5151" w14:textId="77777777" w:rsidTr="007055C0">
        <w:tc>
          <w:tcPr>
            <w:tcW w:w="496" w:type="dxa"/>
          </w:tcPr>
          <w:p w14:paraId="2B2D315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3.</w:t>
            </w:r>
          </w:p>
        </w:tc>
        <w:tc>
          <w:tcPr>
            <w:tcW w:w="1701" w:type="dxa"/>
          </w:tcPr>
          <w:p w14:paraId="7FCB662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PN-EN 206-1:2003</w:t>
            </w:r>
          </w:p>
        </w:tc>
        <w:tc>
          <w:tcPr>
            <w:tcW w:w="6300" w:type="dxa"/>
          </w:tcPr>
          <w:p w14:paraId="391A7D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Beton zwykły</w:t>
            </w:r>
          </w:p>
        </w:tc>
      </w:tr>
      <w:tr w:rsidR="006C3D7A" w:rsidRPr="00766619" w14:paraId="4765F14E" w14:textId="77777777" w:rsidTr="007055C0">
        <w:tc>
          <w:tcPr>
            <w:tcW w:w="496" w:type="dxa"/>
          </w:tcPr>
          <w:p w14:paraId="32D8596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4.</w:t>
            </w:r>
          </w:p>
        </w:tc>
        <w:tc>
          <w:tcPr>
            <w:tcW w:w="1701" w:type="dxa"/>
          </w:tcPr>
          <w:p w14:paraId="30EAC1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PN-B-06251</w:t>
            </w:r>
          </w:p>
        </w:tc>
        <w:tc>
          <w:tcPr>
            <w:tcW w:w="6300" w:type="dxa"/>
          </w:tcPr>
          <w:p w14:paraId="390D1ED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betonowe i żelbetowe. Wymagania techniczne</w:t>
            </w:r>
          </w:p>
        </w:tc>
      </w:tr>
      <w:tr w:rsidR="006C3D7A" w:rsidRPr="00766619" w14:paraId="5BB4E549" w14:textId="77777777" w:rsidTr="007055C0">
        <w:tc>
          <w:tcPr>
            <w:tcW w:w="496" w:type="dxa"/>
          </w:tcPr>
          <w:p w14:paraId="2CE7223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5.</w:t>
            </w:r>
          </w:p>
        </w:tc>
        <w:tc>
          <w:tcPr>
            <w:tcW w:w="1701" w:type="dxa"/>
          </w:tcPr>
          <w:p w14:paraId="3A1778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PN-B-06712</w:t>
            </w:r>
          </w:p>
        </w:tc>
        <w:tc>
          <w:tcPr>
            <w:tcW w:w="6300" w:type="dxa"/>
          </w:tcPr>
          <w:p w14:paraId="3163C6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Kruszywa mineralne do betonu</w:t>
            </w:r>
          </w:p>
        </w:tc>
      </w:tr>
      <w:tr w:rsidR="006C3D7A" w:rsidRPr="00766619" w14:paraId="3E8C42CB" w14:textId="77777777" w:rsidTr="007055C0">
        <w:tc>
          <w:tcPr>
            <w:tcW w:w="496" w:type="dxa"/>
          </w:tcPr>
          <w:p w14:paraId="45CD00A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6.</w:t>
            </w:r>
          </w:p>
        </w:tc>
        <w:tc>
          <w:tcPr>
            <w:tcW w:w="1701" w:type="dxa"/>
          </w:tcPr>
          <w:p w14:paraId="649FE0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PN-B-10285</w:t>
            </w:r>
          </w:p>
        </w:tc>
        <w:tc>
          <w:tcPr>
            <w:tcW w:w="6300" w:type="dxa"/>
          </w:tcPr>
          <w:p w14:paraId="6484325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malarskie budowlane farbami, lakierami i emaliami na spoinach bezwodnych</w:t>
            </w:r>
          </w:p>
        </w:tc>
      </w:tr>
      <w:tr w:rsidR="006C3D7A" w:rsidRPr="00766619" w14:paraId="10AB257F" w14:textId="77777777" w:rsidTr="007055C0">
        <w:tc>
          <w:tcPr>
            <w:tcW w:w="496" w:type="dxa"/>
          </w:tcPr>
          <w:p w14:paraId="25EB44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7.</w:t>
            </w:r>
          </w:p>
        </w:tc>
        <w:tc>
          <w:tcPr>
            <w:tcW w:w="1701" w:type="dxa"/>
          </w:tcPr>
          <w:p w14:paraId="4D9CC78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PN-B-13051</w:t>
            </w:r>
          </w:p>
        </w:tc>
        <w:tc>
          <w:tcPr>
            <w:tcW w:w="6300" w:type="dxa"/>
          </w:tcPr>
          <w:p w14:paraId="129F9F3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Szkło płaskie zbrojone</w:t>
            </w:r>
          </w:p>
        </w:tc>
      </w:tr>
      <w:tr w:rsidR="006C3D7A" w:rsidRPr="00766619" w14:paraId="2C78892D" w14:textId="77777777" w:rsidTr="007055C0">
        <w:tc>
          <w:tcPr>
            <w:tcW w:w="496" w:type="dxa"/>
          </w:tcPr>
          <w:p w14:paraId="10CA34EF"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rPr>
              <w:t xml:space="preserve"> </w:t>
            </w:r>
            <w:r w:rsidRPr="00766619">
              <w:rPr>
                <w:rFonts w:ascii="Arial" w:hAnsi="Arial" w:cs="Arial"/>
                <w:sz w:val="20"/>
                <w:lang w:val="en-US"/>
              </w:rPr>
              <w:t>8.</w:t>
            </w:r>
          </w:p>
        </w:tc>
        <w:tc>
          <w:tcPr>
            <w:tcW w:w="1701" w:type="dxa"/>
          </w:tcPr>
          <w:p w14:paraId="385D665A"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lang w:val="en-US"/>
              </w:rPr>
              <w:t xml:space="preserve">PN-EN 197-1:2002 </w:t>
            </w:r>
          </w:p>
        </w:tc>
        <w:tc>
          <w:tcPr>
            <w:tcW w:w="6300" w:type="dxa"/>
          </w:tcPr>
          <w:p w14:paraId="722C670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Cement powszechnego użytku. Skład, wymagania i ocena zgodności</w:t>
            </w:r>
          </w:p>
        </w:tc>
      </w:tr>
      <w:tr w:rsidR="006C3D7A" w:rsidRPr="00766619" w14:paraId="20E29407" w14:textId="77777777" w:rsidTr="007055C0">
        <w:tc>
          <w:tcPr>
            <w:tcW w:w="496" w:type="dxa"/>
          </w:tcPr>
          <w:p w14:paraId="273347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9.</w:t>
            </w:r>
          </w:p>
        </w:tc>
        <w:tc>
          <w:tcPr>
            <w:tcW w:w="1701" w:type="dxa"/>
          </w:tcPr>
          <w:p w14:paraId="755A70D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PN-B-23010</w:t>
            </w:r>
          </w:p>
        </w:tc>
        <w:tc>
          <w:tcPr>
            <w:tcW w:w="6300" w:type="dxa"/>
          </w:tcPr>
          <w:p w14:paraId="29A7AE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Domieszki do betonu. Klasyfikacja i określenia</w:t>
            </w:r>
          </w:p>
        </w:tc>
      </w:tr>
      <w:tr w:rsidR="006C3D7A" w:rsidRPr="00766619" w14:paraId="7425A38C" w14:textId="77777777" w:rsidTr="007055C0">
        <w:tc>
          <w:tcPr>
            <w:tcW w:w="496" w:type="dxa"/>
          </w:tcPr>
          <w:p w14:paraId="2F55A5F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10.</w:t>
            </w:r>
          </w:p>
        </w:tc>
        <w:tc>
          <w:tcPr>
            <w:tcW w:w="1701" w:type="dxa"/>
          </w:tcPr>
          <w:p w14:paraId="03CCAAE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PN-B-32250</w:t>
            </w:r>
          </w:p>
        </w:tc>
        <w:tc>
          <w:tcPr>
            <w:tcW w:w="6300" w:type="dxa"/>
          </w:tcPr>
          <w:p w14:paraId="5DC546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Materiały budowlane. Woda do betonów i zapraw</w:t>
            </w:r>
          </w:p>
        </w:tc>
      </w:tr>
      <w:tr w:rsidR="006C3D7A" w:rsidRPr="00766619" w14:paraId="41EE8AFB" w14:textId="77777777" w:rsidTr="007055C0">
        <w:tc>
          <w:tcPr>
            <w:tcW w:w="496" w:type="dxa"/>
          </w:tcPr>
          <w:p w14:paraId="630033E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11.</w:t>
            </w:r>
          </w:p>
        </w:tc>
        <w:tc>
          <w:tcPr>
            <w:tcW w:w="1701" w:type="dxa"/>
          </w:tcPr>
          <w:p w14:paraId="19D53E4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PN-H-74219</w:t>
            </w:r>
          </w:p>
        </w:tc>
        <w:tc>
          <w:tcPr>
            <w:tcW w:w="6300" w:type="dxa"/>
          </w:tcPr>
          <w:p w14:paraId="24C202B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walcowane na gorąco ogólnego zastosowania</w:t>
            </w:r>
          </w:p>
        </w:tc>
      </w:tr>
      <w:tr w:rsidR="006C3D7A" w:rsidRPr="00766619" w14:paraId="74F1FBAA" w14:textId="77777777" w:rsidTr="007055C0">
        <w:tc>
          <w:tcPr>
            <w:tcW w:w="496" w:type="dxa"/>
          </w:tcPr>
          <w:p w14:paraId="7756A5F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12.</w:t>
            </w:r>
          </w:p>
        </w:tc>
        <w:tc>
          <w:tcPr>
            <w:tcW w:w="1701" w:type="dxa"/>
          </w:tcPr>
          <w:p w14:paraId="522A967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PN-H-74220</w:t>
            </w:r>
          </w:p>
        </w:tc>
        <w:tc>
          <w:tcPr>
            <w:tcW w:w="6300" w:type="dxa"/>
          </w:tcPr>
          <w:p w14:paraId="46DBAFB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ciągnione i walcowane na zimno ogólnego przeznaczenia</w:t>
            </w:r>
          </w:p>
        </w:tc>
      </w:tr>
      <w:tr w:rsidR="006C3D7A" w:rsidRPr="00766619" w14:paraId="46883465" w14:textId="77777777" w:rsidTr="007055C0">
        <w:tc>
          <w:tcPr>
            <w:tcW w:w="496" w:type="dxa"/>
          </w:tcPr>
          <w:p w14:paraId="02509B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13.</w:t>
            </w:r>
          </w:p>
        </w:tc>
        <w:tc>
          <w:tcPr>
            <w:tcW w:w="1701" w:type="dxa"/>
          </w:tcPr>
          <w:p w14:paraId="69638EA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PN-H-82200</w:t>
            </w:r>
          </w:p>
        </w:tc>
        <w:tc>
          <w:tcPr>
            <w:tcW w:w="6300" w:type="dxa"/>
          </w:tcPr>
          <w:p w14:paraId="2B646BC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Cynk</w:t>
            </w:r>
          </w:p>
        </w:tc>
      </w:tr>
      <w:tr w:rsidR="006C3D7A" w:rsidRPr="00766619" w14:paraId="60840A04" w14:textId="77777777" w:rsidTr="007055C0">
        <w:tc>
          <w:tcPr>
            <w:tcW w:w="496" w:type="dxa"/>
          </w:tcPr>
          <w:p w14:paraId="724EE4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14.</w:t>
            </w:r>
          </w:p>
        </w:tc>
        <w:tc>
          <w:tcPr>
            <w:tcW w:w="1701" w:type="dxa"/>
          </w:tcPr>
          <w:p w14:paraId="57AF4B9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PN-H-84018</w:t>
            </w:r>
          </w:p>
        </w:tc>
        <w:tc>
          <w:tcPr>
            <w:tcW w:w="6300" w:type="dxa"/>
          </w:tcPr>
          <w:p w14:paraId="7AF33D4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niskostopowa o podwyższonej wytrzymałości. Gatunki</w:t>
            </w:r>
          </w:p>
        </w:tc>
      </w:tr>
      <w:tr w:rsidR="006C3D7A" w:rsidRPr="00766619" w14:paraId="25D85E82" w14:textId="77777777" w:rsidTr="007055C0">
        <w:tc>
          <w:tcPr>
            <w:tcW w:w="496" w:type="dxa"/>
          </w:tcPr>
          <w:p w14:paraId="448121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15.</w:t>
            </w:r>
          </w:p>
        </w:tc>
        <w:tc>
          <w:tcPr>
            <w:tcW w:w="1701" w:type="dxa"/>
          </w:tcPr>
          <w:p w14:paraId="28E69B3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PN-H-84019</w:t>
            </w:r>
          </w:p>
        </w:tc>
        <w:tc>
          <w:tcPr>
            <w:tcW w:w="6300" w:type="dxa"/>
          </w:tcPr>
          <w:p w14:paraId="31DDD2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węglowa konstrukcyjna wyższej jakości ogólnego przeznaczenia. Gatunki</w:t>
            </w:r>
          </w:p>
        </w:tc>
      </w:tr>
      <w:tr w:rsidR="006C3D7A" w:rsidRPr="00766619" w14:paraId="606AE4FF" w14:textId="77777777" w:rsidTr="007055C0">
        <w:tc>
          <w:tcPr>
            <w:tcW w:w="496" w:type="dxa"/>
          </w:tcPr>
          <w:p w14:paraId="78AE78F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16.</w:t>
            </w:r>
          </w:p>
        </w:tc>
        <w:tc>
          <w:tcPr>
            <w:tcW w:w="1701" w:type="dxa"/>
          </w:tcPr>
          <w:p w14:paraId="58639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PN-H-84020</w:t>
            </w:r>
          </w:p>
        </w:tc>
        <w:tc>
          <w:tcPr>
            <w:tcW w:w="6300" w:type="dxa"/>
          </w:tcPr>
          <w:p w14:paraId="7EAA25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niestopowa konstrukcyjna ogólnego przeznaczenia. Gatunki</w:t>
            </w:r>
          </w:p>
        </w:tc>
      </w:tr>
      <w:tr w:rsidR="006C3D7A" w:rsidRPr="00766619" w14:paraId="3B6E80EA" w14:textId="77777777" w:rsidTr="007055C0">
        <w:tc>
          <w:tcPr>
            <w:tcW w:w="496" w:type="dxa"/>
          </w:tcPr>
          <w:p w14:paraId="7FDFE42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17.</w:t>
            </w:r>
          </w:p>
        </w:tc>
        <w:tc>
          <w:tcPr>
            <w:tcW w:w="1701" w:type="dxa"/>
          </w:tcPr>
          <w:p w14:paraId="4B416E8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PN-H-84023-07</w:t>
            </w:r>
          </w:p>
        </w:tc>
        <w:tc>
          <w:tcPr>
            <w:tcW w:w="6300" w:type="dxa"/>
          </w:tcPr>
          <w:p w14:paraId="28395B4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określonego zastosowania. Stal na rury</w:t>
            </w:r>
          </w:p>
        </w:tc>
      </w:tr>
      <w:tr w:rsidR="006C3D7A" w:rsidRPr="00766619" w14:paraId="1A5D6389" w14:textId="77777777" w:rsidTr="007055C0">
        <w:tc>
          <w:tcPr>
            <w:tcW w:w="496" w:type="dxa"/>
          </w:tcPr>
          <w:p w14:paraId="1954629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18.</w:t>
            </w:r>
          </w:p>
        </w:tc>
        <w:tc>
          <w:tcPr>
            <w:tcW w:w="1701" w:type="dxa"/>
          </w:tcPr>
          <w:p w14:paraId="5557A6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PN-H-84030-02</w:t>
            </w:r>
          </w:p>
        </w:tc>
        <w:tc>
          <w:tcPr>
            <w:tcW w:w="6300" w:type="dxa"/>
          </w:tcPr>
          <w:p w14:paraId="1EA426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stopowa konstrukcyjna. Stal do nawęglania. Gatunki</w:t>
            </w:r>
          </w:p>
        </w:tc>
      </w:tr>
      <w:tr w:rsidR="006C3D7A" w:rsidRPr="00766619" w14:paraId="67999ABD" w14:textId="77777777" w:rsidTr="007055C0">
        <w:tc>
          <w:tcPr>
            <w:tcW w:w="496" w:type="dxa"/>
          </w:tcPr>
          <w:p w14:paraId="0BC04E4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19.</w:t>
            </w:r>
          </w:p>
        </w:tc>
        <w:tc>
          <w:tcPr>
            <w:tcW w:w="1701" w:type="dxa"/>
          </w:tcPr>
          <w:p w14:paraId="6B877C3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PN-H-93010</w:t>
            </w:r>
          </w:p>
        </w:tc>
        <w:tc>
          <w:tcPr>
            <w:tcW w:w="6300" w:type="dxa"/>
          </w:tcPr>
          <w:p w14:paraId="47B4367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Kształtowniki walcowane na gorąco</w:t>
            </w:r>
          </w:p>
        </w:tc>
      </w:tr>
      <w:tr w:rsidR="006C3D7A" w:rsidRPr="00766619" w14:paraId="063D3630" w14:textId="77777777" w:rsidTr="007055C0">
        <w:tc>
          <w:tcPr>
            <w:tcW w:w="496" w:type="dxa"/>
          </w:tcPr>
          <w:p w14:paraId="0AD231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20.</w:t>
            </w:r>
          </w:p>
        </w:tc>
        <w:tc>
          <w:tcPr>
            <w:tcW w:w="1701" w:type="dxa"/>
          </w:tcPr>
          <w:p w14:paraId="3CAEE63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PN-H-93200-02</w:t>
            </w:r>
          </w:p>
        </w:tc>
        <w:tc>
          <w:tcPr>
            <w:tcW w:w="6300" w:type="dxa"/>
          </w:tcPr>
          <w:p w14:paraId="1CC32A5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Walcówka i pręty stalowe okrągłe walcowane na gorąco. Walcówka i pręty ogólnego zastosowania. Wymiary</w:t>
            </w:r>
          </w:p>
        </w:tc>
      </w:tr>
      <w:tr w:rsidR="006C3D7A" w:rsidRPr="00766619" w14:paraId="40B8E5C9" w14:textId="77777777" w:rsidTr="007055C0">
        <w:tc>
          <w:tcPr>
            <w:tcW w:w="496" w:type="dxa"/>
          </w:tcPr>
          <w:p w14:paraId="7554815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21.</w:t>
            </w:r>
          </w:p>
        </w:tc>
        <w:tc>
          <w:tcPr>
            <w:tcW w:w="1701" w:type="dxa"/>
          </w:tcPr>
          <w:p w14:paraId="45F2BF6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PN-H-93401</w:t>
            </w:r>
          </w:p>
        </w:tc>
        <w:tc>
          <w:tcPr>
            <w:tcW w:w="6300" w:type="dxa"/>
          </w:tcPr>
          <w:p w14:paraId="0CA568F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walcowana. Kątowniki równoramienne</w:t>
            </w:r>
          </w:p>
        </w:tc>
      </w:tr>
      <w:tr w:rsidR="006C3D7A" w:rsidRPr="00766619" w14:paraId="1D623420" w14:textId="77777777" w:rsidTr="007055C0">
        <w:tc>
          <w:tcPr>
            <w:tcW w:w="496" w:type="dxa"/>
          </w:tcPr>
          <w:p w14:paraId="105414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22.</w:t>
            </w:r>
          </w:p>
        </w:tc>
        <w:tc>
          <w:tcPr>
            <w:tcW w:w="1701" w:type="dxa"/>
          </w:tcPr>
          <w:p w14:paraId="04B1D2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PN-H-93402</w:t>
            </w:r>
          </w:p>
        </w:tc>
        <w:tc>
          <w:tcPr>
            <w:tcW w:w="6300" w:type="dxa"/>
          </w:tcPr>
          <w:p w14:paraId="34F105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Kątowniki nierównoramienne stalowe walcowane na gorąco</w:t>
            </w:r>
          </w:p>
        </w:tc>
      </w:tr>
      <w:tr w:rsidR="006C3D7A" w:rsidRPr="00766619" w14:paraId="3A9D5DFC" w14:textId="77777777" w:rsidTr="007055C0">
        <w:tc>
          <w:tcPr>
            <w:tcW w:w="496" w:type="dxa"/>
          </w:tcPr>
          <w:p w14:paraId="5B766FF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23.</w:t>
            </w:r>
          </w:p>
        </w:tc>
        <w:tc>
          <w:tcPr>
            <w:tcW w:w="1701" w:type="dxa"/>
          </w:tcPr>
          <w:p w14:paraId="69B317D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PN-H-93403</w:t>
            </w:r>
          </w:p>
        </w:tc>
        <w:tc>
          <w:tcPr>
            <w:tcW w:w="6300" w:type="dxa"/>
          </w:tcPr>
          <w:p w14:paraId="16A7B37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Ceowniki walcowane. Wymiary</w:t>
            </w:r>
          </w:p>
        </w:tc>
      </w:tr>
      <w:tr w:rsidR="006C3D7A" w:rsidRPr="00766619" w14:paraId="08C38351" w14:textId="77777777" w:rsidTr="007055C0">
        <w:tc>
          <w:tcPr>
            <w:tcW w:w="496" w:type="dxa"/>
          </w:tcPr>
          <w:p w14:paraId="422B60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24.</w:t>
            </w:r>
          </w:p>
        </w:tc>
        <w:tc>
          <w:tcPr>
            <w:tcW w:w="1701" w:type="dxa"/>
          </w:tcPr>
          <w:p w14:paraId="151DB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PN-H-93406</w:t>
            </w:r>
          </w:p>
        </w:tc>
        <w:tc>
          <w:tcPr>
            <w:tcW w:w="6300" w:type="dxa"/>
          </w:tcPr>
          <w:p w14:paraId="315AF0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Teowniki walcowane na gorąco</w:t>
            </w:r>
          </w:p>
        </w:tc>
      </w:tr>
      <w:tr w:rsidR="006C3D7A" w:rsidRPr="00766619" w14:paraId="43B216AE" w14:textId="77777777" w:rsidTr="007055C0">
        <w:tc>
          <w:tcPr>
            <w:tcW w:w="496" w:type="dxa"/>
          </w:tcPr>
          <w:p w14:paraId="4F916D0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25.</w:t>
            </w:r>
          </w:p>
        </w:tc>
        <w:tc>
          <w:tcPr>
            <w:tcW w:w="1701" w:type="dxa"/>
          </w:tcPr>
          <w:p w14:paraId="190F8A2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PN-H-93407</w:t>
            </w:r>
          </w:p>
        </w:tc>
        <w:tc>
          <w:tcPr>
            <w:tcW w:w="6300" w:type="dxa"/>
          </w:tcPr>
          <w:p w14:paraId="04336B9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Dwuteowniki walcowane na gorąco</w:t>
            </w:r>
          </w:p>
        </w:tc>
      </w:tr>
      <w:tr w:rsidR="006C3D7A" w:rsidRPr="00766619" w14:paraId="2F8C5F47" w14:textId="77777777" w:rsidTr="007055C0">
        <w:tc>
          <w:tcPr>
            <w:tcW w:w="496" w:type="dxa"/>
          </w:tcPr>
          <w:p w14:paraId="221CE0D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26.</w:t>
            </w:r>
          </w:p>
        </w:tc>
        <w:tc>
          <w:tcPr>
            <w:tcW w:w="1701" w:type="dxa"/>
          </w:tcPr>
          <w:p w14:paraId="48EB34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PN-H-97051</w:t>
            </w:r>
          </w:p>
        </w:tc>
        <w:tc>
          <w:tcPr>
            <w:tcW w:w="6300" w:type="dxa"/>
          </w:tcPr>
          <w:p w14:paraId="025C71F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Przygotowanie powierzchni stali, staliwa i żeliwa do malowania. Ogólne wytyczne</w:t>
            </w:r>
          </w:p>
        </w:tc>
      </w:tr>
      <w:tr w:rsidR="006C3D7A" w:rsidRPr="00766619" w14:paraId="0C75975E" w14:textId="77777777" w:rsidTr="007055C0">
        <w:tc>
          <w:tcPr>
            <w:tcW w:w="496" w:type="dxa"/>
          </w:tcPr>
          <w:p w14:paraId="373005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27.</w:t>
            </w:r>
          </w:p>
        </w:tc>
        <w:tc>
          <w:tcPr>
            <w:tcW w:w="1701" w:type="dxa"/>
          </w:tcPr>
          <w:p w14:paraId="4841A7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PN-H-97052</w:t>
            </w:r>
          </w:p>
        </w:tc>
        <w:tc>
          <w:tcPr>
            <w:tcW w:w="6300" w:type="dxa"/>
          </w:tcPr>
          <w:p w14:paraId="19CDEF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Ocena przygotowania powierzchni stali, staliwa i żeliwa do malowania</w:t>
            </w:r>
          </w:p>
        </w:tc>
      </w:tr>
      <w:tr w:rsidR="006C3D7A" w:rsidRPr="00766619" w14:paraId="25A12F80" w14:textId="77777777" w:rsidTr="007055C0">
        <w:tc>
          <w:tcPr>
            <w:tcW w:w="496" w:type="dxa"/>
          </w:tcPr>
          <w:p w14:paraId="163CA95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28.</w:t>
            </w:r>
          </w:p>
        </w:tc>
        <w:tc>
          <w:tcPr>
            <w:tcW w:w="1701" w:type="dxa"/>
          </w:tcPr>
          <w:p w14:paraId="303977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PN-H-97053</w:t>
            </w:r>
          </w:p>
        </w:tc>
        <w:tc>
          <w:tcPr>
            <w:tcW w:w="6300" w:type="dxa"/>
          </w:tcPr>
          <w:p w14:paraId="27AFFD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Malowanie konstrukcji stalowych. Ogólne wytyczne</w:t>
            </w:r>
          </w:p>
        </w:tc>
      </w:tr>
      <w:tr w:rsidR="006C3D7A" w:rsidRPr="00766619" w14:paraId="4C929CB0" w14:textId="77777777" w:rsidTr="007055C0">
        <w:tc>
          <w:tcPr>
            <w:tcW w:w="496" w:type="dxa"/>
          </w:tcPr>
          <w:p w14:paraId="33A815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29.</w:t>
            </w:r>
          </w:p>
        </w:tc>
        <w:tc>
          <w:tcPr>
            <w:tcW w:w="1701" w:type="dxa"/>
          </w:tcPr>
          <w:p w14:paraId="5250543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PN-M-06515</w:t>
            </w:r>
          </w:p>
        </w:tc>
        <w:tc>
          <w:tcPr>
            <w:tcW w:w="6300" w:type="dxa"/>
          </w:tcPr>
          <w:p w14:paraId="6EBC659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Dźwignice. Ogólne zasady projektowania ustrojów nośnych</w:t>
            </w:r>
          </w:p>
        </w:tc>
      </w:tr>
      <w:tr w:rsidR="006C3D7A" w:rsidRPr="00766619" w14:paraId="013F91AC" w14:textId="77777777" w:rsidTr="007055C0">
        <w:tc>
          <w:tcPr>
            <w:tcW w:w="496" w:type="dxa"/>
          </w:tcPr>
          <w:p w14:paraId="2F91DA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30.</w:t>
            </w:r>
          </w:p>
        </w:tc>
        <w:tc>
          <w:tcPr>
            <w:tcW w:w="1701" w:type="dxa"/>
          </w:tcPr>
          <w:p w14:paraId="0973E8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PN-M-69011</w:t>
            </w:r>
          </w:p>
        </w:tc>
        <w:tc>
          <w:tcPr>
            <w:tcW w:w="6300" w:type="dxa"/>
          </w:tcPr>
          <w:p w14:paraId="3EB001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Złącza spawane w konstrukcjach spawanych. Podział i wymagania</w:t>
            </w:r>
          </w:p>
        </w:tc>
      </w:tr>
      <w:tr w:rsidR="006C3D7A" w:rsidRPr="00766619" w14:paraId="79BC6F80" w14:textId="77777777" w:rsidTr="007055C0">
        <w:tc>
          <w:tcPr>
            <w:tcW w:w="496" w:type="dxa"/>
          </w:tcPr>
          <w:p w14:paraId="7EC4171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lastRenderedPageBreak/>
              <w:t>31.</w:t>
            </w:r>
          </w:p>
        </w:tc>
        <w:tc>
          <w:tcPr>
            <w:tcW w:w="1701" w:type="dxa"/>
          </w:tcPr>
          <w:p w14:paraId="43B6187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PN-M-69420</w:t>
            </w:r>
          </w:p>
        </w:tc>
        <w:tc>
          <w:tcPr>
            <w:tcW w:w="6300" w:type="dxa"/>
          </w:tcPr>
          <w:p w14:paraId="3BD51CB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Druty lite do spawania i napawania stali</w:t>
            </w:r>
          </w:p>
        </w:tc>
      </w:tr>
      <w:tr w:rsidR="006C3D7A" w:rsidRPr="00766619" w14:paraId="7BDCBF5E" w14:textId="77777777" w:rsidTr="007055C0">
        <w:tc>
          <w:tcPr>
            <w:tcW w:w="496" w:type="dxa"/>
          </w:tcPr>
          <w:p w14:paraId="4D0E7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32.</w:t>
            </w:r>
          </w:p>
        </w:tc>
        <w:tc>
          <w:tcPr>
            <w:tcW w:w="1701" w:type="dxa"/>
          </w:tcPr>
          <w:p w14:paraId="3DFD85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PN-M-69775</w:t>
            </w:r>
          </w:p>
        </w:tc>
        <w:tc>
          <w:tcPr>
            <w:tcW w:w="6300" w:type="dxa"/>
          </w:tcPr>
          <w:p w14:paraId="4206043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Wadliwość złączy spawanych. Oznaczanie klasy wadliwości na podstawie oględzin zewnętrznych</w:t>
            </w:r>
          </w:p>
        </w:tc>
      </w:tr>
      <w:tr w:rsidR="006C3D7A" w:rsidRPr="00766619" w14:paraId="3BB394CB" w14:textId="77777777" w:rsidTr="007055C0">
        <w:tc>
          <w:tcPr>
            <w:tcW w:w="496" w:type="dxa"/>
          </w:tcPr>
          <w:p w14:paraId="5EA66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33.</w:t>
            </w:r>
          </w:p>
        </w:tc>
        <w:tc>
          <w:tcPr>
            <w:tcW w:w="1701" w:type="dxa"/>
          </w:tcPr>
          <w:p w14:paraId="3222F3A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PN-M-80026</w:t>
            </w:r>
          </w:p>
        </w:tc>
        <w:tc>
          <w:tcPr>
            <w:tcW w:w="6300" w:type="dxa"/>
          </w:tcPr>
          <w:p w14:paraId="01EB51F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Druty okrągłe ze stali niskowęglowej ogólnego przeznaczenia</w:t>
            </w:r>
          </w:p>
        </w:tc>
      </w:tr>
      <w:tr w:rsidR="006C3D7A" w:rsidRPr="00766619" w14:paraId="2203B4E3" w14:textId="77777777" w:rsidTr="007055C0">
        <w:tc>
          <w:tcPr>
            <w:tcW w:w="496" w:type="dxa"/>
          </w:tcPr>
          <w:p w14:paraId="73600E7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34.</w:t>
            </w:r>
          </w:p>
        </w:tc>
        <w:tc>
          <w:tcPr>
            <w:tcW w:w="1701" w:type="dxa"/>
          </w:tcPr>
          <w:p w14:paraId="47177FC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PN-M-80201</w:t>
            </w:r>
          </w:p>
        </w:tc>
        <w:tc>
          <w:tcPr>
            <w:tcW w:w="6300" w:type="dxa"/>
          </w:tcPr>
          <w:p w14:paraId="6B8D2C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z drutu okrągłego. Wymagania i badania</w:t>
            </w:r>
          </w:p>
        </w:tc>
      </w:tr>
      <w:tr w:rsidR="006C3D7A" w:rsidRPr="00766619" w14:paraId="0508D55B" w14:textId="77777777" w:rsidTr="007055C0">
        <w:tc>
          <w:tcPr>
            <w:tcW w:w="496" w:type="dxa"/>
          </w:tcPr>
          <w:p w14:paraId="033F2D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35.</w:t>
            </w:r>
          </w:p>
        </w:tc>
        <w:tc>
          <w:tcPr>
            <w:tcW w:w="1701" w:type="dxa"/>
          </w:tcPr>
          <w:p w14:paraId="29BAA0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PN-M-80202</w:t>
            </w:r>
          </w:p>
        </w:tc>
        <w:tc>
          <w:tcPr>
            <w:tcW w:w="6300" w:type="dxa"/>
          </w:tcPr>
          <w:p w14:paraId="77A160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1 x 7</w:t>
            </w:r>
          </w:p>
        </w:tc>
      </w:tr>
      <w:tr w:rsidR="006C3D7A" w:rsidRPr="00766619" w14:paraId="25A023D2" w14:textId="77777777" w:rsidTr="007055C0">
        <w:tc>
          <w:tcPr>
            <w:tcW w:w="496" w:type="dxa"/>
          </w:tcPr>
          <w:p w14:paraId="3EEDBB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36.</w:t>
            </w:r>
          </w:p>
        </w:tc>
        <w:tc>
          <w:tcPr>
            <w:tcW w:w="1701" w:type="dxa"/>
          </w:tcPr>
          <w:p w14:paraId="413C4DB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w:t>
            </w:r>
          </w:p>
        </w:tc>
        <w:tc>
          <w:tcPr>
            <w:tcW w:w="6300" w:type="dxa"/>
          </w:tcPr>
          <w:p w14:paraId="417E4EC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Ogólne wymagania i badania</w:t>
            </w:r>
          </w:p>
        </w:tc>
      </w:tr>
      <w:tr w:rsidR="006C3D7A" w:rsidRPr="00766619" w14:paraId="53C2A2B8" w14:textId="77777777" w:rsidTr="007055C0">
        <w:tc>
          <w:tcPr>
            <w:tcW w:w="496" w:type="dxa"/>
          </w:tcPr>
          <w:p w14:paraId="0B8B03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37.</w:t>
            </w:r>
          </w:p>
        </w:tc>
        <w:tc>
          <w:tcPr>
            <w:tcW w:w="1701" w:type="dxa"/>
          </w:tcPr>
          <w:p w14:paraId="6F1B11F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PN-M-82054-03</w:t>
            </w:r>
          </w:p>
        </w:tc>
        <w:tc>
          <w:tcPr>
            <w:tcW w:w="6300" w:type="dxa"/>
          </w:tcPr>
          <w:p w14:paraId="7C8D4C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Właściwości mechaniczne śrub i wkrętów</w:t>
            </w:r>
          </w:p>
        </w:tc>
      </w:tr>
      <w:tr w:rsidR="006C3D7A" w:rsidRPr="00766619" w14:paraId="7B2DA138" w14:textId="77777777" w:rsidTr="007055C0">
        <w:tc>
          <w:tcPr>
            <w:tcW w:w="496" w:type="dxa"/>
          </w:tcPr>
          <w:p w14:paraId="6CE9570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38.</w:t>
            </w:r>
          </w:p>
        </w:tc>
        <w:tc>
          <w:tcPr>
            <w:tcW w:w="1701" w:type="dxa"/>
          </w:tcPr>
          <w:p w14:paraId="4EBC1D0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PN-M-84540</w:t>
            </w:r>
          </w:p>
        </w:tc>
        <w:tc>
          <w:tcPr>
            <w:tcW w:w="6300" w:type="dxa"/>
          </w:tcPr>
          <w:p w14:paraId="21B36B7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krótkich</w:t>
            </w:r>
          </w:p>
        </w:tc>
      </w:tr>
      <w:tr w:rsidR="006C3D7A" w:rsidRPr="00766619" w14:paraId="7E02A5E3" w14:textId="77777777" w:rsidTr="007055C0">
        <w:tc>
          <w:tcPr>
            <w:tcW w:w="496" w:type="dxa"/>
          </w:tcPr>
          <w:p w14:paraId="208ED3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39.</w:t>
            </w:r>
          </w:p>
        </w:tc>
        <w:tc>
          <w:tcPr>
            <w:tcW w:w="1701" w:type="dxa"/>
          </w:tcPr>
          <w:p w14:paraId="2241E2B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PN-M-84541</w:t>
            </w:r>
          </w:p>
        </w:tc>
        <w:tc>
          <w:tcPr>
            <w:tcW w:w="6300" w:type="dxa"/>
          </w:tcPr>
          <w:p w14:paraId="54A2A0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średnich</w:t>
            </w:r>
          </w:p>
        </w:tc>
      </w:tr>
      <w:tr w:rsidR="006C3D7A" w:rsidRPr="00766619" w14:paraId="45036AE5" w14:textId="77777777" w:rsidTr="007055C0">
        <w:tc>
          <w:tcPr>
            <w:tcW w:w="496" w:type="dxa"/>
          </w:tcPr>
          <w:p w14:paraId="46A2E0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40.</w:t>
            </w:r>
          </w:p>
        </w:tc>
        <w:tc>
          <w:tcPr>
            <w:tcW w:w="1701" w:type="dxa"/>
          </w:tcPr>
          <w:p w14:paraId="718FB7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PN-M-84542</w:t>
            </w:r>
          </w:p>
        </w:tc>
        <w:tc>
          <w:tcPr>
            <w:tcW w:w="6300" w:type="dxa"/>
          </w:tcPr>
          <w:p w14:paraId="3177339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Wymagania i badania</w:t>
            </w:r>
          </w:p>
        </w:tc>
      </w:tr>
      <w:tr w:rsidR="006C3D7A" w:rsidRPr="00766619" w14:paraId="46D47917" w14:textId="77777777" w:rsidTr="007055C0">
        <w:tc>
          <w:tcPr>
            <w:tcW w:w="496" w:type="dxa"/>
          </w:tcPr>
          <w:p w14:paraId="2F28A5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41.</w:t>
            </w:r>
          </w:p>
        </w:tc>
        <w:tc>
          <w:tcPr>
            <w:tcW w:w="1701" w:type="dxa"/>
          </w:tcPr>
          <w:p w14:paraId="456C0A1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PN-M-84543</w:t>
            </w:r>
          </w:p>
        </w:tc>
        <w:tc>
          <w:tcPr>
            <w:tcW w:w="6300" w:type="dxa"/>
          </w:tcPr>
          <w:p w14:paraId="5CCD30C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długich</w:t>
            </w:r>
          </w:p>
        </w:tc>
      </w:tr>
      <w:tr w:rsidR="006C3D7A" w:rsidRPr="00766619" w14:paraId="20BB5186" w14:textId="77777777" w:rsidTr="007055C0">
        <w:tc>
          <w:tcPr>
            <w:tcW w:w="496" w:type="dxa"/>
          </w:tcPr>
          <w:p w14:paraId="60362F6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42.</w:t>
            </w:r>
          </w:p>
        </w:tc>
        <w:tc>
          <w:tcPr>
            <w:tcW w:w="1701" w:type="dxa"/>
          </w:tcPr>
          <w:p w14:paraId="19C6AB7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PN-ISO-8501-1</w:t>
            </w:r>
          </w:p>
        </w:tc>
        <w:tc>
          <w:tcPr>
            <w:tcW w:w="6300" w:type="dxa"/>
          </w:tcPr>
          <w:p w14:paraId="75AD9F0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6C3D7A" w:rsidRPr="00766619" w14:paraId="1D4B2DF0" w14:textId="77777777" w:rsidTr="007055C0">
        <w:tc>
          <w:tcPr>
            <w:tcW w:w="496" w:type="dxa"/>
          </w:tcPr>
          <w:p w14:paraId="4D33442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43.</w:t>
            </w:r>
          </w:p>
        </w:tc>
        <w:tc>
          <w:tcPr>
            <w:tcW w:w="1701" w:type="dxa"/>
          </w:tcPr>
          <w:p w14:paraId="42C9F75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BN-73/0658-01</w:t>
            </w:r>
          </w:p>
        </w:tc>
        <w:tc>
          <w:tcPr>
            <w:tcW w:w="6300" w:type="dxa"/>
          </w:tcPr>
          <w:p w14:paraId="59228B6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profilowe ciągnione na zimno. Wymiary</w:t>
            </w:r>
          </w:p>
        </w:tc>
      </w:tr>
      <w:tr w:rsidR="006C3D7A" w:rsidRPr="00766619" w14:paraId="1CC9FA4F" w14:textId="77777777" w:rsidTr="007055C0">
        <w:tc>
          <w:tcPr>
            <w:tcW w:w="496" w:type="dxa"/>
          </w:tcPr>
          <w:p w14:paraId="682E0E2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44.</w:t>
            </w:r>
          </w:p>
        </w:tc>
        <w:tc>
          <w:tcPr>
            <w:tcW w:w="1701" w:type="dxa"/>
          </w:tcPr>
          <w:p w14:paraId="49E1D05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BN-89/1076-02</w:t>
            </w:r>
          </w:p>
        </w:tc>
        <w:tc>
          <w:tcPr>
            <w:tcW w:w="6300" w:type="dxa"/>
          </w:tcPr>
          <w:p w14:paraId="7701D80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Powłoki metalizacyjne cynkowe i aluminiowe na konstrukcjach stalowych, staliwnych i żeliwnych. Wymagania i badania</w:t>
            </w:r>
          </w:p>
        </w:tc>
      </w:tr>
      <w:tr w:rsidR="006C3D7A" w:rsidRPr="00766619" w14:paraId="346A8196" w14:textId="77777777" w:rsidTr="007055C0">
        <w:tc>
          <w:tcPr>
            <w:tcW w:w="496" w:type="dxa"/>
          </w:tcPr>
          <w:p w14:paraId="0B947A2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45</w:t>
            </w:r>
          </w:p>
        </w:tc>
        <w:tc>
          <w:tcPr>
            <w:tcW w:w="1701" w:type="dxa"/>
          </w:tcPr>
          <w:p w14:paraId="5A1EC84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BN-83/5032-02</w:t>
            </w:r>
          </w:p>
        </w:tc>
        <w:tc>
          <w:tcPr>
            <w:tcW w:w="6300" w:type="dxa"/>
          </w:tcPr>
          <w:p w14:paraId="69F699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Siatki metalowe. Siatki plecione ślimakowe</w:t>
            </w:r>
          </w:p>
        </w:tc>
      </w:tr>
      <w:tr w:rsidR="006C3D7A" w:rsidRPr="00766619" w14:paraId="29919115" w14:textId="77777777" w:rsidTr="007055C0">
        <w:tc>
          <w:tcPr>
            <w:tcW w:w="496" w:type="dxa"/>
          </w:tcPr>
          <w:p w14:paraId="74FA2E0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46</w:t>
            </w:r>
          </w:p>
        </w:tc>
        <w:tc>
          <w:tcPr>
            <w:tcW w:w="1701" w:type="dxa"/>
          </w:tcPr>
          <w:p w14:paraId="3CC4E13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BN-88/6731-08</w:t>
            </w:r>
          </w:p>
        </w:tc>
        <w:tc>
          <w:tcPr>
            <w:tcW w:w="6300" w:type="dxa"/>
          </w:tcPr>
          <w:p w14:paraId="6801D6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Transport i przechowywanie.</w:t>
            </w:r>
          </w:p>
        </w:tc>
      </w:tr>
    </w:tbl>
    <w:p w14:paraId="507797A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Inne dokumenty</w:t>
      </w:r>
    </w:p>
    <w:tbl>
      <w:tblPr>
        <w:tblW w:w="0" w:type="auto"/>
        <w:tblCellMar>
          <w:left w:w="70" w:type="dxa"/>
          <w:right w:w="70" w:type="dxa"/>
        </w:tblCellMar>
        <w:tblLook w:val="0000" w:firstRow="0" w:lastRow="0" w:firstColumn="0" w:lastColumn="0" w:noHBand="0" w:noVBand="0"/>
      </w:tblPr>
      <w:tblGrid>
        <w:gridCol w:w="496"/>
        <w:gridCol w:w="8001"/>
      </w:tblGrid>
      <w:tr w:rsidR="006C3D7A" w:rsidRPr="00766619" w14:paraId="194A4194" w14:textId="77777777" w:rsidTr="007055C0">
        <w:tc>
          <w:tcPr>
            <w:tcW w:w="496" w:type="dxa"/>
          </w:tcPr>
          <w:p w14:paraId="17012D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47.</w:t>
            </w:r>
          </w:p>
        </w:tc>
        <w:tc>
          <w:tcPr>
            <w:tcW w:w="8001" w:type="dxa"/>
          </w:tcPr>
          <w:p w14:paraId="233091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Poręcze mostowe - Ministerstwo Komunikacji, Centralne Biuro Studiów i Projektów Dróg i Mostów </w:t>
            </w:r>
            <w:proofErr w:type="spellStart"/>
            <w:r w:rsidRPr="00766619">
              <w:rPr>
                <w:rFonts w:ascii="Arial" w:hAnsi="Arial" w:cs="Arial"/>
                <w:sz w:val="20"/>
              </w:rPr>
              <w:t>Transprojekt</w:t>
            </w:r>
            <w:proofErr w:type="spellEnd"/>
            <w:r w:rsidRPr="00766619">
              <w:rPr>
                <w:rFonts w:ascii="Arial" w:hAnsi="Arial" w:cs="Arial"/>
                <w:sz w:val="20"/>
              </w:rPr>
              <w:t xml:space="preserve"> - Warszawa, 1976.</w:t>
            </w:r>
          </w:p>
        </w:tc>
      </w:tr>
      <w:tr w:rsidR="006C3D7A" w:rsidRPr="00766619" w14:paraId="5573B506" w14:textId="77777777" w:rsidTr="007055C0">
        <w:tc>
          <w:tcPr>
            <w:tcW w:w="496" w:type="dxa"/>
          </w:tcPr>
          <w:p w14:paraId="50C2841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48.</w:t>
            </w:r>
          </w:p>
        </w:tc>
        <w:tc>
          <w:tcPr>
            <w:tcW w:w="8001" w:type="dxa"/>
          </w:tcPr>
          <w:p w14:paraId="5152181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Katalog budownictwa, Karta KB 8-3.3 (5), listopad 1965.</w:t>
            </w:r>
          </w:p>
        </w:tc>
      </w:tr>
      <w:tr w:rsidR="006C3D7A" w:rsidRPr="00766619" w14:paraId="116CBF1C" w14:textId="77777777" w:rsidTr="007055C0">
        <w:tc>
          <w:tcPr>
            <w:tcW w:w="496" w:type="dxa"/>
          </w:tcPr>
          <w:p w14:paraId="52F492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49.</w:t>
            </w:r>
          </w:p>
        </w:tc>
        <w:tc>
          <w:tcPr>
            <w:tcW w:w="8001" w:type="dxa"/>
          </w:tcPr>
          <w:p w14:paraId="0BA9F01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Leszek Mikołajków, „Urządzenia bezpieczeństwa ruchu na obiektach mostowych”. Wydawnictwa Komunikacji i Łączności, Warszawa 1988.</w:t>
            </w:r>
          </w:p>
        </w:tc>
      </w:tr>
      <w:tr w:rsidR="006C3D7A" w:rsidRPr="00766619" w14:paraId="24BC7DA6" w14:textId="77777777" w:rsidTr="007055C0">
        <w:tc>
          <w:tcPr>
            <w:tcW w:w="496" w:type="dxa"/>
          </w:tcPr>
          <w:p w14:paraId="13EC48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50.</w:t>
            </w:r>
          </w:p>
        </w:tc>
        <w:tc>
          <w:tcPr>
            <w:tcW w:w="8001" w:type="dxa"/>
          </w:tcPr>
          <w:p w14:paraId="6AA05A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Rozporządzenie Ministra Infrastruktury z dnia 3 lipca 2003 r. w sprawie szczegółowych warunków technicznych dla znaków i sygnałów drogowych oraz urządzeń bezpieczeństwa ruchu drogowego i warunków ich umieszczania na drogach (Dz. U. Nr 220 poz. 2181).</w:t>
            </w:r>
          </w:p>
        </w:tc>
      </w:tr>
      <w:bookmarkEnd w:id="7"/>
    </w:tbl>
    <w:p w14:paraId="6E2D1607" w14:textId="77777777" w:rsidR="006C3D7A" w:rsidRPr="00766619" w:rsidRDefault="006C3D7A" w:rsidP="006C3D7A">
      <w:pPr>
        <w:rPr>
          <w:rFonts w:ascii="Arial" w:hAnsi="Arial" w:cs="Arial"/>
        </w:rPr>
      </w:pPr>
    </w:p>
    <w:sectPr w:rsidR="006C3D7A" w:rsidRPr="00766619" w:rsidSect="009420D5">
      <w:footerReference w:type="even" r:id="rId8"/>
      <w:footerReference w:type="default" r:id="rId9"/>
      <w:pgSz w:w="11906" w:h="16838" w:code="9"/>
      <w:pgMar w:top="1134" w:right="1134" w:bottom="1134" w:left="1134" w:header="709" w:footer="709" w:gutter="0"/>
      <w:pgNumType w:start="46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B229" w14:textId="77777777" w:rsidR="00EE65CE" w:rsidRDefault="00EE65CE" w:rsidP="00374088">
      <w:r>
        <w:separator/>
      </w:r>
    </w:p>
  </w:endnote>
  <w:endnote w:type="continuationSeparator" w:id="0">
    <w:p w14:paraId="137A6333" w14:textId="77777777" w:rsidR="00EE65CE" w:rsidRDefault="00EE65CE" w:rsidP="0037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dobe Caslon Pro">
    <w:altName w:val="Times New Roman"/>
    <w:charset w:val="00"/>
    <w:family w:val="roman"/>
    <w:pitch w:val="variable"/>
  </w:font>
  <w:font w:name="Adobe Caslon Pro Bold">
    <w:altName w:val="Times New Roman"/>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Aerton EFN">
    <w:altName w:val="Arial"/>
    <w:charset w:val="00"/>
    <w:family w:val="modern"/>
    <w:pitch w:val="variable"/>
  </w:font>
  <w:font w:name="Century Gothic">
    <w:panose1 w:val="020B0502020202020204"/>
    <w:charset w:val="EE"/>
    <w:family w:val="swiss"/>
    <w:pitch w:val="variable"/>
    <w:sig w:usb0="00000287" w:usb1="00000000" w:usb2="00000000" w:usb3="00000000" w:csb0="0000009F" w:csb1="00000000"/>
  </w:font>
  <w:font w:name="PL Ottawa">
    <w:altName w:val="Courier New"/>
    <w:charset w:val="00"/>
    <w:family w:val="swiss"/>
    <w:pitch w:val="variable"/>
  </w:font>
  <w:font w:name="PL Times New Roman">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StarSymbol">
    <w:altName w:val="Segoe UI 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Optima">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Times New">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1FC9" w14:textId="06AE2BAB" w:rsidR="00945766" w:rsidRDefault="00945766" w:rsidP="004A7455">
    <w:pPr>
      <w:pStyle w:val="Stopka"/>
      <w:framePr w:wrap="around" w:vAnchor="text" w:hAnchor="margin" w:xAlign="outside" w:y="1"/>
      <w:rPr>
        <w:rStyle w:val="Numerstrony"/>
      </w:rPr>
    </w:pPr>
  </w:p>
  <w:p w14:paraId="789B6AFA" w14:textId="77777777" w:rsidR="00945766" w:rsidRDefault="009457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A21A" w14:textId="2C2E48DE" w:rsidR="00945766" w:rsidRDefault="00945766" w:rsidP="0094576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79B95" w14:textId="77777777" w:rsidR="00EE65CE" w:rsidRDefault="00EE65CE" w:rsidP="00374088">
      <w:r>
        <w:separator/>
      </w:r>
    </w:p>
  </w:footnote>
  <w:footnote w:type="continuationSeparator" w:id="0">
    <w:p w14:paraId="6065AFB6" w14:textId="77777777" w:rsidR="00EE65CE" w:rsidRDefault="00EE65CE" w:rsidP="00374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EABAB2"/>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D76AB0E"/>
    <w:lvl w:ilvl="0">
      <w:start w:val="1"/>
      <w:numFmt w:val="bullet"/>
      <w:pStyle w:val="WW-Tekstkomentarz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48A43BE"/>
    <w:lvl w:ilvl="0">
      <w:start w:val="1"/>
      <w:numFmt w:val="bullet"/>
      <w:pStyle w:val="teks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5E426F14"/>
    <w:lvl w:ilvl="0">
      <w:start w:val="1"/>
      <w:numFmt w:val="decimal"/>
      <w:pStyle w:val="Listanumerowana"/>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B"/>
    <w:multiLevelType w:val="multilevel"/>
    <w:tmpl w:val="0000000B"/>
    <w:name w:val="WW8Num44"/>
    <w:lvl w:ilvl="0">
      <w:start w:val="2"/>
      <w:numFmt w:val="decimal"/>
      <w:suff w:val="nothing"/>
      <w:lvlText w:val="5.5.10.%1. "/>
      <w:lvlJc w:val="left"/>
      <w:pPr>
        <w:ind w:left="283" w:hanging="283"/>
      </w:pPr>
      <w:rPr>
        <w:rFonts w:ascii="Times New Roman" w:hAnsi="Times New Roman"/>
        <w:b w:val="0"/>
        <w:i w:val="0"/>
        <w:strike w:val="0"/>
        <w:dstrike w:val="0"/>
        <w:sz w:val="20"/>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11"/>
    <w:multiLevelType w:val="multilevel"/>
    <w:tmpl w:val="00000011"/>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0000012"/>
    <w:multiLevelType w:val="multilevel"/>
    <w:tmpl w:val="000000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0000017"/>
    <w:multiLevelType w:val="singleLevel"/>
    <w:tmpl w:val="00000017"/>
    <w:name w:val="WW8Num35"/>
    <w:lvl w:ilvl="0">
      <w:start w:val="1"/>
      <w:numFmt w:val="bullet"/>
      <w:lvlText w:val=""/>
      <w:lvlJc w:val="left"/>
      <w:pPr>
        <w:tabs>
          <w:tab w:val="num" w:pos="360"/>
        </w:tabs>
        <w:ind w:left="360" w:hanging="360"/>
      </w:pPr>
      <w:rPr>
        <w:rFonts w:ascii="Symbol" w:hAnsi="Symbol" w:cs="Arial"/>
        <w:b w:val="0"/>
        <w:i w:val="0"/>
        <w:sz w:val="18"/>
        <w:u w:val="none"/>
      </w:rPr>
    </w:lvl>
  </w:abstractNum>
  <w:abstractNum w:abstractNumId="9" w15:restartNumberingAfterBreak="0">
    <w:nsid w:val="0000002F"/>
    <w:multiLevelType w:val="singleLevel"/>
    <w:tmpl w:val="0000002F"/>
    <w:name w:val="WW8Num74"/>
    <w:lvl w:ilvl="0">
      <w:numFmt w:val="bullet"/>
      <w:lvlText w:val="-"/>
      <w:lvlJc w:val="left"/>
      <w:pPr>
        <w:tabs>
          <w:tab w:val="num" w:pos="360"/>
        </w:tabs>
        <w:ind w:left="360" w:hanging="360"/>
      </w:pPr>
      <w:rPr>
        <w:rFonts w:ascii="Liberation Serif" w:hAnsi="Liberation Serif" w:hint="default"/>
      </w:rPr>
    </w:lvl>
  </w:abstractNum>
  <w:abstractNum w:abstractNumId="10" w15:restartNumberingAfterBreak="0">
    <w:nsid w:val="00000030"/>
    <w:multiLevelType w:val="singleLevel"/>
    <w:tmpl w:val="00000030"/>
    <w:name w:val="WW8Num81"/>
    <w:lvl w:ilvl="0">
      <w:start w:val="1"/>
      <w:numFmt w:val="lowerLetter"/>
      <w:lvlText w:val="%1)"/>
      <w:lvlJc w:val="left"/>
      <w:pPr>
        <w:tabs>
          <w:tab w:val="num" w:pos="0"/>
        </w:tabs>
        <w:ind w:left="720" w:hanging="360"/>
      </w:pPr>
      <w:rPr>
        <w:rFonts w:hint="default"/>
      </w:rPr>
    </w:lvl>
  </w:abstractNum>
  <w:abstractNum w:abstractNumId="11" w15:restartNumberingAfterBreak="0">
    <w:nsid w:val="00000034"/>
    <w:multiLevelType w:val="singleLevel"/>
    <w:tmpl w:val="00000034"/>
    <w:name w:val="WW8Num85"/>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44"/>
    <w:multiLevelType w:val="singleLevel"/>
    <w:tmpl w:val="00000044"/>
    <w:name w:val="WW8Num101"/>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4E"/>
    <w:multiLevelType w:val="singleLevel"/>
    <w:tmpl w:val="0000004E"/>
    <w:name w:val="WW8Num10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4" w15:restartNumberingAfterBreak="0">
    <w:nsid w:val="0000004F"/>
    <w:multiLevelType w:val="multilevel"/>
    <w:tmpl w:val="0000004F"/>
    <w:name w:val="WW8Num79"/>
    <w:lvl w:ilvl="0">
      <w:start w:val="1"/>
      <w:numFmt w:val="lowerLetter"/>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53"/>
    <w:multiLevelType w:val="singleLevel"/>
    <w:tmpl w:val="00000053"/>
    <w:name w:val="WW8Num119"/>
    <w:lvl w:ilvl="0">
      <w:start w:val="1"/>
      <w:numFmt w:val="bullet"/>
      <w:lvlText w:val=""/>
      <w:lvlJc w:val="left"/>
      <w:pPr>
        <w:tabs>
          <w:tab w:val="num" w:pos="340"/>
        </w:tabs>
        <w:ind w:left="340" w:hanging="340"/>
      </w:pPr>
      <w:rPr>
        <w:rFonts w:ascii="Symbol" w:hAnsi="Symbol" w:cs="Symbol" w:hint="default"/>
      </w:rPr>
    </w:lvl>
  </w:abstractNum>
  <w:abstractNum w:abstractNumId="16" w15:restartNumberingAfterBreak="0">
    <w:nsid w:val="0000005C"/>
    <w:multiLevelType w:val="singleLevel"/>
    <w:tmpl w:val="0000005C"/>
    <w:name w:val="WW8Num12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7" w15:restartNumberingAfterBreak="0">
    <w:nsid w:val="00000063"/>
    <w:multiLevelType w:val="singleLevel"/>
    <w:tmpl w:val="00000063"/>
    <w:name w:val="WW8Num13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8" w15:restartNumberingAfterBreak="0">
    <w:nsid w:val="00000066"/>
    <w:multiLevelType w:val="singleLevel"/>
    <w:tmpl w:val="00000066"/>
    <w:name w:val="WW8Num140"/>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67"/>
    <w:multiLevelType w:val="singleLevel"/>
    <w:tmpl w:val="00000067"/>
    <w:name w:val="WW8Num141"/>
    <w:lvl w:ilvl="0">
      <w:start w:val="64"/>
      <w:numFmt w:val="decimal"/>
      <w:lvlText w:val="%1."/>
      <w:lvlJc w:val="left"/>
      <w:pPr>
        <w:tabs>
          <w:tab w:val="num" w:pos="0"/>
        </w:tabs>
        <w:ind w:left="502" w:hanging="360"/>
      </w:pPr>
      <w:rPr>
        <w:rFonts w:hint="default"/>
        <w:color w:val="auto"/>
      </w:rPr>
    </w:lvl>
  </w:abstractNum>
  <w:abstractNum w:abstractNumId="20" w15:restartNumberingAfterBreak="0">
    <w:nsid w:val="0000006A"/>
    <w:multiLevelType w:val="singleLevel"/>
    <w:tmpl w:val="0000006A"/>
    <w:name w:val="WW8Num144"/>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6B"/>
    <w:multiLevelType w:val="singleLevel"/>
    <w:tmpl w:val="0000006B"/>
    <w:name w:val="WW8Num145"/>
    <w:lvl w:ilvl="0">
      <w:start w:val="1"/>
      <w:numFmt w:val="bullet"/>
      <w:lvlText w:val=""/>
      <w:lvlJc w:val="left"/>
      <w:pPr>
        <w:tabs>
          <w:tab w:val="num" w:pos="0"/>
        </w:tabs>
        <w:ind w:left="360" w:hanging="360"/>
      </w:pPr>
      <w:rPr>
        <w:rFonts w:ascii="Symbol" w:hAnsi="Symbol" w:cs="Symbol" w:hint="default"/>
      </w:rPr>
    </w:lvl>
  </w:abstractNum>
  <w:abstractNum w:abstractNumId="22" w15:restartNumberingAfterBreak="0">
    <w:nsid w:val="0000006D"/>
    <w:multiLevelType w:val="singleLevel"/>
    <w:tmpl w:val="0000006D"/>
    <w:name w:val="WW8Num14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23" w15:restartNumberingAfterBreak="0">
    <w:nsid w:val="00000072"/>
    <w:multiLevelType w:val="singleLevel"/>
    <w:tmpl w:val="00000072"/>
    <w:name w:val="WW8Num15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75"/>
    <w:multiLevelType w:val="singleLevel"/>
    <w:tmpl w:val="00000075"/>
    <w:name w:val="WW8Num155"/>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7E"/>
    <w:multiLevelType w:val="singleLevel"/>
    <w:tmpl w:val="0000007E"/>
    <w:name w:val="WW8Num165"/>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7F"/>
    <w:multiLevelType w:val="singleLevel"/>
    <w:tmpl w:val="0000007F"/>
    <w:name w:val="WW8Num138"/>
    <w:lvl w:ilvl="0">
      <w:numFmt w:val="bullet"/>
      <w:lvlText w:val=""/>
      <w:lvlJc w:val="left"/>
      <w:pPr>
        <w:tabs>
          <w:tab w:val="num" w:pos="283"/>
        </w:tabs>
        <w:ind w:left="283" w:hanging="283"/>
      </w:pPr>
      <w:rPr>
        <w:rFonts w:ascii="Symbol" w:hAnsi="Symbol" w:cs="Symbol" w:hint="default"/>
      </w:rPr>
    </w:lvl>
  </w:abstractNum>
  <w:abstractNum w:abstractNumId="27" w15:restartNumberingAfterBreak="0">
    <w:nsid w:val="001D0BE9"/>
    <w:multiLevelType w:val="hybridMultilevel"/>
    <w:tmpl w:val="D436A402"/>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36FCC8B6">
      <w:start w:val="1"/>
      <w:numFmt w:val="bullet"/>
      <w:lvlText w:val="–"/>
      <w:lvlJc w:val="left"/>
      <w:pPr>
        <w:tabs>
          <w:tab w:val="num" w:pos="1364"/>
        </w:tabs>
        <w:ind w:left="1364" w:hanging="284"/>
      </w:pPr>
      <w:rPr>
        <w:rFonts w:ascii="Times New Roman" w:hAnsi="Times New Roman" w:cs="Times New Roman" w:hint="default"/>
        <w:b w:val="0"/>
        <w:i w:val="0"/>
        <w:strike w:val="0"/>
        <w:dstrike w:val="0"/>
        <w:sz w:val="2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003F0FBF"/>
    <w:multiLevelType w:val="hybridMultilevel"/>
    <w:tmpl w:val="CAAEE976"/>
    <w:lvl w:ilvl="0" w:tplc="E5B87CA2">
      <w:start w:val="1"/>
      <w:numFmt w:val="lowerLetter"/>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9"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00F1458E"/>
    <w:multiLevelType w:val="hybridMultilevel"/>
    <w:tmpl w:val="5148D06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118278A"/>
    <w:multiLevelType w:val="hybridMultilevel"/>
    <w:tmpl w:val="1C380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1247B8F"/>
    <w:multiLevelType w:val="hybridMultilevel"/>
    <w:tmpl w:val="BB32199E"/>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1B82C2A"/>
    <w:multiLevelType w:val="hybridMultilevel"/>
    <w:tmpl w:val="C8A29A12"/>
    <w:lvl w:ilvl="0" w:tplc="16AE935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01BB009E"/>
    <w:multiLevelType w:val="hybridMultilevel"/>
    <w:tmpl w:val="ADC4EC5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01C8111F"/>
    <w:multiLevelType w:val="hybridMultilevel"/>
    <w:tmpl w:val="283CC9EC"/>
    <w:lvl w:ilvl="0" w:tplc="ED324470">
      <w:start w:val="1"/>
      <w:numFmt w:val="bullet"/>
      <w:lvlText w:val="-"/>
      <w:lvlJc w:val="left"/>
      <w:pPr>
        <w:ind w:left="102" w:hanging="144"/>
      </w:pPr>
      <w:rPr>
        <w:rFonts w:ascii="Verdana" w:eastAsia="Verdana" w:hAnsi="Verdana" w:hint="default"/>
        <w:sz w:val="18"/>
        <w:szCs w:val="18"/>
      </w:rPr>
    </w:lvl>
    <w:lvl w:ilvl="1" w:tplc="136A415A">
      <w:start w:val="1"/>
      <w:numFmt w:val="bullet"/>
      <w:lvlText w:val="•"/>
      <w:lvlJc w:val="left"/>
      <w:pPr>
        <w:ind w:left="394" w:hanging="144"/>
      </w:pPr>
      <w:rPr>
        <w:rFonts w:hint="default"/>
      </w:rPr>
    </w:lvl>
    <w:lvl w:ilvl="2" w:tplc="64CEA398">
      <w:start w:val="1"/>
      <w:numFmt w:val="bullet"/>
      <w:lvlText w:val="•"/>
      <w:lvlJc w:val="left"/>
      <w:pPr>
        <w:ind w:left="685" w:hanging="144"/>
      </w:pPr>
      <w:rPr>
        <w:rFonts w:hint="default"/>
      </w:rPr>
    </w:lvl>
    <w:lvl w:ilvl="3" w:tplc="881616A4">
      <w:start w:val="1"/>
      <w:numFmt w:val="bullet"/>
      <w:lvlText w:val="•"/>
      <w:lvlJc w:val="left"/>
      <w:pPr>
        <w:ind w:left="977" w:hanging="144"/>
      </w:pPr>
      <w:rPr>
        <w:rFonts w:hint="default"/>
      </w:rPr>
    </w:lvl>
    <w:lvl w:ilvl="4" w:tplc="DA02FDB8">
      <w:start w:val="1"/>
      <w:numFmt w:val="bullet"/>
      <w:lvlText w:val="•"/>
      <w:lvlJc w:val="left"/>
      <w:pPr>
        <w:ind w:left="1269" w:hanging="144"/>
      </w:pPr>
      <w:rPr>
        <w:rFonts w:hint="default"/>
      </w:rPr>
    </w:lvl>
    <w:lvl w:ilvl="5" w:tplc="14C2D7B2">
      <w:start w:val="1"/>
      <w:numFmt w:val="bullet"/>
      <w:lvlText w:val="•"/>
      <w:lvlJc w:val="left"/>
      <w:pPr>
        <w:ind w:left="1561" w:hanging="144"/>
      </w:pPr>
      <w:rPr>
        <w:rFonts w:hint="default"/>
      </w:rPr>
    </w:lvl>
    <w:lvl w:ilvl="6" w:tplc="737CE05E">
      <w:start w:val="1"/>
      <w:numFmt w:val="bullet"/>
      <w:lvlText w:val="•"/>
      <w:lvlJc w:val="left"/>
      <w:pPr>
        <w:ind w:left="1853" w:hanging="144"/>
      </w:pPr>
      <w:rPr>
        <w:rFonts w:hint="default"/>
      </w:rPr>
    </w:lvl>
    <w:lvl w:ilvl="7" w:tplc="2D3CDD26">
      <w:start w:val="1"/>
      <w:numFmt w:val="bullet"/>
      <w:lvlText w:val="•"/>
      <w:lvlJc w:val="left"/>
      <w:pPr>
        <w:ind w:left="2144" w:hanging="144"/>
      </w:pPr>
      <w:rPr>
        <w:rFonts w:hint="default"/>
      </w:rPr>
    </w:lvl>
    <w:lvl w:ilvl="8" w:tplc="90D4C092">
      <w:start w:val="1"/>
      <w:numFmt w:val="bullet"/>
      <w:lvlText w:val="•"/>
      <w:lvlJc w:val="left"/>
      <w:pPr>
        <w:ind w:left="2436" w:hanging="144"/>
      </w:pPr>
      <w:rPr>
        <w:rFonts w:hint="default"/>
      </w:rPr>
    </w:lvl>
  </w:abstractNum>
  <w:abstractNum w:abstractNumId="39" w15:restartNumberingAfterBreak="0">
    <w:nsid w:val="01F0703B"/>
    <w:multiLevelType w:val="hybridMultilevel"/>
    <w:tmpl w:val="B1D005D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27734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 w15:restartNumberingAfterBreak="0">
    <w:nsid w:val="0278648F"/>
    <w:multiLevelType w:val="hybridMultilevel"/>
    <w:tmpl w:val="0222115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035D4492"/>
    <w:multiLevelType w:val="singleLevel"/>
    <w:tmpl w:val="ABB82210"/>
    <w:lvl w:ilvl="0">
      <w:start w:val="1"/>
      <w:numFmt w:val="lowerLetter"/>
      <w:lvlText w:val="%1)"/>
      <w:legacy w:legacy="1" w:legacySpace="0" w:legacyIndent="283"/>
      <w:lvlJc w:val="left"/>
      <w:pPr>
        <w:ind w:left="283" w:hanging="283"/>
      </w:pPr>
    </w:lvl>
  </w:abstractNum>
  <w:abstractNum w:abstractNumId="45" w15:restartNumberingAfterBreak="0">
    <w:nsid w:val="0370090F"/>
    <w:multiLevelType w:val="hybridMultilevel"/>
    <w:tmpl w:val="67B4D9A6"/>
    <w:lvl w:ilvl="0" w:tplc="E93069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3B85F24"/>
    <w:multiLevelType w:val="hybridMultilevel"/>
    <w:tmpl w:val="69D81290"/>
    <w:lvl w:ilvl="0" w:tplc="3E14E49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7" w15:restartNumberingAfterBreak="0">
    <w:nsid w:val="03DC3DF8"/>
    <w:multiLevelType w:val="hybridMultilevel"/>
    <w:tmpl w:val="E3C0F0CE"/>
    <w:lvl w:ilvl="0" w:tplc="A73E843E">
      <w:start w:val="1"/>
      <w:numFmt w:val="bullet"/>
      <w:pStyle w:val="-"/>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041836D6"/>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5EA7FEC"/>
    <w:multiLevelType w:val="hybridMultilevel"/>
    <w:tmpl w:val="C68EE7B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53" w15:restartNumberingAfterBreak="0">
    <w:nsid w:val="06017A72"/>
    <w:multiLevelType w:val="hybridMultilevel"/>
    <w:tmpl w:val="7DFE09C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61D452B"/>
    <w:multiLevelType w:val="singleLevel"/>
    <w:tmpl w:val="95B26F70"/>
    <w:lvl w:ilvl="0">
      <w:start w:val="1"/>
      <w:numFmt w:val="decimal"/>
      <w:pStyle w:val="Styl7"/>
      <w:lvlText w:val="%1."/>
      <w:lvlJc w:val="left"/>
      <w:pPr>
        <w:tabs>
          <w:tab w:val="num" w:pos="1353"/>
        </w:tabs>
        <w:ind w:left="993" w:firstLine="0"/>
      </w:pPr>
      <w:rPr>
        <w:b w:val="0"/>
        <w:i w:val="0"/>
      </w:rPr>
    </w:lvl>
  </w:abstractNum>
  <w:abstractNum w:abstractNumId="55"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06407FB2"/>
    <w:multiLevelType w:val="hybridMultilevel"/>
    <w:tmpl w:val="22CE98F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0645252D"/>
    <w:multiLevelType w:val="hybridMultilevel"/>
    <w:tmpl w:val="5C4C2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647012A"/>
    <w:multiLevelType w:val="hybridMultilevel"/>
    <w:tmpl w:val="A3486E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662074C"/>
    <w:multiLevelType w:val="hybridMultilevel"/>
    <w:tmpl w:val="50B0E750"/>
    <w:lvl w:ilvl="0" w:tplc="7EE0CD3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06702966"/>
    <w:multiLevelType w:val="hybridMultilevel"/>
    <w:tmpl w:val="EE364EEC"/>
    <w:lvl w:ilvl="0" w:tplc="4AA8831E">
      <w:numFmt w:val="bullet"/>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359"/>
        </w:tabs>
        <w:ind w:left="359" w:hanging="360"/>
      </w:pPr>
      <w:rPr>
        <w:rFonts w:ascii="Courier New" w:hAnsi="Courier New" w:hint="default"/>
      </w:rPr>
    </w:lvl>
    <w:lvl w:ilvl="2" w:tplc="04150005" w:tentative="1">
      <w:start w:val="1"/>
      <w:numFmt w:val="bullet"/>
      <w:lvlText w:val=""/>
      <w:lvlJc w:val="left"/>
      <w:pPr>
        <w:tabs>
          <w:tab w:val="num" w:pos="1079"/>
        </w:tabs>
        <w:ind w:left="1079" w:hanging="360"/>
      </w:pPr>
      <w:rPr>
        <w:rFonts w:ascii="Wingdings" w:hAnsi="Wingdings" w:hint="default"/>
      </w:rPr>
    </w:lvl>
    <w:lvl w:ilvl="3" w:tplc="04150001" w:tentative="1">
      <w:start w:val="1"/>
      <w:numFmt w:val="bullet"/>
      <w:lvlText w:val=""/>
      <w:lvlJc w:val="left"/>
      <w:pPr>
        <w:tabs>
          <w:tab w:val="num" w:pos="1799"/>
        </w:tabs>
        <w:ind w:left="1799" w:hanging="360"/>
      </w:pPr>
      <w:rPr>
        <w:rFonts w:ascii="Symbol" w:hAnsi="Symbol" w:hint="default"/>
      </w:rPr>
    </w:lvl>
    <w:lvl w:ilvl="4" w:tplc="04150003" w:tentative="1">
      <w:start w:val="1"/>
      <w:numFmt w:val="bullet"/>
      <w:lvlText w:val="o"/>
      <w:lvlJc w:val="left"/>
      <w:pPr>
        <w:tabs>
          <w:tab w:val="num" w:pos="2519"/>
        </w:tabs>
        <w:ind w:left="2519" w:hanging="360"/>
      </w:pPr>
      <w:rPr>
        <w:rFonts w:ascii="Courier New" w:hAnsi="Courier New" w:hint="default"/>
      </w:rPr>
    </w:lvl>
    <w:lvl w:ilvl="5" w:tplc="04150005" w:tentative="1">
      <w:start w:val="1"/>
      <w:numFmt w:val="bullet"/>
      <w:lvlText w:val=""/>
      <w:lvlJc w:val="left"/>
      <w:pPr>
        <w:tabs>
          <w:tab w:val="num" w:pos="3239"/>
        </w:tabs>
        <w:ind w:left="3239" w:hanging="360"/>
      </w:pPr>
      <w:rPr>
        <w:rFonts w:ascii="Wingdings" w:hAnsi="Wingdings" w:hint="default"/>
      </w:rPr>
    </w:lvl>
    <w:lvl w:ilvl="6" w:tplc="04150001" w:tentative="1">
      <w:start w:val="1"/>
      <w:numFmt w:val="bullet"/>
      <w:lvlText w:val=""/>
      <w:lvlJc w:val="left"/>
      <w:pPr>
        <w:tabs>
          <w:tab w:val="num" w:pos="3959"/>
        </w:tabs>
        <w:ind w:left="3959" w:hanging="360"/>
      </w:pPr>
      <w:rPr>
        <w:rFonts w:ascii="Symbol" w:hAnsi="Symbol" w:hint="default"/>
      </w:rPr>
    </w:lvl>
    <w:lvl w:ilvl="7" w:tplc="04150003" w:tentative="1">
      <w:start w:val="1"/>
      <w:numFmt w:val="bullet"/>
      <w:lvlText w:val="o"/>
      <w:lvlJc w:val="left"/>
      <w:pPr>
        <w:tabs>
          <w:tab w:val="num" w:pos="4679"/>
        </w:tabs>
        <w:ind w:left="4679" w:hanging="360"/>
      </w:pPr>
      <w:rPr>
        <w:rFonts w:ascii="Courier New" w:hAnsi="Courier New" w:hint="default"/>
      </w:rPr>
    </w:lvl>
    <w:lvl w:ilvl="8" w:tplc="04150005" w:tentative="1">
      <w:start w:val="1"/>
      <w:numFmt w:val="bullet"/>
      <w:lvlText w:val=""/>
      <w:lvlJc w:val="left"/>
      <w:pPr>
        <w:tabs>
          <w:tab w:val="num" w:pos="5399"/>
        </w:tabs>
        <w:ind w:left="5399" w:hanging="360"/>
      </w:pPr>
      <w:rPr>
        <w:rFonts w:ascii="Wingdings" w:hAnsi="Wingdings" w:hint="default"/>
      </w:rPr>
    </w:lvl>
  </w:abstractNum>
  <w:abstractNum w:abstractNumId="61"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06CF58A4"/>
    <w:multiLevelType w:val="hybridMultilevel"/>
    <w:tmpl w:val="A1E8C8C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73244FE"/>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07921D0D"/>
    <w:multiLevelType w:val="hybridMultilevel"/>
    <w:tmpl w:val="4A8C32C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7CC4F74"/>
    <w:multiLevelType w:val="hybridMultilevel"/>
    <w:tmpl w:val="FE98A222"/>
    <w:lvl w:ilvl="0" w:tplc="66B8FFD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7CD7DAF"/>
    <w:multiLevelType w:val="hybridMultilevel"/>
    <w:tmpl w:val="E518705E"/>
    <w:lvl w:ilvl="0" w:tplc="66AEA88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7D34DB8"/>
    <w:multiLevelType w:val="hybridMultilevel"/>
    <w:tmpl w:val="B9AA41F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07EE6879"/>
    <w:multiLevelType w:val="hybridMultilevel"/>
    <w:tmpl w:val="59268F8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2106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70" w15:restartNumberingAfterBreak="0">
    <w:nsid w:val="089C745D"/>
    <w:multiLevelType w:val="singleLevel"/>
    <w:tmpl w:val="CBFAB9E4"/>
    <w:lvl w:ilvl="0">
      <w:start w:val="1"/>
      <w:numFmt w:val="decimal"/>
      <w:lvlText w:val="2.3.%1. "/>
      <w:legacy w:legacy="1" w:legacySpace="0" w:legacyIndent="283"/>
      <w:lvlJc w:val="left"/>
      <w:pPr>
        <w:ind w:left="283" w:hanging="283"/>
      </w:pPr>
      <w:rPr>
        <w:b/>
        <w:i w:val="0"/>
        <w:sz w:val="20"/>
      </w:rPr>
    </w:lvl>
  </w:abstractNum>
  <w:abstractNum w:abstractNumId="71"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2" w15:restartNumberingAfterBreak="0">
    <w:nsid w:val="08F71025"/>
    <w:multiLevelType w:val="multilevel"/>
    <w:tmpl w:val="CF625A7C"/>
    <w:lvl w:ilvl="0">
      <w:start w:val="6"/>
      <w:numFmt w:val="decimal"/>
      <w:lvlText w:val="%1."/>
      <w:lvlJc w:val="left"/>
      <w:pPr>
        <w:ind w:left="404" w:hanging="183"/>
      </w:pPr>
      <w:rPr>
        <w:rFonts w:ascii="Times New Roman" w:eastAsia="Times New Roman" w:hAnsi="Times New Roman" w:cs="Times New Roman" w:hint="default"/>
        <w:b/>
        <w:bCs/>
        <w:spacing w:val="0"/>
        <w:w w:val="99"/>
        <w:sz w:val="18"/>
        <w:szCs w:val="18"/>
      </w:rPr>
    </w:lvl>
    <w:lvl w:ilvl="1">
      <w:start w:val="1"/>
      <w:numFmt w:val="decimal"/>
      <w:lvlText w:val="%1.%2."/>
      <w:lvlJc w:val="left"/>
      <w:pPr>
        <w:ind w:left="540" w:hanging="320"/>
      </w:pPr>
      <w:rPr>
        <w:rFonts w:ascii="Times New Roman" w:eastAsia="Times New Roman" w:hAnsi="Times New Roman" w:cs="Times New Roman" w:hint="default"/>
        <w:spacing w:val="0"/>
        <w:w w:val="99"/>
        <w:sz w:val="18"/>
        <w:szCs w:val="18"/>
      </w:rPr>
    </w:lvl>
    <w:lvl w:ilvl="2">
      <w:numFmt w:val="bullet"/>
      <w:lvlText w:val="−"/>
      <w:lvlJc w:val="left"/>
      <w:pPr>
        <w:ind w:left="1215" w:hanging="204"/>
      </w:pPr>
      <w:rPr>
        <w:rFonts w:ascii="Times New Roman" w:eastAsia="Times New Roman" w:hAnsi="Times New Roman" w:cs="Times New Roman" w:hint="default"/>
        <w:w w:val="99"/>
        <w:sz w:val="18"/>
        <w:szCs w:val="18"/>
      </w:rPr>
    </w:lvl>
    <w:lvl w:ilvl="3">
      <w:numFmt w:val="bullet"/>
      <w:lvlText w:val="•"/>
      <w:lvlJc w:val="left"/>
      <w:pPr>
        <w:ind w:left="620" w:hanging="204"/>
      </w:pPr>
      <w:rPr>
        <w:rFonts w:hint="default"/>
      </w:rPr>
    </w:lvl>
    <w:lvl w:ilvl="4">
      <w:numFmt w:val="bullet"/>
      <w:lvlText w:val="•"/>
      <w:lvlJc w:val="left"/>
      <w:pPr>
        <w:ind w:left="780" w:hanging="204"/>
      </w:pPr>
      <w:rPr>
        <w:rFonts w:hint="default"/>
      </w:rPr>
    </w:lvl>
    <w:lvl w:ilvl="5">
      <w:numFmt w:val="bullet"/>
      <w:lvlText w:val="•"/>
      <w:lvlJc w:val="left"/>
      <w:pPr>
        <w:ind w:left="1060" w:hanging="204"/>
      </w:pPr>
      <w:rPr>
        <w:rFonts w:hint="default"/>
      </w:rPr>
    </w:lvl>
    <w:lvl w:ilvl="6">
      <w:numFmt w:val="bullet"/>
      <w:lvlText w:val="•"/>
      <w:lvlJc w:val="left"/>
      <w:pPr>
        <w:ind w:left="1220" w:hanging="204"/>
      </w:pPr>
      <w:rPr>
        <w:rFonts w:hint="default"/>
      </w:rPr>
    </w:lvl>
    <w:lvl w:ilvl="7">
      <w:numFmt w:val="bullet"/>
      <w:lvlText w:val="•"/>
      <w:lvlJc w:val="left"/>
      <w:pPr>
        <w:ind w:left="3135" w:hanging="204"/>
      </w:pPr>
      <w:rPr>
        <w:rFonts w:hint="default"/>
      </w:rPr>
    </w:lvl>
    <w:lvl w:ilvl="8">
      <w:numFmt w:val="bullet"/>
      <w:lvlText w:val="•"/>
      <w:lvlJc w:val="left"/>
      <w:pPr>
        <w:ind w:left="5050" w:hanging="204"/>
      </w:pPr>
      <w:rPr>
        <w:rFonts w:hint="default"/>
      </w:rPr>
    </w:lvl>
  </w:abstractNum>
  <w:abstractNum w:abstractNumId="73" w15:restartNumberingAfterBreak="0">
    <w:nsid w:val="096768E4"/>
    <w:multiLevelType w:val="hybridMultilevel"/>
    <w:tmpl w:val="7FDA2E08"/>
    <w:name w:val="WW8Num1607"/>
    <w:lvl w:ilvl="0" w:tplc="9434097A">
      <w:start w:val="3"/>
      <w:numFmt w:val="lowerLetter"/>
      <w:lvlText w:val="%1)"/>
      <w:lvlJc w:val="left"/>
      <w:pPr>
        <w:tabs>
          <w:tab w:val="num" w:pos="927"/>
        </w:tabs>
        <w:ind w:left="927" w:hanging="360"/>
      </w:pPr>
      <w:rPr>
        <w:rFonts w:hint="default"/>
      </w:rPr>
    </w:lvl>
    <w:lvl w:ilvl="1" w:tplc="D3783C92" w:tentative="1">
      <w:start w:val="1"/>
      <w:numFmt w:val="lowerLetter"/>
      <w:lvlText w:val="%2."/>
      <w:lvlJc w:val="left"/>
      <w:pPr>
        <w:tabs>
          <w:tab w:val="num" w:pos="1647"/>
        </w:tabs>
        <w:ind w:left="1647" w:hanging="360"/>
      </w:pPr>
    </w:lvl>
    <w:lvl w:ilvl="2" w:tplc="037E5FA8" w:tentative="1">
      <w:start w:val="1"/>
      <w:numFmt w:val="lowerRoman"/>
      <w:lvlText w:val="%3."/>
      <w:lvlJc w:val="right"/>
      <w:pPr>
        <w:tabs>
          <w:tab w:val="num" w:pos="2367"/>
        </w:tabs>
        <w:ind w:left="2367" w:hanging="180"/>
      </w:pPr>
    </w:lvl>
    <w:lvl w:ilvl="3" w:tplc="3FCC0010" w:tentative="1">
      <w:start w:val="1"/>
      <w:numFmt w:val="decimal"/>
      <w:lvlText w:val="%4."/>
      <w:lvlJc w:val="left"/>
      <w:pPr>
        <w:tabs>
          <w:tab w:val="num" w:pos="3087"/>
        </w:tabs>
        <w:ind w:left="3087" w:hanging="360"/>
      </w:pPr>
    </w:lvl>
    <w:lvl w:ilvl="4" w:tplc="B298F934" w:tentative="1">
      <w:start w:val="1"/>
      <w:numFmt w:val="lowerLetter"/>
      <w:lvlText w:val="%5."/>
      <w:lvlJc w:val="left"/>
      <w:pPr>
        <w:tabs>
          <w:tab w:val="num" w:pos="3807"/>
        </w:tabs>
        <w:ind w:left="3807" w:hanging="360"/>
      </w:pPr>
    </w:lvl>
    <w:lvl w:ilvl="5" w:tplc="027ED96E" w:tentative="1">
      <w:start w:val="1"/>
      <w:numFmt w:val="lowerRoman"/>
      <w:lvlText w:val="%6."/>
      <w:lvlJc w:val="right"/>
      <w:pPr>
        <w:tabs>
          <w:tab w:val="num" w:pos="4527"/>
        </w:tabs>
        <w:ind w:left="4527" w:hanging="180"/>
      </w:pPr>
    </w:lvl>
    <w:lvl w:ilvl="6" w:tplc="0EBE139E" w:tentative="1">
      <w:start w:val="1"/>
      <w:numFmt w:val="decimal"/>
      <w:lvlText w:val="%7."/>
      <w:lvlJc w:val="left"/>
      <w:pPr>
        <w:tabs>
          <w:tab w:val="num" w:pos="5247"/>
        </w:tabs>
        <w:ind w:left="5247" w:hanging="360"/>
      </w:pPr>
    </w:lvl>
    <w:lvl w:ilvl="7" w:tplc="FCDC25CE" w:tentative="1">
      <w:start w:val="1"/>
      <w:numFmt w:val="lowerLetter"/>
      <w:lvlText w:val="%8."/>
      <w:lvlJc w:val="left"/>
      <w:pPr>
        <w:tabs>
          <w:tab w:val="num" w:pos="5967"/>
        </w:tabs>
        <w:ind w:left="5967" w:hanging="360"/>
      </w:pPr>
    </w:lvl>
    <w:lvl w:ilvl="8" w:tplc="D648428A" w:tentative="1">
      <w:start w:val="1"/>
      <w:numFmt w:val="lowerRoman"/>
      <w:lvlText w:val="%9."/>
      <w:lvlJc w:val="right"/>
      <w:pPr>
        <w:tabs>
          <w:tab w:val="num" w:pos="6687"/>
        </w:tabs>
        <w:ind w:left="6687" w:hanging="180"/>
      </w:pPr>
    </w:lvl>
  </w:abstractNum>
  <w:abstractNum w:abstractNumId="74" w15:restartNumberingAfterBreak="0">
    <w:nsid w:val="09B62D23"/>
    <w:multiLevelType w:val="hybridMultilevel"/>
    <w:tmpl w:val="C42C49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77" w15:restartNumberingAfterBreak="0">
    <w:nsid w:val="0A5D441C"/>
    <w:multiLevelType w:val="multilevel"/>
    <w:tmpl w:val="B28427B8"/>
    <w:lvl w:ilvl="0">
      <w:start w:val="1"/>
      <w:numFmt w:val="decimal"/>
      <w:pStyle w:val="WD2"/>
      <w:lvlText w:val="%1."/>
      <w:lvlJc w:val="left"/>
      <w:pPr>
        <w:ind w:left="360" w:hanging="360"/>
      </w:pPr>
      <w:rPr>
        <w:rFonts w:hint="default"/>
        <w:b/>
        <w:i w:val="0"/>
        <w:sz w:val="20"/>
      </w:rPr>
    </w:lvl>
    <w:lvl w:ilvl="1">
      <w:start w:val="1"/>
      <w:numFmt w:val="decimal"/>
      <w:pStyle w:val="WD3"/>
      <w:lvlText w:val="%1.%2."/>
      <w:lvlJc w:val="left"/>
      <w:pPr>
        <w:ind w:left="567" w:hanging="567"/>
      </w:pPr>
      <w:rPr>
        <w:rFonts w:hint="default"/>
      </w:rPr>
    </w:lvl>
    <w:lvl w:ilvl="2">
      <w:start w:val="1"/>
      <w:numFmt w:val="decimal"/>
      <w:pStyle w:val="WD4"/>
      <w:lvlText w:val="%1.%2.%3."/>
      <w:lvlJc w:val="left"/>
      <w:rPr>
        <w:rFonts w:hint="default"/>
        <w:color w:val="auto"/>
      </w:rPr>
    </w:lvl>
    <w:lvl w:ilvl="3">
      <w:start w:val="1"/>
      <w:numFmt w:val="decimal"/>
      <w:pStyle w:val="WD5"/>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0A701CB8"/>
    <w:multiLevelType w:val="hybridMultilevel"/>
    <w:tmpl w:val="0A5A8584"/>
    <w:lvl w:ilvl="0" w:tplc="C576DBD4">
      <w:start w:val="1"/>
      <w:numFmt w:val="bullet"/>
      <w:lvlText w:val="-"/>
      <w:lvlJc w:val="left"/>
      <w:pPr>
        <w:ind w:left="1004" w:hanging="360"/>
      </w:p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9" w15:restartNumberingAfterBreak="0">
    <w:nsid w:val="0AC441A5"/>
    <w:multiLevelType w:val="hybridMultilevel"/>
    <w:tmpl w:val="4338473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0AF100CA"/>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1" w15:restartNumberingAfterBreak="0">
    <w:nsid w:val="0AF622AF"/>
    <w:multiLevelType w:val="hybridMultilevel"/>
    <w:tmpl w:val="96A6E9FA"/>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0AFF19F1"/>
    <w:multiLevelType w:val="hybridMultilevel"/>
    <w:tmpl w:val="D136ABEC"/>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0B014740"/>
    <w:multiLevelType w:val="hybridMultilevel"/>
    <w:tmpl w:val="6938032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5"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6" w15:restartNumberingAfterBreak="0">
    <w:nsid w:val="0B9871C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7" w15:restartNumberingAfterBreak="0">
    <w:nsid w:val="0C204E6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8" w15:restartNumberingAfterBreak="0">
    <w:nsid w:val="0C67709A"/>
    <w:multiLevelType w:val="hybridMultilevel"/>
    <w:tmpl w:val="3B3617F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0CBF3F7F"/>
    <w:multiLevelType w:val="hybridMultilevel"/>
    <w:tmpl w:val="54605AD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0CCA44BD"/>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91" w15:restartNumberingAfterBreak="0">
    <w:nsid w:val="0D1A3FAB"/>
    <w:multiLevelType w:val="hybridMultilevel"/>
    <w:tmpl w:val="83A49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0D3F6254"/>
    <w:multiLevelType w:val="hybridMultilevel"/>
    <w:tmpl w:val="07D6D7BA"/>
    <w:lvl w:ilvl="0" w:tplc="7A9C4754">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4" w15:restartNumberingAfterBreak="0">
    <w:nsid w:val="0D8274FA"/>
    <w:multiLevelType w:val="hybridMultilevel"/>
    <w:tmpl w:val="F6F6C01E"/>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6" w15:restartNumberingAfterBreak="0">
    <w:nsid w:val="0DED7EE0"/>
    <w:multiLevelType w:val="hybridMultilevel"/>
    <w:tmpl w:val="C0284226"/>
    <w:lvl w:ilvl="0" w:tplc="9F12ED64">
      <w:start w:val="1"/>
      <w:numFmt w:val="lowerLetter"/>
      <w:lvlText w:val="%1)"/>
      <w:lvlJc w:val="left"/>
      <w:pPr>
        <w:tabs>
          <w:tab w:val="num" w:pos="1069"/>
        </w:tabs>
        <w:ind w:left="1069" w:hanging="360"/>
      </w:pPr>
    </w:lvl>
    <w:lvl w:ilvl="1" w:tplc="04150019">
      <w:start w:val="1"/>
      <w:numFmt w:val="lowerLetter"/>
      <w:lvlText w:val="%2."/>
      <w:lvlJc w:val="left"/>
      <w:pPr>
        <w:tabs>
          <w:tab w:val="num" w:pos="1789"/>
        </w:tabs>
        <w:ind w:left="1789" w:hanging="360"/>
      </w:p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97" w15:restartNumberingAfterBreak="0">
    <w:nsid w:val="0DFF164B"/>
    <w:multiLevelType w:val="hybridMultilevel"/>
    <w:tmpl w:val="F370992E"/>
    <w:lvl w:ilvl="0" w:tplc="FF5039F2">
      <w:start w:val="1"/>
      <w:numFmt w:val="bullet"/>
      <w:lvlText w:val=""/>
      <w:lvlJc w:val="left"/>
      <w:pPr>
        <w:ind w:left="822" w:hanging="360"/>
      </w:pPr>
      <w:rPr>
        <w:rFonts w:ascii="Symbol" w:eastAsia="Symbol" w:hAnsi="Symbol" w:hint="default"/>
        <w:w w:val="183"/>
        <w:sz w:val="20"/>
        <w:szCs w:val="20"/>
      </w:rPr>
    </w:lvl>
    <w:lvl w:ilvl="1" w:tplc="7348F0AC">
      <w:start w:val="1"/>
      <w:numFmt w:val="bullet"/>
      <w:lvlText w:val="•"/>
      <w:lvlJc w:val="left"/>
      <w:pPr>
        <w:ind w:left="1221" w:hanging="360"/>
      </w:pPr>
      <w:rPr>
        <w:rFonts w:hint="default"/>
      </w:rPr>
    </w:lvl>
    <w:lvl w:ilvl="2" w:tplc="C0F4F210">
      <w:start w:val="1"/>
      <w:numFmt w:val="bullet"/>
      <w:lvlText w:val="•"/>
      <w:lvlJc w:val="left"/>
      <w:pPr>
        <w:ind w:left="1619" w:hanging="360"/>
      </w:pPr>
      <w:rPr>
        <w:rFonts w:hint="default"/>
      </w:rPr>
    </w:lvl>
    <w:lvl w:ilvl="3" w:tplc="FE7EB64C">
      <w:start w:val="1"/>
      <w:numFmt w:val="bullet"/>
      <w:lvlText w:val="•"/>
      <w:lvlJc w:val="left"/>
      <w:pPr>
        <w:ind w:left="2018" w:hanging="360"/>
      </w:pPr>
      <w:rPr>
        <w:rFonts w:hint="default"/>
      </w:rPr>
    </w:lvl>
    <w:lvl w:ilvl="4" w:tplc="29CA7246">
      <w:start w:val="1"/>
      <w:numFmt w:val="bullet"/>
      <w:lvlText w:val="•"/>
      <w:lvlJc w:val="left"/>
      <w:pPr>
        <w:ind w:left="2417" w:hanging="360"/>
      </w:pPr>
      <w:rPr>
        <w:rFonts w:hint="default"/>
      </w:rPr>
    </w:lvl>
    <w:lvl w:ilvl="5" w:tplc="5576E3C0">
      <w:start w:val="1"/>
      <w:numFmt w:val="bullet"/>
      <w:lvlText w:val="•"/>
      <w:lvlJc w:val="left"/>
      <w:pPr>
        <w:ind w:left="2816" w:hanging="360"/>
      </w:pPr>
      <w:rPr>
        <w:rFonts w:hint="default"/>
      </w:rPr>
    </w:lvl>
    <w:lvl w:ilvl="6" w:tplc="FC5883E2">
      <w:start w:val="1"/>
      <w:numFmt w:val="bullet"/>
      <w:lvlText w:val="•"/>
      <w:lvlJc w:val="left"/>
      <w:pPr>
        <w:ind w:left="3215" w:hanging="360"/>
      </w:pPr>
      <w:rPr>
        <w:rFonts w:hint="default"/>
      </w:rPr>
    </w:lvl>
    <w:lvl w:ilvl="7" w:tplc="D4BCC2A0">
      <w:start w:val="1"/>
      <w:numFmt w:val="bullet"/>
      <w:lvlText w:val="•"/>
      <w:lvlJc w:val="left"/>
      <w:pPr>
        <w:ind w:left="3614" w:hanging="360"/>
      </w:pPr>
      <w:rPr>
        <w:rFonts w:hint="default"/>
      </w:rPr>
    </w:lvl>
    <w:lvl w:ilvl="8" w:tplc="0238983C">
      <w:start w:val="1"/>
      <w:numFmt w:val="bullet"/>
      <w:lvlText w:val="•"/>
      <w:lvlJc w:val="left"/>
      <w:pPr>
        <w:ind w:left="4013" w:hanging="360"/>
      </w:pPr>
      <w:rPr>
        <w:rFonts w:hint="default"/>
      </w:rPr>
    </w:lvl>
  </w:abstractNum>
  <w:abstractNum w:abstractNumId="98" w15:restartNumberingAfterBreak="0">
    <w:nsid w:val="0E254666"/>
    <w:multiLevelType w:val="hybridMultilevel"/>
    <w:tmpl w:val="FAC0575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0E6E37CD"/>
    <w:multiLevelType w:val="hybridMultilevel"/>
    <w:tmpl w:val="F000F0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0EA4606C"/>
    <w:multiLevelType w:val="hybridMultilevel"/>
    <w:tmpl w:val="D7D6CF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644"/>
        </w:tabs>
        <w:ind w:left="644" w:hanging="360"/>
      </w:pPr>
    </w:lvl>
    <w:lvl w:ilvl="2" w:tplc="DECE0E4E">
      <w:start w:val="1"/>
      <w:numFmt w:val="lowerLetter"/>
      <w:lvlText w:val="%3)"/>
      <w:lvlJc w:val="left"/>
      <w:pPr>
        <w:tabs>
          <w:tab w:val="num" w:pos="510"/>
        </w:tabs>
        <w:ind w:left="567" w:hanging="454"/>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2" w15:restartNumberingAfterBreak="0">
    <w:nsid w:val="0EB15A3B"/>
    <w:multiLevelType w:val="hybridMultilevel"/>
    <w:tmpl w:val="83C8FF7E"/>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4" w15:restartNumberingAfterBreak="0">
    <w:nsid w:val="0F02607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05" w15:restartNumberingAfterBreak="0">
    <w:nsid w:val="0F0D1591"/>
    <w:multiLevelType w:val="singleLevel"/>
    <w:tmpl w:val="3B8E13A6"/>
    <w:lvl w:ilvl="0">
      <w:start w:val="1"/>
      <w:numFmt w:val="decimal"/>
      <w:lvlText w:val="2.6.%1. "/>
      <w:legacy w:legacy="1" w:legacySpace="0" w:legacyIndent="283"/>
      <w:lvlJc w:val="left"/>
      <w:pPr>
        <w:ind w:left="283" w:hanging="283"/>
      </w:pPr>
      <w:rPr>
        <w:b/>
        <w:i w:val="0"/>
        <w:sz w:val="20"/>
      </w:rPr>
    </w:lvl>
  </w:abstractNum>
  <w:abstractNum w:abstractNumId="106" w15:restartNumberingAfterBreak="0">
    <w:nsid w:val="0FA300FF"/>
    <w:multiLevelType w:val="hybridMultilevel"/>
    <w:tmpl w:val="BFD62C4C"/>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04A17D5"/>
    <w:multiLevelType w:val="hybridMultilevel"/>
    <w:tmpl w:val="02CA81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106C361D"/>
    <w:multiLevelType w:val="hybridMultilevel"/>
    <w:tmpl w:val="64DCE692"/>
    <w:lvl w:ilvl="0" w:tplc="741CE958">
      <w:start w:val="1"/>
      <w:numFmt w:val="decimal"/>
      <w:lvlText w:val="%1"/>
      <w:lvlJc w:val="left"/>
      <w:pPr>
        <w:ind w:left="780" w:hanging="4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09D0BA5"/>
    <w:multiLevelType w:val="hybridMultilevel"/>
    <w:tmpl w:val="F092971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0B36068"/>
    <w:multiLevelType w:val="hybridMultilevel"/>
    <w:tmpl w:val="A4FAB2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0BB1B56"/>
    <w:multiLevelType w:val="hybridMultilevel"/>
    <w:tmpl w:val="C73614D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10DD0EF0"/>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13" w15:restartNumberingAfterBreak="0">
    <w:nsid w:val="10FF4AF9"/>
    <w:multiLevelType w:val="hybridMultilevel"/>
    <w:tmpl w:val="F0DE3B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1133759B"/>
    <w:multiLevelType w:val="multilevel"/>
    <w:tmpl w:val="1C729064"/>
    <w:lvl w:ilvl="0">
      <w:start w:val="1"/>
      <w:numFmt w:val="decimal"/>
      <w:lvlText w:val="%1."/>
      <w:lvlJc w:val="left"/>
      <w:pPr>
        <w:ind w:left="708" w:hanging="708"/>
      </w:pPr>
      <w:rPr>
        <w:rFonts w:hint="default"/>
      </w:rPr>
    </w:lvl>
    <w:lvl w:ilvl="1">
      <w:start w:val="1"/>
      <w:numFmt w:val="decimal"/>
      <w:isLgl/>
      <w:lvlText w:val="%1.%2."/>
      <w:lvlJc w:val="left"/>
      <w:pPr>
        <w:ind w:left="850"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5" w15:restartNumberingAfterBreak="0">
    <w:nsid w:val="115630ED"/>
    <w:multiLevelType w:val="hybridMultilevel"/>
    <w:tmpl w:val="7BD890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11D72866"/>
    <w:multiLevelType w:val="hybridMultilevel"/>
    <w:tmpl w:val="F9526AF8"/>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7" w15:restartNumberingAfterBreak="0">
    <w:nsid w:val="11F237A7"/>
    <w:multiLevelType w:val="hybridMultilevel"/>
    <w:tmpl w:val="95BCE3A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9" w15:restartNumberingAfterBreak="0">
    <w:nsid w:val="124A5419"/>
    <w:multiLevelType w:val="hybridMultilevel"/>
    <w:tmpl w:val="122ECEDC"/>
    <w:lvl w:ilvl="0" w:tplc="83AAB3F2">
      <w:start w:val="1"/>
      <w:numFmt w:val="bullet"/>
      <w:lvlText w:val="−"/>
      <w:lvlJc w:val="left"/>
      <w:pPr>
        <w:ind w:left="360" w:hanging="360"/>
      </w:pPr>
      <w:rPr>
        <w:rFonts w:ascii="Arial" w:hAnsi="Aria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125A4392"/>
    <w:multiLevelType w:val="hybridMultilevel"/>
    <w:tmpl w:val="76864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12630858"/>
    <w:multiLevelType w:val="hybridMultilevel"/>
    <w:tmpl w:val="A38CB54C"/>
    <w:lvl w:ilvl="0" w:tplc="B004F494">
      <w:start w:val="1"/>
      <w:numFmt w:val="lowerLetter"/>
      <w:lvlText w:val="%1)"/>
      <w:lvlJc w:val="left"/>
      <w:pPr>
        <w:ind w:left="822" w:hanging="284"/>
      </w:pPr>
      <w:rPr>
        <w:rFonts w:ascii="Verdana" w:eastAsia="Verdana" w:hAnsi="Verdana" w:hint="default"/>
        <w:spacing w:val="-1"/>
        <w:sz w:val="16"/>
        <w:szCs w:val="16"/>
      </w:rPr>
    </w:lvl>
    <w:lvl w:ilvl="1" w:tplc="56AA31C2">
      <w:start w:val="1"/>
      <w:numFmt w:val="bullet"/>
      <w:lvlText w:val="-"/>
      <w:lvlJc w:val="left"/>
      <w:pPr>
        <w:ind w:left="591" w:hanging="130"/>
      </w:pPr>
      <w:rPr>
        <w:rFonts w:ascii="Verdana" w:eastAsia="Verdana" w:hAnsi="Verdana" w:hint="default"/>
        <w:sz w:val="16"/>
        <w:szCs w:val="16"/>
      </w:rPr>
    </w:lvl>
    <w:lvl w:ilvl="2" w:tplc="24B0DBB8">
      <w:start w:val="1"/>
      <w:numFmt w:val="bullet"/>
      <w:lvlText w:val="•"/>
      <w:lvlJc w:val="left"/>
      <w:pPr>
        <w:ind w:left="1712" w:hanging="130"/>
      </w:pPr>
      <w:rPr>
        <w:rFonts w:hint="default"/>
      </w:rPr>
    </w:lvl>
    <w:lvl w:ilvl="3" w:tplc="A8229FB2">
      <w:start w:val="1"/>
      <w:numFmt w:val="bullet"/>
      <w:lvlText w:val="•"/>
      <w:lvlJc w:val="left"/>
      <w:pPr>
        <w:ind w:left="2602" w:hanging="130"/>
      </w:pPr>
      <w:rPr>
        <w:rFonts w:hint="default"/>
      </w:rPr>
    </w:lvl>
    <w:lvl w:ilvl="4" w:tplc="DD524802">
      <w:start w:val="1"/>
      <w:numFmt w:val="bullet"/>
      <w:lvlText w:val="•"/>
      <w:lvlJc w:val="left"/>
      <w:pPr>
        <w:ind w:left="3491" w:hanging="130"/>
      </w:pPr>
      <w:rPr>
        <w:rFonts w:hint="default"/>
      </w:rPr>
    </w:lvl>
    <w:lvl w:ilvl="5" w:tplc="C3CC1C62">
      <w:start w:val="1"/>
      <w:numFmt w:val="bullet"/>
      <w:lvlText w:val="•"/>
      <w:lvlJc w:val="left"/>
      <w:pPr>
        <w:ind w:left="4381" w:hanging="130"/>
      </w:pPr>
      <w:rPr>
        <w:rFonts w:hint="default"/>
      </w:rPr>
    </w:lvl>
    <w:lvl w:ilvl="6" w:tplc="261C66BE">
      <w:start w:val="1"/>
      <w:numFmt w:val="bullet"/>
      <w:lvlText w:val="•"/>
      <w:lvlJc w:val="left"/>
      <w:pPr>
        <w:ind w:left="5271" w:hanging="130"/>
      </w:pPr>
      <w:rPr>
        <w:rFonts w:hint="default"/>
      </w:rPr>
    </w:lvl>
    <w:lvl w:ilvl="7" w:tplc="F490DB04">
      <w:start w:val="1"/>
      <w:numFmt w:val="bullet"/>
      <w:lvlText w:val="•"/>
      <w:lvlJc w:val="left"/>
      <w:pPr>
        <w:ind w:left="6161" w:hanging="130"/>
      </w:pPr>
      <w:rPr>
        <w:rFonts w:hint="default"/>
      </w:rPr>
    </w:lvl>
    <w:lvl w:ilvl="8" w:tplc="E556B55A">
      <w:start w:val="1"/>
      <w:numFmt w:val="bullet"/>
      <w:lvlText w:val="•"/>
      <w:lvlJc w:val="left"/>
      <w:pPr>
        <w:ind w:left="7051" w:hanging="130"/>
      </w:pPr>
      <w:rPr>
        <w:rFonts w:hint="default"/>
      </w:rPr>
    </w:lvl>
  </w:abstractNum>
  <w:abstractNum w:abstractNumId="122" w15:restartNumberingAfterBreak="0">
    <w:nsid w:val="12754453"/>
    <w:multiLevelType w:val="singleLevel"/>
    <w:tmpl w:val="AE208192"/>
    <w:lvl w:ilvl="0">
      <w:start w:val="5"/>
      <w:numFmt w:val="decimal"/>
      <w:lvlText w:val="6.3.%1. "/>
      <w:legacy w:legacy="1" w:legacySpace="0" w:legacyIndent="283"/>
      <w:lvlJc w:val="left"/>
      <w:pPr>
        <w:ind w:left="283" w:hanging="283"/>
      </w:pPr>
      <w:rPr>
        <w:b/>
        <w:i w:val="0"/>
        <w:sz w:val="20"/>
      </w:rPr>
    </w:lvl>
  </w:abstractNum>
  <w:abstractNum w:abstractNumId="123" w15:restartNumberingAfterBreak="0">
    <w:nsid w:val="128F3532"/>
    <w:multiLevelType w:val="hybridMultilevel"/>
    <w:tmpl w:val="0BFE61C0"/>
    <w:lvl w:ilvl="0" w:tplc="9A32180A">
      <w:start w:val="1"/>
      <w:numFmt w:val="decimal"/>
      <w:lvlText w:val="%1."/>
      <w:lvlJc w:val="left"/>
      <w:pPr>
        <w:ind w:left="418" w:hanging="183"/>
      </w:pPr>
      <w:rPr>
        <w:rFonts w:ascii="Times New Roman" w:eastAsia="Times New Roman" w:hAnsi="Times New Roman" w:cs="Times New Roman" w:hint="default"/>
        <w:spacing w:val="0"/>
        <w:w w:val="99"/>
        <w:sz w:val="18"/>
        <w:szCs w:val="18"/>
      </w:rPr>
    </w:lvl>
    <w:lvl w:ilvl="1" w:tplc="7960F22C">
      <w:numFmt w:val="bullet"/>
      <w:lvlText w:val="−"/>
      <w:lvlJc w:val="left"/>
      <w:pPr>
        <w:ind w:left="701" w:hanging="164"/>
      </w:pPr>
      <w:rPr>
        <w:rFonts w:ascii="Times New Roman" w:eastAsia="Times New Roman" w:hAnsi="Times New Roman" w:cs="Times New Roman" w:hint="default"/>
        <w:w w:val="99"/>
        <w:sz w:val="18"/>
        <w:szCs w:val="18"/>
      </w:rPr>
    </w:lvl>
    <w:lvl w:ilvl="2" w:tplc="21A2B174">
      <w:numFmt w:val="bullet"/>
      <w:lvlText w:val="•"/>
      <w:lvlJc w:val="left"/>
      <w:pPr>
        <w:ind w:left="1662" w:hanging="164"/>
      </w:pPr>
      <w:rPr>
        <w:rFonts w:hint="default"/>
      </w:rPr>
    </w:lvl>
    <w:lvl w:ilvl="3" w:tplc="6530797E">
      <w:numFmt w:val="bullet"/>
      <w:lvlText w:val="•"/>
      <w:lvlJc w:val="left"/>
      <w:pPr>
        <w:ind w:left="2624" w:hanging="164"/>
      </w:pPr>
      <w:rPr>
        <w:rFonts w:hint="default"/>
      </w:rPr>
    </w:lvl>
    <w:lvl w:ilvl="4" w:tplc="7AB04B0C">
      <w:numFmt w:val="bullet"/>
      <w:lvlText w:val="•"/>
      <w:lvlJc w:val="left"/>
      <w:pPr>
        <w:ind w:left="3586" w:hanging="164"/>
      </w:pPr>
      <w:rPr>
        <w:rFonts w:hint="default"/>
      </w:rPr>
    </w:lvl>
    <w:lvl w:ilvl="5" w:tplc="9B3E46E0">
      <w:numFmt w:val="bullet"/>
      <w:lvlText w:val="•"/>
      <w:lvlJc w:val="left"/>
      <w:pPr>
        <w:ind w:left="4548" w:hanging="164"/>
      </w:pPr>
      <w:rPr>
        <w:rFonts w:hint="default"/>
      </w:rPr>
    </w:lvl>
    <w:lvl w:ilvl="6" w:tplc="7BD4DEDE">
      <w:numFmt w:val="bullet"/>
      <w:lvlText w:val="•"/>
      <w:lvlJc w:val="left"/>
      <w:pPr>
        <w:ind w:left="5511" w:hanging="164"/>
      </w:pPr>
      <w:rPr>
        <w:rFonts w:hint="default"/>
      </w:rPr>
    </w:lvl>
    <w:lvl w:ilvl="7" w:tplc="A43033FA">
      <w:numFmt w:val="bullet"/>
      <w:lvlText w:val="•"/>
      <w:lvlJc w:val="left"/>
      <w:pPr>
        <w:ind w:left="6473" w:hanging="164"/>
      </w:pPr>
      <w:rPr>
        <w:rFonts w:hint="default"/>
      </w:rPr>
    </w:lvl>
    <w:lvl w:ilvl="8" w:tplc="731A370A">
      <w:numFmt w:val="bullet"/>
      <w:lvlText w:val="•"/>
      <w:lvlJc w:val="left"/>
      <w:pPr>
        <w:ind w:left="7435" w:hanging="164"/>
      </w:pPr>
      <w:rPr>
        <w:rFonts w:hint="default"/>
      </w:rPr>
    </w:lvl>
  </w:abstractNum>
  <w:abstractNum w:abstractNumId="124" w15:restartNumberingAfterBreak="0">
    <w:nsid w:val="12AB5FFA"/>
    <w:multiLevelType w:val="hybridMultilevel"/>
    <w:tmpl w:val="6FEE68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5" w15:restartNumberingAfterBreak="0">
    <w:nsid w:val="12FB6238"/>
    <w:multiLevelType w:val="hybridMultilevel"/>
    <w:tmpl w:val="995E194C"/>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1327752C"/>
    <w:multiLevelType w:val="hybridMultilevel"/>
    <w:tmpl w:val="504AB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9" w15:restartNumberingAfterBreak="0">
    <w:nsid w:val="13A6074C"/>
    <w:multiLevelType w:val="hybridMultilevel"/>
    <w:tmpl w:val="0A6E9FD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1462229E"/>
    <w:multiLevelType w:val="hybridMultilevel"/>
    <w:tmpl w:val="5A8C2164"/>
    <w:lvl w:ilvl="0" w:tplc="7D0A56CA">
      <w:start w:val="1"/>
      <w:numFmt w:val="bullet"/>
      <w:lvlText w:val="–"/>
      <w:lvlJc w:val="left"/>
      <w:pPr>
        <w:tabs>
          <w:tab w:val="num" w:pos="681"/>
        </w:tabs>
        <w:ind w:left="681" w:hanging="397"/>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33"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4"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5" w15:restartNumberingAfterBreak="0">
    <w:nsid w:val="14954218"/>
    <w:multiLevelType w:val="hybridMultilevel"/>
    <w:tmpl w:val="8CE22BDC"/>
    <w:lvl w:ilvl="0" w:tplc="970AC692">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6"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7" w15:restartNumberingAfterBreak="0">
    <w:nsid w:val="15C26AB0"/>
    <w:multiLevelType w:val="hybridMultilevel"/>
    <w:tmpl w:val="475ABAEE"/>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8" w15:restartNumberingAfterBreak="0">
    <w:nsid w:val="16003DAE"/>
    <w:multiLevelType w:val="hybridMultilevel"/>
    <w:tmpl w:val="035E838E"/>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16A44C4F"/>
    <w:multiLevelType w:val="hybridMultilevel"/>
    <w:tmpl w:val="57B8ABC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2" w15:restartNumberingAfterBreak="0">
    <w:nsid w:val="16B53FF3"/>
    <w:multiLevelType w:val="hybridMultilevel"/>
    <w:tmpl w:val="04DCB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16BB29DC"/>
    <w:multiLevelType w:val="hybridMultilevel"/>
    <w:tmpl w:val="41D2A95E"/>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174A2A0E"/>
    <w:multiLevelType w:val="hybridMultilevel"/>
    <w:tmpl w:val="2BD877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17CB6B26"/>
    <w:multiLevelType w:val="hybridMultilevel"/>
    <w:tmpl w:val="D87A6DF8"/>
    <w:lvl w:ilvl="0" w:tplc="D35AB624">
      <w:start w:val="1"/>
      <w:numFmt w:val="bullet"/>
      <w:lvlText w:val="–"/>
      <w:lvlJc w:val="left"/>
      <w:pPr>
        <w:ind w:left="795" w:hanging="360"/>
      </w:pPr>
      <w:rPr>
        <w:rFonts w:ascii="Times New Roman" w:hAnsi="Times New Roman" w:hint="default"/>
        <w:sz w:val="16"/>
      </w:rPr>
    </w:lvl>
    <w:lvl w:ilvl="1" w:tplc="04150003" w:tentative="1">
      <w:start w:val="1"/>
      <w:numFmt w:val="bullet"/>
      <w:lvlText w:val="o"/>
      <w:lvlJc w:val="left"/>
      <w:pPr>
        <w:ind w:left="1515" w:hanging="360"/>
      </w:pPr>
      <w:rPr>
        <w:rFonts w:ascii="Courier New" w:hAnsi="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46" w15:restartNumberingAfterBreak="0">
    <w:nsid w:val="17FF4DB8"/>
    <w:multiLevelType w:val="hybridMultilevel"/>
    <w:tmpl w:val="B720F79A"/>
    <w:lvl w:ilvl="0" w:tplc="3E548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18286949"/>
    <w:multiLevelType w:val="hybridMultilevel"/>
    <w:tmpl w:val="72883856"/>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8" w15:restartNumberingAfterBreak="0">
    <w:nsid w:val="184C547F"/>
    <w:multiLevelType w:val="hybridMultilevel"/>
    <w:tmpl w:val="C308B9B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18D31004"/>
    <w:multiLevelType w:val="hybridMultilevel"/>
    <w:tmpl w:val="678A790C"/>
    <w:lvl w:ilvl="0" w:tplc="36FCC8B6">
      <w:start w:val="1"/>
      <w:numFmt w:val="bullet"/>
      <w:lvlText w:val="–"/>
      <w:lvlJc w:val="left"/>
      <w:pPr>
        <w:tabs>
          <w:tab w:val="num" w:pos="568"/>
        </w:tabs>
        <w:ind w:left="568" w:hanging="284"/>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50"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8F76CBC"/>
    <w:multiLevelType w:val="hybridMultilevel"/>
    <w:tmpl w:val="7BEED336"/>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52" w15:restartNumberingAfterBreak="0">
    <w:nsid w:val="192D17B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53"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19517DD5"/>
    <w:multiLevelType w:val="hybridMultilevel"/>
    <w:tmpl w:val="13DA00F0"/>
    <w:lvl w:ilvl="0" w:tplc="5B728852">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6"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7" w15:restartNumberingAfterBreak="0">
    <w:nsid w:val="19C420AF"/>
    <w:multiLevelType w:val="singleLevel"/>
    <w:tmpl w:val="D6D8BB3A"/>
    <w:lvl w:ilvl="0">
      <w:start w:val="1"/>
      <w:numFmt w:val="lowerLetter"/>
      <w:lvlText w:val="%1)"/>
      <w:legacy w:legacy="1" w:legacySpace="0" w:legacyIndent="283"/>
      <w:lvlJc w:val="left"/>
      <w:pPr>
        <w:ind w:left="283" w:hanging="283"/>
      </w:pPr>
    </w:lvl>
  </w:abstractNum>
  <w:abstractNum w:abstractNumId="158"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9" w15:restartNumberingAfterBreak="0">
    <w:nsid w:val="1A415BDD"/>
    <w:multiLevelType w:val="hybridMultilevel"/>
    <w:tmpl w:val="FED25A3C"/>
    <w:lvl w:ilvl="0" w:tplc="04150017">
      <w:start w:val="1"/>
      <w:numFmt w:val="lowerLetter"/>
      <w:lvlText w:val="%1)"/>
      <w:lvlJc w:val="left"/>
      <w:pPr>
        <w:ind w:left="425" w:hanging="425"/>
      </w:pPr>
      <w:rPr>
        <w:rFonts w:hint="default"/>
        <w:w w:val="99"/>
        <w:sz w:val="20"/>
        <w:szCs w:val="20"/>
      </w:rPr>
    </w:lvl>
    <w:lvl w:ilvl="1" w:tplc="0FCC85DE">
      <w:start w:val="1"/>
      <w:numFmt w:val="bullet"/>
      <w:lvlText w:val="•"/>
      <w:lvlJc w:val="left"/>
      <w:pPr>
        <w:ind w:left="1264" w:hanging="425"/>
      </w:pPr>
      <w:rPr>
        <w:rFonts w:hint="default"/>
      </w:rPr>
    </w:lvl>
    <w:lvl w:ilvl="2" w:tplc="11064E84">
      <w:start w:val="1"/>
      <w:numFmt w:val="bullet"/>
      <w:lvlText w:val="•"/>
      <w:lvlJc w:val="left"/>
      <w:pPr>
        <w:ind w:left="2103" w:hanging="425"/>
      </w:pPr>
      <w:rPr>
        <w:rFonts w:hint="default"/>
      </w:rPr>
    </w:lvl>
    <w:lvl w:ilvl="3" w:tplc="94D8ADFC">
      <w:start w:val="1"/>
      <w:numFmt w:val="bullet"/>
      <w:lvlText w:val="•"/>
      <w:lvlJc w:val="left"/>
      <w:pPr>
        <w:ind w:left="2942" w:hanging="425"/>
      </w:pPr>
      <w:rPr>
        <w:rFonts w:hint="default"/>
      </w:rPr>
    </w:lvl>
    <w:lvl w:ilvl="4" w:tplc="46A81026">
      <w:start w:val="1"/>
      <w:numFmt w:val="bullet"/>
      <w:lvlText w:val="•"/>
      <w:lvlJc w:val="left"/>
      <w:pPr>
        <w:ind w:left="3781" w:hanging="425"/>
      </w:pPr>
      <w:rPr>
        <w:rFonts w:hint="default"/>
      </w:rPr>
    </w:lvl>
    <w:lvl w:ilvl="5" w:tplc="C2B41256">
      <w:start w:val="1"/>
      <w:numFmt w:val="bullet"/>
      <w:lvlText w:val="•"/>
      <w:lvlJc w:val="left"/>
      <w:pPr>
        <w:ind w:left="4620" w:hanging="425"/>
      </w:pPr>
      <w:rPr>
        <w:rFonts w:hint="default"/>
      </w:rPr>
    </w:lvl>
    <w:lvl w:ilvl="6" w:tplc="EA963AFE">
      <w:start w:val="1"/>
      <w:numFmt w:val="bullet"/>
      <w:lvlText w:val="•"/>
      <w:lvlJc w:val="left"/>
      <w:pPr>
        <w:ind w:left="5459" w:hanging="425"/>
      </w:pPr>
      <w:rPr>
        <w:rFonts w:hint="default"/>
      </w:rPr>
    </w:lvl>
    <w:lvl w:ilvl="7" w:tplc="A0BA9258">
      <w:start w:val="1"/>
      <w:numFmt w:val="bullet"/>
      <w:lvlText w:val="•"/>
      <w:lvlJc w:val="left"/>
      <w:pPr>
        <w:ind w:left="6298" w:hanging="425"/>
      </w:pPr>
      <w:rPr>
        <w:rFonts w:hint="default"/>
      </w:rPr>
    </w:lvl>
    <w:lvl w:ilvl="8" w:tplc="9CFCF022">
      <w:start w:val="1"/>
      <w:numFmt w:val="bullet"/>
      <w:lvlText w:val="•"/>
      <w:lvlJc w:val="left"/>
      <w:pPr>
        <w:ind w:left="7136" w:hanging="425"/>
      </w:pPr>
      <w:rPr>
        <w:rFonts w:hint="default"/>
      </w:rPr>
    </w:lvl>
  </w:abstractNum>
  <w:abstractNum w:abstractNumId="160" w15:restartNumberingAfterBreak="0">
    <w:nsid w:val="1AAB563E"/>
    <w:multiLevelType w:val="multilevel"/>
    <w:tmpl w:val="92346F76"/>
    <w:lvl w:ilvl="0">
      <w:start w:val="1"/>
      <w:numFmt w:val="decimal"/>
      <w:lvlText w:val="%1."/>
      <w:lvlJc w:val="left"/>
      <w:rPr>
        <w:rFonts w:ascii="Arial" w:eastAsia="Arial" w:hAnsi="Arial" w:cs="Arial"/>
        <w:b/>
        <w:bCs/>
        <w:i w:val="0"/>
        <w:iCs w:val="0"/>
        <w:smallCaps w:val="0"/>
        <w:strike w:val="0"/>
        <w:color w:val="000000"/>
        <w:spacing w:val="0"/>
        <w:w w:val="100"/>
        <w:position w:val="0"/>
        <w:sz w:val="23"/>
        <w:szCs w:val="23"/>
        <w:u w:val="none"/>
        <w:lang w:val="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2" w15:restartNumberingAfterBreak="0">
    <w:nsid w:val="1ADD39A6"/>
    <w:multiLevelType w:val="singleLevel"/>
    <w:tmpl w:val="ABB82210"/>
    <w:lvl w:ilvl="0">
      <w:start w:val="1"/>
      <w:numFmt w:val="lowerLetter"/>
      <w:lvlText w:val="%1)"/>
      <w:legacy w:legacy="1" w:legacySpace="0" w:legacyIndent="283"/>
      <w:lvlJc w:val="left"/>
      <w:pPr>
        <w:ind w:left="283" w:hanging="283"/>
      </w:pPr>
    </w:lvl>
  </w:abstractNum>
  <w:abstractNum w:abstractNumId="163" w15:restartNumberingAfterBreak="0">
    <w:nsid w:val="1AE56FDC"/>
    <w:multiLevelType w:val="multilevel"/>
    <w:tmpl w:val="1184782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4"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1B3B50DF"/>
    <w:multiLevelType w:val="hybridMultilevel"/>
    <w:tmpl w:val="A3183E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1B6649F5"/>
    <w:multiLevelType w:val="hybridMultilevel"/>
    <w:tmpl w:val="816A430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7" w15:restartNumberingAfterBreak="0">
    <w:nsid w:val="1BE6099C"/>
    <w:multiLevelType w:val="hybridMultilevel"/>
    <w:tmpl w:val="87E4D93A"/>
    <w:lvl w:ilvl="0" w:tplc="18D8714A">
      <w:numFmt w:val="bullet"/>
      <w:lvlText w:val="–"/>
      <w:lvlJc w:val="left"/>
      <w:pPr>
        <w:ind w:left="392" w:hanging="284"/>
      </w:pPr>
      <w:rPr>
        <w:w w:val="101"/>
      </w:rPr>
    </w:lvl>
    <w:lvl w:ilvl="1" w:tplc="95DE0260">
      <w:numFmt w:val="bullet"/>
      <w:lvlText w:val="•"/>
      <w:lvlJc w:val="left"/>
      <w:pPr>
        <w:ind w:left="1346" w:hanging="284"/>
      </w:pPr>
    </w:lvl>
    <w:lvl w:ilvl="2" w:tplc="7396D404">
      <w:numFmt w:val="bullet"/>
      <w:lvlText w:val="•"/>
      <w:lvlJc w:val="left"/>
      <w:pPr>
        <w:ind w:left="2292" w:hanging="284"/>
      </w:pPr>
    </w:lvl>
    <w:lvl w:ilvl="3" w:tplc="15188F2C">
      <w:numFmt w:val="bullet"/>
      <w:lvlText w:val="•"/>
      <w:lvlJc w:val="left"/>
      <w:pPr>
        <w:ind w:left="3239" w:hanging="284"/>
      </w:pPr>
    </w:lvl>
    <w:lvl w:ilvl="4" w:tplc="FD22BB3A">
      <w:numFmt w:val="bullet"/>
      <w:lvlText w:val="•"/>
      <w:lvlJc w:val="left"/>
      <w:pPr>
        <w:ind w:left="4185" w:hanging="284"/>
      </w:pPr>
    </w:lvl>
    <w:lvl w:ilvl="5" w:tplc="54A25004">
      <w:numFmt w:val="bullet"/>
      <w:lvlText w:val="•"/>
      <w:lvlJc w:val="left"/>
      <w:pPr>
        <w:ind w:left="5132" w:hanging="284"/>
      </w:pPr>
    </w:lvl>
    <w:lvl w:ilvl="6" w:tplc="11460A7A">
      <w:numFmt w:val="bullet"/>
      <w:lvlText w:val="•"/>
      <w:lvlJc w:val="left"/>
      <w:pPr>
        <w:ind w:left="6078" w:hanging="284"/>
      </w:pPr>
    </w:lvl>
    <w:lvl w:ilvl="7" w:tplc="54FA526C">
      <w:numFmt w:val="bullet"/>
      <w:lvlText w:val="•"/>
      <w:lvlJc w:val="left"/>
      <w:pPr>
        <w:ind w:left="7024" w:hanging="284"/>
      </w:pPr>
    </w:lvl>
    <w:lvl w:ilvl="8" w:tplc="82DA7E58">
      <w:numFmt w:val="bullet"/>
      <w:lvlText w:val="•"/>
      <w:lvlJc w:val="left"/>
      <w:pPr>
        <w:ind w:left="7971" w:hanging="284"/>
      </w:pPr>
    </w:lvl>
  </w:abstractNum>
  <w:abstractNum w:abstractNumId="168" w15:restartNumberingAfterBreak="0">
    <w:nsid w:val="1BFF33FF"/>
    <w:multiLevelType w:val="hybridMultilevel"/>
    <w:tmpl w:val="DBB2F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1CC0313D"/>
    <w:multiLevelType w:val="hybridMultilevel"/>
    <w:tmpl w:val="3CEA2EDE"/>
    <w:lvl w:ilvl="0" w:tplc="04150011">
      <w:start w:val="1"/>
      <w:numFmt w:val="lowerLetter"/>
      <w:lvlText w:val="%1)"/>
      <w:lvlJc w:val="left"/>
      <w:pPr>
        <w:tabs>
          <w:tab w:val="num" w:pos="720"/>
        </w:tabs>
        <w:ind w:left="720" w:hanging="360"/>
      </w:pPr>
    </w:lvl>
    <w:lvl w:ilvl="1" w:tplc="1BA853B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0" w15:restartNumberingAfterBreak="0">
    <w:nsid w:val="1CC277AC"/>
    <w:multiLevelType w:val="hybridMultilevel"/>
    <w:tmpl w:val="AE9E801E"/>
    <w:lvl w:ilvl="0" w:tplc="869EC7DA">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171" w15:restartNumberingAfterBreak="0">
    <w:nsid w:val="1CF35AFF"/>
    <w:multiLevelType w:val="hybridMultilevel"/>
    <w:tmpl w:val="5ACA7D98"/>
    <w:lvl w:ilvl="0" w:tplc="EEE2F7DE">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1D754DCB"/>
    <w:multiLevelType w:val="hybridMultilevel"/>
    <w:tmpl w:val="4104816A"/>
    <w:lvl w:ilvl="0" w:tplc="4D62364C">
      <w:start w:val="1"/>
      <w:numFmt w:val="bullet"/>
      <w:lvlText w:val=""/>
      <w:legacy w:legacy="1" w:legacySpace="0" w:legacyIndent="283"/>
      <w:lvlJc w:val="left"/>
      <w:pPr>
        <w:ind w:left="991" w:hanging="283"/>
      </w:pPr>
      <w:rPr>
        <w:rFonts w:ascii="Symbol" w:hAnsi="Symbol" w:hint="default"/>
        <w:sz w:val="20"/>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cs="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cs="Courier New" w:hint="default"/>
      </w:rPr>
    </w:lvl>
    <w:lvl w:ilvl="8" w:tplc="04150005">
      <w:start w:val="1"/>
      <w:numFmt w:val="bullet"/>
      <w:lvlText w:val=""/>
      <w:lvlJc w:val="left"/>
      <w:pPr>
        <w:tabs>
          <w:tab w:val="num" w:pos="7188"/>
        </w:tabs>
        <w:ind w:left="7188" w:hanging="360"/>
      </w:pPr>
      <w:rPr>
        <w:rFonts w:ascii="Wingdings" w:hAnsi="Wingdings" w:hint="default"/>
      </w:rPr>
    </w:lvl>
  </w:abstractNum>
  <w:abstractNum w:abstractNumId="174" w15:restartNumberingAfterBreak="0">
    <w:nsid w:val="1DC01708"/>
    <w:multiLevelType w:val="hybridMultilevel"/>
    <w:tmpl w:val="EBEE8C1E"/>
    <w:lvl w:ilvl="0" w:tplc="1E8C308E">
      <w:start w:val="1"/>
      <w:numFmt w:val="bullet"/>
      <w:lvlText w:val=""/>
      <w:lvlJc w:val="left"/>
      <w:pPr>
        <w:tabs>
          <w:tab w:val="num" w:pos="851"/>
        </w:tabs>
        <w:ind w:left="851" w:hanging="426"/>
      </w:pPr>
      <w:rPr>
        <w:rFonts w:ascii="Symbol" w:hAnsi="Symbol"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5" w15:restartNumberingAfterBreak="0">
    <w:nsid w:val="1DCC60C1"/>
    <w:multiLevelType w:val="hybridMultilevel"/>
    <w:tmpl w:val="17742A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1DD244FB"/>
    <w:multiLevelType w:val="hybridMultilevel"/>
    <w:tmpl w:val="1E74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1E235AB7"/>
    <w:multiLevelType w:val="hybridMultilevel"/>
    <w:tmpl w:val="4AC2864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1EC80CA8"/>
    <w:multiLevelType w:val="hybridMultilevel"/>
    <w:tmpl w:val="6BFC1C1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1EC94DF9"/>
    <w:multiLevelType w:val="hybridMultilevel"/>
    <w:tmpl w:val="3B2ECCD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1F040CF5"/>
    <w:multiLevelType w:val="hybridMultilevel"/>
    <w:tmpl w:val="89448D7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1F0B281D"/>
    <w:multiLevelType w:val="hybridMultilevel"/>
    <w:tmpl w:val="4A9CA86A"/>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1F5400AA"/>
    <w:multiLevelType w:val="hybridMultilevel"/>
    <w:tmpl w:val="2F8C8C9A"/>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1F5776A3"/>
    <w:multiLevelType w:val="hybridMultilevel"/>
    <w:tmpl w:val="603C383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6" w15:restartNumberingAfterBreak="0">
    <w:nsid w:val="1FCB7316"/>
    <w:multiLevelType w:val="hybridMultilevel"/>
    <w:tmpl w:val="B2F04B66"/>
    <w:lvl w:ilvl="0" w:tplc="8E9ED342">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7"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2071458A"/>
    <w:multiLevelType w:val="hybridMultilevel"/>
    <w:tmpl w:val="05A83F1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9"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20DB3814"/>
    <w:multiLevelType w:val="hybridMultilevel"/>
    <w:tmpl w:val="4628E91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2101637A"/>
    <w:multiLevelType w:val="hybridMultilevel"/>
    <w:tmpl w:val="F856BF28"/>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21171A62"/>
    <w:multiLevelType w:val="hybridMultilevel"/>
    <w:tmpl w:val="D0D64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17E0BA5"/>
    <w:multiLevelType w:val="hybridMultilevel"/>
    <w:tmpl w:val="EDA2FA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4"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5" w15:restartNumberingAfterBreak="0">
    <w:nsid w:val="21EC0991"/>
    <w:multiLevelType w:val="hybridMultilevel"/>
    <w:tmpl w:val="43125BB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96" w15:restartNumberingAfterBreak="0">
    <w:nsid w:val="224B5F62"/>
    <w:multiLevelType w:val="hybridMultilevel"/>
    <w:tmpl w:val="E3EEC4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7" w15:restartNumberingAfterBreak="0">
    <w:nsid w:val="229F5966"/>
    <w:multiLevelType w:val="hybridMultilevel"/>
    <w:tmpl w:val="CB82BDF0"/>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8" w15:restartNumberingAfterBreak="0">
    <w:nsid w:val="23133DCC"/>
    <w:multiLevelType w:val="hybridMultilevel"/>
    <w:tmpl w:val="FA22A97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23B76DB3"/>
    <w:multiLevelType w:val="hybridMultilevel"/>
    <w:tmpl w:val="2DCEA1FA"/>
    <w:lvl w:ilvl="0" w:tplc="6E5C2CA4">
      <w:start w:val="1"/>
      <w:numFmt w:val="upperLetter"/>
      <w:pStyle w:val="A"/>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23C45738"/>
    <w:multiLevelType w:val="hybridMultilevel"/>
    <w:tmpl w:val="074EA42C"/>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23E36285"/>
    <w:multiLevelType w:val="hybridMultilevel"/>
    <w:tmpl w:val="84F4E91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3" w15:restartNumberingAfterBreak="0">
    <w:nsid w:val="23EF39B5"/>
    <w:multiLevelType w:val="hybridMultilevel"/>
    <w:tmpl w:val="16423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7" w15:restartNumberingAfterBreak="0">
    <w:nsid w:val="24C37AA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08" w15:restartNumberingAfterBreak="0">
    <w:nsid w:val="24D66BAA"/>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9" w15:restartNumberingAfterBreak="0">
    <w:nsid w:val="252820CF"/>
    <w:multiLevelType w:val="hybridMultilevel"/>
    <w:tmpl w:val="D3F4E65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5917344"/>
    <w:multiLevelType w:val="hybridMultilevel"/>
    <w:tmpl w:val="20722286"/>
    <w:lvl w:ilvl="0" w:tplc="D53AA6E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3" w15:restartNumberingAfterBreak="0">
    <w:nsid w:val="260120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14" w15:restartNumberingAfterBreak="0">
    <w:nsid w:val="260708F2"/>
    <w:multiLevelType w:val="hybridMultilevel"/>
    <w:tmpl w:val="9B9C33F2"/>
    <w:lvl w:ilvl="0" w:tplc="14904D3E">
      <w:start w:val="1"/>
      <w:numFmt w:val="lowerLetter"/>
      <w:lvlText w:val="%1)"/>
      <w:lvlJc w:val="left"/>
      <w:pPr>
        <w:tabs>
          <w:tab w:val="num" w:pos="929"/>
        </w:tabs>
        <w:ind w:left="929" w:hanging="360"/>
      </w:pPr>
    </w:lvl>
    <w:lvl w:ilvl="1" w:tplc="04150019">
      <w:start w:val="1"/>
      <w:numFmt w:val="lowerLetter"/>
      <w:lvlText w:val="%2."/>
      <w:lvlJc w:val="left"/>
      <w:pPr>
        <w:tabs>
          <w:tab w:val="num" w:pos="1649"/>
        </w:tabs>
        <w:ind w:left="1649" w:hanging="360"/>
      </w:pPr>
    </w:lvl>
    <w:lvl w:ilvl="2" w:tplc="0415001B">
      <w:start w:val="1"/>
      <w:numFmt w:val="lowerRoman"/>
      <w:lvlText w:val="%3."/>
      <w:lvlJc w:val="right"/>
      <w:pPr>
        <w:tabs>
          <w:tab w:val="num" w:pos="2369"/>
        </w:tabs>
        <w:ind w:left="2369" w:hanging="180"/>
      </w:pPr>
    </w:lvl>
    <w:lvl w:ilvl="3" w:tplc="0415000F">
      <w:start w:val="1"/>
      <w:numFmt w:val="decimal"/>
      <w:lvlText w:val="%4."/>
      <w:lvlJc w:val="left"/>
      <w:pPr>
        <w:tabs>
          <w:tab w:val="num" w:pos="3089"/>
        </w:tabs>
        <w:ind w:left="3089" w:hanging="360"/>
      </w:pPr>
    </w:lvl>
    <w:lvl w:ilvl="4" w:tplc="04150019">
      <w:start w:val="1"/>
      <w:numFmt w:val="lowerLetter"/>
      <w:lvlText w:val="%5."/>
      <w:lvlJc w:val="left"/>
      <w:pPr>
        <w:tabs>
          <w:tab w:val="num" w:pos="3809"/>
        </w:tabs>
        <w:ind w:left="3809" w:hanging="360"/>
      </w:pPr>
    </w:lvl>
    <w:lvl w:ilvl="5" w:tplc="0415001B">
      <w:start w:val="1"/>
      <w:numFmt w:val="lowerRoman"/>
      <w:lvlText w:val="%6."/>
      <w:lvlJc w:val="right"/>
      <w:pPr>
        <w:tabs>
          <w:tab w:val="num" w:pos="4529"/>
        </w:tabs>
        <w:ind w:left="4529" w:hanging="180"/>
      </w:pPr>
    </w:lvl>
    <w:lvl w:ilvl="6" w:tplc="0415000F">
      <w:start w:val="1"/>
      <w:numFmt w:val="decimal"/>
      <w:lvlText w:val="%7."/>
      <w:lvlJc w:val="left"/>
      <w:pPr>
        <w:tabs>
          <w:tab w:val="num" w:pos="5249"/>
        </w:tabs>
        <w:ind w:left="5249" w:hanging="360"/>
      </w:pPr>
    </w:lvl>
    <w:lvl w:ilvl="7" w:tplc="04150019">
      <w:start w:val="1"/>
      <w:numFmt w:val="lowerLetter"/>
      <w:lvlText w:val="%8."/>
      <w:lvlJc w:val="left"/>
      <w:pPr>
        <w:tabs>
          <w:tab w:val="num" w:pos="5969"/>
        </w:tabs>
        <w:ind w:left="5969" w:hanging="360"/>
      </w:pPr>
    </w:lvl>
    <w:lvl w:ilvl="8" w:tplc="0415001B">
      <w:start w:val="1"/>
      <w:numFmt w:val="lowerRoman"/>
      <w:lvlText w:val="%9."/>
      <w:lvlJc w:val="right"/>
      <w:pPr>
        <w:tabs>
          <w:tab w:val="num" w:pos="6689"/>
        </w:tabs>
        <w:ind w:left="6689" w:hanging="180"/>
      </w:pPr>
    </w:lvl>
  </w:abstractNum>
  <w:abstractNum w:abstractNumId="215" w15:restartNumberingAfterBreak="0">
    <w:nsid w:val="26763D41"/>
    <w:multiLevelType w:val="hybridMultilevel"/>
    <w:tmpl w:val="2B66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26A66979"/>
    <w:multiLevelType w:val="hybridMultilevel"/>
    <w:tmpl w:val="B51ED146"/>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26AC3F5D"/>
    <w:multiLevelType w:val="singleLevel"/>
    <w:tmpl w:val="133AFE80"/>
    <w:lvl w:ilvl="0">
      <w:start w:val="1"/>
      <w:numFmt w:val="lowerLetter"/>
      <w:lvlText w:val="%1)"/>
      <w:legacy w:legacy="1" w:legacySpace="0" w:legacyIndent="283"/>
      <w:lvlJc w:val="left"/>
      <w:pPr>
        <w:ind w:left="283" w:hanging="283"/>
      </w:pPr>
      <w:rPr>
        <w:rFonts w:ascii="Times New Roman" w:hAnsi="Times New Roman" w:cs="Times New Roman" w:hint="default"/>
        <w:b w:val="0"/>
        <w:i w:val="0"/>
        <w:sz w:val="20"/>
      </w:rPr>
    </w:lvl>
  </w:abstractNum>
  <w:abstractNum w:abstractNumId="218" w15:restartNumberingAfterBreak="0">
    <w:nsid w:val="26AD76D1"/>
    <w:multiLevelType w:val="hybridMultilevel"/>
    <w:tmpl w:val="FEDA8A4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15:restartNumberingAfterBreak="0">
    <w:nsid w:val="26E270DB"/>
    <w:multiLevelType w:val="hybridMultilevel"/>
    <w:tmpl w:val="B0B6C82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273B34E1"/>
    <w:multiLevelType w:val="hybridMultilevel"/>
    <w:tmpl w:val="F0AEE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27910CD4"/>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22" w15:restartNumberingAfterBreak="0">
    <w:nsid w:val="27AE7DD4"/>
    <w:multiLevelType w:val="hybridMultilevel"/>
    <w:tmpl w:val="23B6704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27F655AA"/>
    <w:multiLevelType w:val="hybridMultilevel"/>
    <w:tmpl w:val="3A5A1A40"/>
    <w:lvl w:ilvl="0" w:tplc="85EC16B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28214443"/>
    <w:multiLevelType w:val="hybridMultilevel"/>
    <w:tmpl w:val="B6B24786"/>
    <w:lvl w:ilvl="0" w:tplc="4A7872EE">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5" w15:restartNumberingAfterBreak="0">
    <w:nsid w:val="287D762F"/>
    <w:multiLevelType w:val="hybridMultilevel"/>
    <w:tmpl w:val="73EC7EFA"/>
    <w:lvl w:ilvl="0" w:tplc="B994D754">
      <w:start w:val="1"/>
      <w:numFmt w:val="bullet"/>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6" w15:restartNumberingAfterBreak="0">
    <w:nsid w:val="28865FCC"/>
    <w:multiLevelType w:val="hybridMultilevel"/>
    <w:tmpl w:val="C380A2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7"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8" w15:restartNumberingAfterBreak="0">
    <w:nsid w:val="28F32072"/>
    <w:multiLevelType w:val="hybridMultilevel"/>
    <w:tmpl w:val="DC042600"/>
    <w:lvl w:ilvl="0" w:tplc="3ED83F68">
      <w:start w:val="1"/>
      <w:numFmt w:val="lowerLetter"/>
      <w:lvlText w:val="%1)"/>
      <w:lvlJc w:val="left"/>
      <w:pPr>
        <w:ind w:left="433" w:hanging="332"/>
      </w:pPr>
      <w:rPr>
        <w:rFonts w:ascii="Times New Roman" w:eastAsia="Times New Roman" w:hAnsi="Times New Roman" w:hint="default"/>
        <w:w w:val="99"/>
        <w:sz w:val="20"/>
        <w:szCs w:val="20"/>
      </w:rPr>
    </w:lvl>
    <w:lvl w:ilvl="1" w:tplc="FD8A38AC">
      <w:start w:val="1"/>
      <w:numFmt w:val="bullet"/>
      <w:lvlText w:val="•"/>
      <w:lvlJc w:val="left"/>
      <w:pPr>
        <w:ind w:left="878" w:hanging="332"/>
      </w:pPr>
      <w:rPr>
        <w:rFonts w:hint="default"/>
      </w:rPr>
    </w:lvl>
    <w:lvl w:ilvl="2" w:tplc="848A269A">
      <w:start w:val="1"/>
      <w:numFmt w:val="bullet"/>
      <w:lvlText w:val="•"/>
      <w:lvlJc w:val="left"/>
      <w:pPr>
        <w:ind w:left="1324" w:hanging="332"/>
      </w:pPr>
      <w:rPr>
        <w:rFonts w:hint="default"/>
      </w:rPr>
    </w:lvl>
    <w:lvl w:ilvl="3" w:tplc="26AC1374">
      <w:start w:val="1"/>
      <w:numFmt w:val="bullet"/>
      <w:lvlText w:val="•"/>
      <w:lvlJc w:val="left"/>
      <w:pPr>
        <w:ind w:left="1769" w:hanging="332"/>
      </w:pPr>
      <w:rPr>
        <w:rFonts w:hint="default"/>
      </w:rPr>
    </w:lvl>
    <w:lvl w:ilvl="4" w:tplc="8B8CF15E">
      <w:start w:val="1"/>
      <w:numFmt w:val="bullet"/>
      <w:lvlText w:val="•"/>
      <w:lvlJc w:val="left"/>
      <w:pPr>
        <w:ind w:left="2215" w:hanging="332"/>
      </w:pPr>
      <w:rPr>
        <w:rFonts w:hint="default"/>
      </w:rPr>
    </w:lvl>
    <w:lvl w:ilvl="5" w:tplc="5B9287D4">
      <w:start w:val="1"/>
      <w:numFmt w:val="bullet"/>
      <w:lvlText w:val="•"/>
      <w:lvlJc w:val="left"/>
      <w:pPr>
        <w:ind w:left="2660" w:hanging="332"/>
      </w:pPr>
      <w:rPr>
        <w:rFonts w:hint="default"/>
      </w:rPr>
    </w:lvl>
    <w:lvl w:ilvl="6" w:tplc="46627F8E">
      <w:start w:val="1"/>
      <w:numFmt w:val="bullet"/>
      <w:lvlText w:val="•"/>
      <w:lvlJc w:val="left"/>
      <w:pPr>
        <w:ind w:left="3106" w:hanging="332"/>
      </w:pPr>
      <w:rPr>
        <w:rFonts w:hint="default"/>
      </w:rPr>
    </w:lvl>
    <w:lvl w:ilvl="7" w:tplc="10FE1C1C">
      <w:start w:val="1"/>
      <w:numFmt w:val="bullet"/>
      <w:lvlText w:val="•"/>
      <w:lvlJc w:val="left"/>
      <w:pPr>
        <w:ind w:left="3551" w:hanging="332"/>
      </w:pPr>
      <w:rPr>
        <w:rFonts w:hint="default"/>
      </w:rPr>
    </w:lvl>
    <w:lvl w:ilvl="8" w:tplc="DB5252B4">
      <w:start w:val="1"/>
      <w:numFmt w:val="bullet"/>
      <w:lvlText w:val="•"/>
      <w:lvlJc w:val="left"/>
      <w:pPr>
        <w:ind w:left="3996" w:hanging="332"/>
      </w:pPr>
      <w:rPr>
        <w:rFonts w:hint="default"/>
      </w:rPr>
    </w:lvl>
  </w:abstractNum>
  <w:abstractNum w:abstractNumId="229" w15:restartNumberingAfterBreak="0">
    <w:nsid w:val="290A2BA8"/>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30" w15:restartNumberingAfterBreak="0">
    <w:nsid w:val="290F6FC5"/>
    <w:multiLevelType w:val="singleLevel"/>
    <w:tmpl w:val="31063C0A"/>
    <w:lvl w:ilvl="0">
      <w:start w:val="1"/>
      <w:numFmt w:val="decimal"/>
      <w:lvlText w:val="6.3.%1. "/>
      <w:legacy w:legacy="1" w:legacySpace="0" w:legacyIndent="283"/>
      <w:lvlJc w:val="left"/>
      <w:pPr>
        <w:ind w:left="283" w:hanging="283"/>
      </w:pPr>
      <w:rPr>
        <w:b/>
        <w:i w:val="0"/>
        <w:sz w:val="20"/>
      </w:rPr>
    </w:lvl>
  </w:abstractNum>
  <w:abstractNum w:abstractNumId="231" w15:restartNumberingAfterBreak="0">
    <w:nsid w:val="294566A7"/>
    <w:multiLevelType w:val="hybridMultilevel"/>
    <w:tmpl w:val="DEDADAC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297F15A4"/>
    <w:multiLevelType w:val="hybridMultilevel"/>
    <w:tmpl w:val="D83898F8"/>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3" w15:restartNumberingAfterBreak="0">
    <w:nsid w:val="299A3260"/>
    <w:multiLevelType w:val="hybridMultilevel"/>
    <w:tmpl w:val="829E462E"/>
    <w:lvl w:ilvl="0" w:tplc="A9CEEC16">
      <w:start w:val="1"/>
      <w:numFmt w:val="decimal"/>
      <w:lvlText w:val="%1."/>
      <w:lvlJc w:val="left"/>
      <w:pPr>
        <w:ind w:left="397" w:hanging="183"/>
        <w:jc w:val="right"/>
      </w:pPr>
      <w:rPr>
        <w:rFonts w:ascii="Times New Roman" w:eastAsia="Times New Roman" w:hAnsi="Times New Roman" w:cs="Times New Roman" w:hint="default"/>
        <w:spacing w:val="0"/>
        <w:w w:val="99"/>
        <w:sz w:val="18"/>
        <w:szCs w:val="18"/>
      </w:rPr>
    </w:lvl>
    <w:lvl w:ilvl="1" w:tplc="979A5B44">
      <w:numFmt w:val="bullet"/>
      <w:lvlText w:val="•"/>
      <w:lvlJc w:val="left"/>
      <w:pPr>
        <w:ind w:left="1304" w:hanging="183"/>
      </w:pPr>
      <w:rPr>
        <w:rFonts w:hint="default"/>
      </w:rPr>
    </w:lvl>
    <w:lvl w:ilvl="2" w:tplc="95A67018">
      <w:numFmt w:val="bullet"/>
      <w:lvlText w:val="•"/>
      <w:lvlJc w:val="left"/>
      <w:pPr>
        <w:ind w:left="2208" w:hanging="183"/>
      </w:pPr>
      <w:rPr>
        <w:rFonts w:hint="default"/>
      </w:rPr>
    </w:lvl>
    <w:lvl w:ilvl="3" w:tplc="CFCE9246">
      <w:numFmt w:val="bullet"/>
      <w:lvlText w:val="•"/>
      <w:lvlJc w:val="left"/>
      <w:pPr>
        <w:ind w:left="3112" w:hanging="183"/>
      </w:pPr>
      <w:rPr>
        <w:rFonts w:hint="default"/>
      </w:rPr>
    </w:lvl>
    <w:lvl w:ilvl="4" w:tplc="026EB648">
      <w:numFmt w:val="bullet"/>
      <w:lvlText w:val="•"/>
      <w:lvlJc w:val="left"/>
      <w:pPr>
        <w:ind w:left="4016" w:hanging="183"/>
      </w:pPr>
      <w:rPr>
        <w:rFonts w:hint="default"/>
      </w:rPr>
    </w:lvl>
    <w:lvl w:ilvl="5" w:tplc="58FC31CC">
      <w:numFmt w:val="bullet"/>
      <w:lvlText w:val="•"/>
      <w:lvlJc w:val="left"/>
      <w:pPr>
        <w:ind w:left="4920" w:hanging="183"/>
      </w:pPr>
      <w:rPr>
        <w:rFonts w:hint="default"/>
      </w:rPr>
    </w:lvl>
    <w:lvl w:ilvl="6" w:tplc="E46E10C8">
      <w:numFmt w:val="bullet"/>
      <w:lvlText w:val="•"/>
      <w:lvlJc w:val="left"/>
      <w:pPr>
        <w:ind w:left="5824" w:hanging="183"/>
      </w:pPr>
      <w:rPr>
        <w:rFonts w:hint="default"/>
      </w:rPr>
    </w:lvl>
    <w:lvl w:ilvl="7" w:tplc="0A40925E">
      <w:numFmt w:val="bullet"/>
      <w:lvlText w:val="•"/>
      <w:lvlJc w:val="left"/>
      <w:pPr>
        <w:ind w:left="6728" w:hanging="183"/>
      </w:pPr>
      <w:rPr>
        <w:rFonts w:hint="default"/>
      </w:rPr>
    </w:lvl>
    <w:lvl w:ilvl="8" w:tplc="9A38C9A6">
      <w:numFmt w:val="bullet"/>
      <w:lvlText w:val="•"/>
      <w:lvlJc w:val="left"/>
      <w:pPr>
        <w:ind w:left="7632" w:hanging="183"/>
      </w:pPr>
      <w:rPr>
        <w:rFonts w:hint="default"/>
      </w:rPr>
    </w:lvl>
  </w:abstractNum>
  <w:abstractNum w:abstractNumId="234" w15:restartNumberingAfterBreak="0">
    <w:nsid w:val="29BF3234"/>
    <w:multiLevelType w:val="hybridMultilevel"/>
    <w:tmpl w:val="6182379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6" w15:restartNumberingAfterBreak="0">
    <w:nsid w:val="2A67794A"/>
    <w:multiLevelType w:val="hybridMultilevel"/>
    <w:tmpl w:val="B0D0905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7" w15:restartNumberingAfterBreak="0">
    <w:nsid w:val="2A972C88"/>
    <w:multiLevelType w:val="hybridMultilevel"/>
    <w:tmpl w:val="8AD446D6"/>
    <w:lvl w:ilvl="0" w:tplc="95AC7D6E">
      <w:start w:val="1"/>
      <w:numFmt w:val="bullet"/>
      <w:lvlText w:val=""/>
      <w:lvlJc w:val="left"/>
      <w:pPr>
        <w:tabs>
          <w:tab w:val="num" w:pos="567"/>
        </w:tabs>
        <w:ind w:left="567" w:hanging="567"/>
      </w:pPr>
      <w:rPr>
        <w:rFonts w:ascii="Symbol" w:hAnsi="Symbol" w:hint="default"/>
      </w:rPr>
    </w:lvl>
    <w:lvl w:ilvl="1" w:tplc="A1A4A81E">
      <w:start w:val="1"/>
      <w:numFmt w:val="lowerLetter"/>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2B4E0DD3"/>
    <w:multiLevelType w:val="hybridMultilevel"/>
    <w:tmpl w:val="AA1223B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2BCA1999"/>
    <w:multiLevelType w:val="hybridMultilevel"/>
    <w:tmpl w:val="8522D7C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2BCF59E5"/>
    <w:multiLevelType w:val="hybridMultilevel"/>
    <w:tmpl w:val="B9CE8B78"/>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241"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2"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3" w15:restartNumberingAfterBreak="0">
    <w:nsid w:val="2C934659"/>
    <w:multiLevelType w:val="hybridMultilevel"/>
    <w:tmpl w:val="3B3CD050"/>
    <w:lvl w:ilvl="0" w:tplc="95AC7D6E">
      <w:start w:val="1"/>
      <w:numFmt w:val="bullet"/>
      <w:lvlText w:val=""/>
      <w:lvlJc w:val="left"/>
      <w:pPr>
        <w:tabs>
          <w:tab w:val="num" w:pos="567"/>
        </w:tabs>
        <w:ind w:left="567" w:hanging="567"/>
      </w:pPr>
      <w:rPr>
        <w:rFonts w:ascii="Symbol" w:hAnsi="Symbol" w:hint="default"/>
      </w:rPr>
    </w:lvl>
    <w:lvl w:ilvl="1" w:tplc="36FCC8B6">
      <w:start w:val="1"/>
      <w:numFmt w:val="bullet"/>
      <w:lvlText w:val="–"/>
      <w:lvlJc w:val="left"/>
      <w:pPr>
        <w:tabs>
          <w:tab w:val="num" w:pos="1364"/>
        </w:tabs>
        <w:ind w:left="1364" w:hanging="284"/>
      </w:pPr>
      <w:rPr>
        <w:rFonts w:ascii="Times New Roman" w:hAnsi="Times New Roman"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2CA31526"/>
    <w:multiLevelType w:val="hybridMultilevel"/>
    <w:tmpl w:val="07B2BA38"/>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5" w15:restartNumberingAfterBreak="0">
    <w:nsid w:val="2D153856"/>
    <w:multiLevelType w:val="singleLevel"/>
    <w:tmpl w:val="F426F6AA"/>
    <w:lvl w:ilvl="0">
      <w:start w:val="1"/>
      <w:numFmt w:val="lowerLetter"/>
      <w:lvlText w:val="%1)"/>
      <w:legacy w:legacy="1" w:legacySpace="0" w:legacyIndent="283"/>
      <w:lvlJc w:val="left"/>
      <w:pPr>
        <w:ind w:left="283" w:hanging="283"/>
      </w:pPr>
    </w:lvl>
  </w:abstractNum>
  <w:abstractNum w:abstractNumId="246" w15:restartNumberingAfterBreak="0">
    <w:nsid w:val="2D1C5801"/>
    <w:multiLevelType w:val="hybridMultilevel"/>
    <w:tmpl w:val="B220E3B2"/>
    <w:lvl w:ilvl="0" w:tplc="AD5C2B22">
      <w:start w:val="1"/>
      <w:numFmt w:val="lowerLetter"/>
      <w:lvlText w:val="%1)"/>
      <w:lvlJc w:val="left"/>
      <w:pPr>
        <w:ind w:left="433" w:hanging="332"/>
      </w:pPr>
      <w:rPr>
        <w:rFonts w:ascii="Times New Roman" w:eastAsia="Times New Roman" w:hAnsi="Times New Roman" w:hint="default"/>
        <w:w w:val="99"/>
        <w:sz w:val="20"/>
        <w:szCs w:val="20"/>
      </w:rPr>
    </w:lvl>
    <w:lvl w:ilvl="1" w:tplc="423696DC">
      <w:start w:val="1"/>
      <w:numFmt w:val="bullet"/>
      <w:lvlText w:val="•"/>
      <w:lvlJc w:val="left"/>
      <w:pPr>
        <w:ind w:left="878" w:hanging="332"/>
      </w:pPr>
      <w:rPr>
        <w:rFonts w:hint="default"/>
      </w:rPr>
    </w:lvl>
    <w:lvl w:ilvl="2" w:tplc="030C1F08">
      <w:start w:val="1"/>
      <w:numFmt w:val="bullet"/>
      <w:lvlText w:val="•"/>
      <w:lvlJc w:val="left"/>
      <w:pPr>
        <w:ind w:left="1324" w:hanging="332"/>
      </w:pPr>
      <w:rPr>
        <w:rFonts w:hint="default"/>
      </w:rPr>
    </w:lvl>
    <w:lvl w:ilvl="3" w:tplc="F8C433AA">
      <w:start w:val="1"/>
      <w:numFmt w:val="bullet"/>
      <w:lvlText w:val="•"/>
      <w:lvlJc w:val="left"/>
      <w:pPr>
        <w:ind w:left="1769" w:hanging="332"/>
      </w:pPr>
      <w:rPr>
        <w:rFonts w:hint="default"/>
      </w:rPr>
    </w:lvl>
    <w:lvl w:ilvl="4" w:tplc="788C1806">
      <w:start w:val="1"/>
      <w:numFmt w:val="bullet"/>
      <w:lvlText w:val="•"/>
      <w:lvlJc w:val="left"/>
      <w:pPr>
        <w:ind w:left="2215" w:hanging="332"/>
      </w:pPr>
      <w:rPr>
        <w:rFonts w:hint="default"/>
      </w:rPr>
    </w:lvl>
    <w:lvl w:ilvl="5" w:tplc="1A86FCD6">
      <w:start w:val="1"/>
      <w:numFmt w:val="bullet"/>
      <w:lvlText w:val="•"/>
      <w:lvlJc w:val="left"/>
      <w:pPr>
        <w:ind w:left="2660" w:hanging="332"/>
      </w:pPr>
      <w:rPr>
        <w:rFonts w:hint="default"/>
      </w:rPr>
    </w:lvl>
    <w:lvl w:ilvl="6" w:tplc="59F0BE90">
      <w:start w:val="1"/>
      <w:numFmt w:val="bullet"/>
      <w:lvlText w:val="•"/>
      <w:lvlJc w:val="left"/>
      <w:pPr>
        <w:ind w:left="3106" w:hanging="332"/>
      </w:pPr>
      <w:rPr>
        <w:rFonts w:hint="default"/>
      </w:rPr>
    </w:lvl>
    <w:lvl w:ilvl="7" w:tplc="1EF06344">
      <w:start w:val="1"/>
      <w:numFmt w:val="bullet"/>
      <w:lvlText w:val="•"/>
      <w:lvlJc w:val="left"/>
      <w:pPr>
        <w:ind w:left="3551" w:hanging="332"/>
      </w:pPr>
      <w:rPr>
        <w:rFonts w:hint="default"/>
      </w:rPr>
    </w:lvl>
    <w:lvl w:ilvl="8" w:tplc="9440FAC0">
      <w:start w:val="1"/>
      <w:numFmt w:val="bullet"/>
      <w:lvlText w:val="•"/>
      <w:lvlJc w:val="left"/>
      <w:pPr>
        <w:ind w:left="3996" w:hanging="332"/>
      </w:pPr>
      <w:rPr>
        <w:rFonts w:hint="default"/>
      </w:rPr>
    </w:lvl>
  </w:abstractNum>
  <w:abstractNum w:abstractNumId="247" w15:restartNumberingAfterBreak="0">
    <w:nsid w:val="2D1E107C"/>
    <w:multiLevelType w:val="hybridMultilevel"/>
    <w:tmpl w:val="1CD6849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2D5B2896"/>
    <w:multiLevelType w:val="hybridMultilevel"/>
    <w:tmpl w:val="8F0AEB9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2D6A0148"/>
    <w:multiLevelType w:val="hybridMultilevel"/>
    <w:tmpl w:val="AF6C6FFA"/>
    <w:lvl w:ilvl="0" w:tplc="2B70D086">
      <w:numFmt w:val="bullet"/>
      <w:lvlText w:val="−"/>
      <w:lvlJc w:val="left"/>
      <w:pPr>
        <w:ind w:left="361" w:hanging="147"/>
      </w:pPr>
      <w:rPr>
        <w:rFonts w:ascii="Times New Roman" w:eastAsia="Times New Roman" w:hAnsi="Times New Roman" w:cs="Times New Roman" w:hint="default"/>
        <w:w w:val="99"/>
        <w:sz w:val="18"/>
        <w:szCs w:val="18"/>
      </w:rPr>
    </w:lvl>
    <w:lvl w:ilvl="1" w:tplc="51E2E676">
      <w:numFmt w:val="bullet"/>
      <w:lvlText w:val="•"/>
      <w:lvlJc w:val="left"/>
      <w:pPr>
        <w:ind w:left="1268" w:hanging="147"/>
      </w:pPr>
      <w:rPr>
        <w:rFonts w:hint="default"/>
      </w:rPr>
    </w:lvl>
    <w:lvl w:ilvl="2" w:tplc="CC0EF02A">
      <w:numFmt w:val="bullet"/>
      <w:lvlText w:val="•"/>
      <w:lvlJc w:val="left"/>
      <w:pPr>
        <w:ind w:left="2176" w:hanging="147"/>
      </w:pPr>
      <w:rPr>
        <w:rFonts w:hint="default"/>
      </w:rPr>
    </w:lvl>
    <w:lvl w:ilvl="3" w:tplc="22462CB8">
      <w:numFmt w:val="bullet"/>
      <w:lvlText w:val="•"/>
      <w:lvlJc w:val="left"/>
      <w:pPr>
        <w:ind w:left="3084" w:hanging="147"/>
      </w:pPr>
      <w:rPr>
        <w:rFonts w:hint="default"/>
      </w:rPr>
    </w:lvl>
    <w:lvl w:ilvl="4" w:tplc="D6528E56">
      <w:numFmt w:val="bullet"/>
      <w:lvlText w:val="•"/>
      <w:lvlJc w:val="left"/>
      <w:pPr>
        <w:ind w:left="3992" w:hanging="147"/>
      </w:pPr>
      <w:rPr>
        <w:rFonts w:hint="default"/>
      </w:rPr>
    </w:lvl>
    <w:lvl w:ilvl="5" w:tplc="EDD47E44">
      <w:numFmt w:val="bullet"/>
      <w:lvlText w:val="•"/>
      <w:lvlJc w:val="left"/>
      <w:pPr>
        <w:ind w:left="4900" w:hanging="147"/>
      </w:pPr>
      <w:rPr>
        <w:rFonts w:hint="default"/>
      </w:rPr>
    </w:lvl>
    <w:lvl w:ilvl="6" w:tplc="76CA911C">
      <w:numFmt w:val="bullet"/>
      <w:lvlText w:val="•"/>
      <w:lvlJc w:val="left"/>
      <w:pPr>
        <w:ind w:left="5808" w:hanging="147"/>
      </w:pPr>
      <w:rPr>
        <w:rFonts w:hint="default"/>
      </w:rPr>
    </w:lvl>
    <w:lvl w:ilvl="7" w:tplc="703E8560">
      <w:numFmt w:val="bullet"/>
      <w:lvlText w:val="•"/>
      <w:lvlJc w:val="left"/>
      <w:pPr>
        <w:ind w:left="6716" w:hanging="147"/>
      </w:pPr>
      <w:rPr>
        <w:rFonts w:hint="default"/>
      </w:rPr>
    </w:lvl>
    <w:lvl w:ilvl="8" w:tplc="3426034E">
      <w:numFmt w:val="bullet"/>
      <w:lvlText w:val="•"/>
      <w:lvlJc w:val="left"/>
      <w:pPr>
        <w:ind w:left="7624" w:hanging="147"/>
      </w:pPr>
      <w:rPr>
        <w:rFonts w:hint="default"/>
      </w:rPr>
    </w:lvl>
  </w:abstractNum>
  <w:abstractNum w:abstractNumId="250" w15:restartNumberingAfterBreak="0">
    <w:nsid w:val="2E2A33C6"/>
    <w:multiLevelType w:val="multilevel"/>
    <w:tmpl w:val="FFC82CE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2E897E24"/>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2EA11FFA"/>
    <w:multiLevelType w:val="hybridMultilevel"/>
    <w:tmpl w:val="D8CCC5C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3" w15:restartNumberingAfterBreak="0">
    <w:nsid w:val="2EBA5C33"/>
    <w:multiLevelType w:val="singleLevel"/>
    <w:tmpl w:val="AAF62D9A"/>
    <w:lvl w:ilvl="0">
      <w:start w:val="4"/>
      <w:numFmt w:val="lowerLetter"/>
      <w:lvlText w:val="%1)"/>
      <w:legacy w:legacy="1" w:legacySpace="0" w:legacyIndent="283"/>
      <w:lvlJc w:val="left"/>
      <w:pPr>
        <w:ind w:left="283" w:hanging="283"/>
      </w:pPr>
    </w:lvl>
  </w:abstractNum>
  <w:abstractNum w:abstractNumId="254"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2FA76829"/>
    <w:multiLevelType w:val="hybridMultilevel"/>
    <w:tmpl w:val="541401F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7" w15:restartNumberingAfterBreak="0">
    <w:nsid w:val="30281AE7"/>
    <w:multiLevelType w:val="hybridMultilevel"/>
    <w:tmpl w:val="CBDC5564"/>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30394788"/>
    <w:multiLevelType w:val="hybridMultilevel"/>
    <w:tmpl w:val="E2602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306C6CC2"/>
    <w:multiLevelType w:val="hybridMultilevel"/>
    <w:tmpl w:val="02000AA0"/>
    <w:lvl w:ilvl="0" w:tplc="869EC7D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1" w15:restartNumberingAfterBreak="0">
    <w:nsid w:val="30C52FC2"/>
    <w:multiLevelType w:val="hybridMultilevel"/>
    <w:tmpl w:val="DC5EB8AA"/>
    <w:lvl w:ilvl="0" w:tplc="07A8F236">
      <w:start w:val="1"/>
      <w:numFmt w:val="bullet"/>
      <w:lvlText w:val=""/>
      <w:lvlJc w:val="left"/>
      <w:pPr>
        <w:ind w:left="822" w:hanging="360"/>
      </w:pPr>
      <w:rPr>
        <w:rFonts w:ascii="Symbol" w:eastAsia="Symbol" w:hAnsi="Symbol" w:hint="default"/>
        <w:w w:val="183"/>
        <w:sz w:val="20"/>
        <w:szCs w:val="20"/>
      </w:rPr>
    </w:lvl>
    <w:lvl w:ilvl="1" w:tplc="B956B618">
      <w:start w:val="1"/>
      <w:numFmt w:val="bullet"/>
      <w:lvlText w:val="•"/>
      <w:lvlJc w:val="left"/>
      <w:pPr>
        <w:ind w:left="1221" w:hanging="360"/>
      </w:pPr>
      <w:rPr>
        <w:rFonts w:hint="default"/>
      </w:rPr>
    </w:lvl>
    <w:lvl w:ilvl="2" w:tplc="3CAC09B2">
      <w:start w:val="1"/>
      <w:numFmt w:val="bullet"/>
      <w:lvlText w:val="•"/>
      <w:lvlJc w:val="left"/>
      <w:pPr>
        <w:ind w:left="1619" w:hanging="360"/>
      </w:pPr>
      <w:rPr>
        <w:rFonts w:hint="default"/>
      </w:rPr>
    </w:lvl>
    <w:lvl w:ilvl="3" w:tplc="57B66AC8">
      <w:start w:val="1"/>
      <w:numFmt w:val="bullet"/>
      <w:lvlText w:val="•"/>
      <w:lvlJc w:val="left"/>
      <w:pPr>
        <w:ind w:left="2018" w:hanging="360"/>
      </w:pPr>
      <w:rPr>
        <w:rFonts w:hint="default"/>
      </w:rPr>
    </w:lvl>
    <w:lvl w:ilvl="4" w:tplc="F7B21276">
      <w:start w:val="1"/>
      <w:numFmt w:val="bullet"/>
      <w:lvlText w:val="•"/>
      <w:lvlJc w:val="left"/>
      <w:pPr>
        <w:ind w:left="2417" w:hanging="360"/>
      </w:pPr>
      <w:rPr>
        <w:rFonts w:hint="default"/>
      </w:rPr>
    </w:lvl>
    <w:lvl w:ilvl="5" w:tplc="87EABA6E">
      <w:start w:val="1"/>
      <w:numFmt w:val="bullet"/>
      <w:lvlText w:val="•"/>
      <w:lvlJc w:val="left"/>
      <w:pPr>
        <w:ind w:left="2816" w:hanging="360"/>
      </w:pPr>
      <w:rPr>
        <w:rFonts w:hint="default"/>
      </w:rPr>
    </w:lvl>
    <w:lvl w:ilvl="6" w:tplc="9D485726">
      <w:start w:val="1"/>
      <w:numFmt w:val="bullet"/>
      <w:lvlText w:val="•"/>
      <w:lvlJc w:val="left"/>
      <w:pPr>
        <w:ind w:left="3215" w:hanging="360"/>
      </w:pPr>
      <w:rPr>
        <w:rFonts w:hint="default"/>
      </w:rPr>
    </w:lvl>
    <w:lvl w:ilvl="7" w:tplc="BBFC5E0E">
      <w:start w:val="1"/>
      <w:numFmt w:val="bullet"/>
      <w:lvlText w:val="•"/>
      <w:lvlJc w:val="left"/>
      <w:pPr>
        <w:ind w:left="3614" w:hanging="360"/>
      </w:pPr>
      <w:rPr>
        <w:rFonts w:hint="default"/>
      </w:rPr>
    </w:lvl>
    <w:lvl w:ilvl="8" w:tplc="DCBEF364">
      <w:start w:val="1"/>
      <w:numFmt w:val="bullet"/>
      <w:lvlText w:val="•"/>
      <w:lvlJc w:val="left"/>
      <w:pPr>
        <w:ind w:left="4013" w:hanging="360"/>
      </w:pPr>
      <w:rPr>
        <w:rFonts w:hint="default"/>
      </w:rPr>
    </w:lvl>
  </w:abstractNum>
  <w:abstractNum w:abstractNumId="262" w15:restartNumberingAfterBreak="0">
    <w:nsid w:val="30D359A4"/>
    <w:multiLevelType w:val="hybridMultilevel"/>
    <w:tmpl w:val="62968D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311B039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64" w15:restartNumberingAfterBreak="0">
    <w:nsid w:val="319562D3"/>
    <w:multiLevelType w:val="singleLevel"/>
    <w:tmpl w:val="114030D4"/>
    <w:lvl w:ilvl="0">
      <w:start w:val="6"/>
      <w:numFmt w:val="decimal"/>
      <w:lvlText w:val="6.3.%1. "/>
      <w:legacy w:legacy="1" w:legacySpace="0" w:legacyIndent="283"/>
      <w:lvlJc w:val="left"/>
      <w:pPr>
        <w:ind w:left="283" w:hanging="283"/>
      </w:pPr>
      <w:rPr>
        <w:b/>
        <w:i w:val="0"/>
        <w:sz w:val="20"/>
      </w:rPr>
    </w:lvl>
  </w:abstractNum>
  <w:abstractNum w:abstractNumId="265"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266" w15:restartNumberingAfterBreak="0">
    <w:nsid w:val="321E586E"/>
    <w:multiLevelType w:val="hybridMultilevel"/>
    <w:tmpl w:val="639CE6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68" w15:restartNumberingAfterBreak="0">
    <w:nsid w:val="326A4F12"/>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9"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32F6355A"/>
    <w:multiLevelType w:val="hybridMultilevel"/>
    <w:tmpl w:val="DCBA7DA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33AE5FF8"/>
    <w:multiLevelType w:val="hybridMultilevel"/>
    <w:tmpl w:val="E1A4F7E6"/>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15:restartNumberingAfterBreak="0">
    <w:nsid w:val="33C36F7E"/>
    <w:multiLevelType w:val="hybridMultilevel"/>
    <w:tmpl w:val="F28EF57C"/>
    <w:lvl w:ilvl="0" w:tplc="95AC7D6E">
      <w:start w:val="1"/>
      <w:numFmt w:val="bullet"/>
      <w:lvlText w:val=""/>
      <w:lvlJc w:val="left"/>
      <w:pPr>
        <w:tabs>
          <w:tab w:val="num" w:pos="567"/>
        </w:tabs>
        <w:ind w:left="567" w:hanging="567"/>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34211EE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74" w15:restartNumberingAfterBreak="0">
    <w:nsid w:val="342B1FD0"/>
    <w:multiLevelType w:val="hybridMultilevel"/>
    <w:tmpl w:val="5E266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34305C91"/>
    <w:multiLevelType w:val="hybridMultilevel"/>
    <w:tmpl w:val="001ECC3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6" w15:restartNumberingAfterBreak="0">
    <w:nsid w:val="34346F62"/>
    <w:multiLevelType w:val="hybridMultilevel"/>
    <w:tmpl w:val="B8DC65C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34682B8B"/>
    <w:multiLevelType w:val="multilevel"/>
    <w:tmpl w:val="093CC4AA"/>
    <w:lvl w:ilvl="0">
      <w:start w:val="1"/>
      <w:numFmt w:val="upperRoman"/>
      <w:pStyle w:val="BTTitle1"/>
      <w:lvlText w:val="%1."/>
      <w:lvlJc w:val="left"/>
      <w:pPr>
        <w:ind w:left="360" w:hanging="360"/>
      </w:pPr>
      <w:rPr>
        <w:rFonts w:hint="default"/>
      </w:rPr>
    </w:lvl>
    <w:lvl w:ilvl="1">
      <w:start w:val="1"/>
      <w:numFmt w:val="decimal"/>
      <w:pStyle w:val="BTTitle2"/>
      <w:lvlText w:val="%1. %2."/>
      <w:lvlJc w:val="left"/>
      <w:pPr>
        <w:ind w:left="851" w:hanging="567"/>
      </w:pPr>
      <w:rPr>
        <w:rFonts w:hint="default"/>
      </w:rPr>
    </w:lvl>
    <w:lvl w:ilvl="2">
      <w:start w:val="1"/>
      <w:numFmt w:val="decimal"/>
      <w:pStyle w:val="BTTitle3"/>
      <w:lvlText w:val="%1. %2.%3."/>
      <w:lvlJc w:val="left"/>
      <w:pPr>
        <w:ind w:left="1418" w:hanging="698"/>
      </w:pPr>
      <w:rPr>
        <w:rFonts w:hint="default"/>
      </w:rPr>
    </w:lvl>
    <w:lvl w:ilvl="3">
      <w:start w:val="1"/>
      <w:numFmt w:val="decimal"/>
      <w:pStyle w:val="BTTitle4"/>
      <w:lvlText w:val="%1. %2.%3.%4"/>
      <w:lvlJc w:val="left"/>
      <w:pPr>
        <w:ind w:left="1871" w:hanging="791"/>
      </w:pPr>
      <w:rPr>
        <w:rFonts w:hint="default"/>
        <w:sz w:val="22"/>
      </w:rPr>
    </w:lvl>
    <w:lvl w:ilvl="4">
      <w:start w:val="1"/>
      <w:numFmt w:val="upperLetter"/>
      <w:lvlText w:val="%5"/>
      <w:lvlJc w:val="left"/>
      <w:pPr>
        <w:ind w:left="2232" w:hanging="644"/>
      </w:pPr>
      <w:rPr>
        <w:rFonts w:hint="default"/>
        <w:color w:val="auto"/>
      </w:rPr>
    </w:lvl>
    <w:lvl w:ilvl="5">
      <w:start w:val="1"/>
      <w:numFmt w:val="lowerLetter"/>
      <w:pStyle w:val="BTBullets"/>
      <w:lvlText w:val="%6)"/>
      <w:lvlJc w:val="left"/>
      <w:pPr>
        <w:ind w:left="2736" w:hanging="695"/>
      </w:pPr>
      <w:rPr>
        <w:rFonts w:hint="default"/>
        <w:color w:val="auto"/>
      </w:rPr>
    </w:lvl>
    <w:lvl w:ilvl="6">
      <w:start w:val="1"/>
      <w:numFmt w:val="bullet"/>
      <w:lvlText w:val="-"/>
      <w:lvlJc w:val="left"/>
      <w:pPr>
        <w:ind w:left="2778" w:hanging="453"/>
      </w:pPr>
      <w:rPr>
        <w:rFonts w:ascii="Arial" w:hAnsi="Arial" w:hint="default"/>
        <w:color w:val="auto"/>
      </w:rPr>
    </w:lvl>
    <w:lvl w:ilvl="7">
      <w:start w:val="1"/>
      <w:numFmt w:val="bullet"/>
      <w:lvlText w:val=""/>
      <w:lvlJc w:val="left"/>
      <w:pPr>
        <w:ind w:left="3345" w:hanging="567"/>
      </w:pPr>
      <w:rPr>
        <w:rFonts w:ascii="Symbol" w:hAnsi="Symbol" w:hint="default"/>
        <w:color w:val="auto"/>
      </w:rPr>
    </w:lvl>
    <w:lvl w:ilvl="8">
      <w:start w:val="1"/>
      <w:numFmt w:val="none"/>
      <w:lvlText w:val=""/>
      <w:lvlJc w:val="left"/>
      <w:pPr>
        <w:ind w:left="4320" w:hanging="1440"/>
      </w:pPr>
      <w:rPr>
        <w:rFonts w:hint="default"/>
      </w:rPr>
    </w:lvl>
  </w:abstractNum>
  <w:abstractNum w:abstractNumId="278"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4E04265"/>
    <w:multiLevelType w:val="hybridMultilevel"/>
    <w:tmpl w:val="AA563040"/>
    <w:lvl w:ilvl="0" w:tplc="83AAB3F2">
      <w:start w:val="1"/>
      <w:numFmt w:val="bullet"/>
      <w:lvlText w:val="−"/>
      <w:lvlJc w:val="left"/>
      <w:pPr>
        <w:ind w:left="360" w:hanging="360"/>
      </w:pPr>
      <w:rPr>
        <w:rFonts w:ascii="Arial" w:hAnsi="Aria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8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2" w15:restartNumberingAfterBreak="0">
    <w:nsid w:val="359562EA"/>
    <w:multiLevelType w:val="hybridMultilevel"/>
    <w:tmpl w:val="D080390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3" w15:restartNumberingAfterBreak="0">
    <w:nsid w:val="35BC25E2"/>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5"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6" w15:restartNumberingAfterBreak="0">
    <w:nsid w:val="362D1A8B"/>
    <w:multiLevelType w:val="hybridMultilevel"/>
    <w:tmpl w:val="FD0E872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36691C6E"/>
    <w:multiLevelType w:val="hybridMultilevel"/>
    <w:tmpl w:val="83A4C95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37481404"/>
    <w:multiLevelType w:val="hybridMultilevel"/>
    <w:tmpl w:val="D870FFD8"/>
    <w:lvl w:ilvl="0" w:tplc="87622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0" w15:restartNumberingAfterBreak="0">
    <w:nsid w:val="37AE3D73"/>
    <w:multiLevelType w:val="singleLevel"/>
    <w:tmpl w:val="49FCB7F2"/>
    <w:lvl w:ilvl="0">
      <w:start w:val="3"/>
      <w:numFmt w:val="bullet"/>
      <w:lvlText w:val="-"/>
      <w:lvlJc w:val="left"/>
      <w:pPr>
        <w:tabs>
          <w:tab w:val="num" w:pos="360"/>
        </w:tabs>
        <w:ind w:left="360" w:hanging="360"/>
      </w:pPr>
      <w:rPr>
        <w:rFonts w:ascii="Times New Roman" w:hAnsi="Times New Roman" w:hint="default"/>
      </w:rPr>
    </w:lvl>
  </w:abstractNum>
  <w:abstractNum w:abstractNumId="29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2" w15:restartNumberingAfterBreak="0">
    <w:nsid w:val="38542EEF"/>
    <w:multiLevelType w:val="hybridMultilevel"/>
    <w:tmpl w:val="7C66B89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3" w15:restartNumberingAfterBreak="0">
    <w:nsid w:val="38717B96"/>
    <w:multiLevelType w:val="hybridMultilevel"/>
    <w:tmpl w:val="DC648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388F7AFF"/>
    <w:multiLevelType w:val="hybridMultilevel"/>
    <w:tmpl w:val="D37CBBF4"/>
    <w:lvl w:ilvl="0" w:tplc="95AC7D6E">
      <w:start w:val="1"/>
      <w:numFmt w:val="lowerLetter"/>
      <w:lvlText w:val="%1)"/>
      <w:lvlJc w:val="left"/>
      <w:pPr>
        <w:tabs>
          <w:tab w:val="num" w:pos="360"/>
        </w:tabs>
        <w:ind w:left="360" w:hanging="360"/>
      </w:pPr>
      <w:rPr>
        <w:b w:val="0"/>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96" w15:restartNumberingAfterBreak="0">
    <w:nsid w:val="38A13E89"/>
    <w:multiLevelType w:val="hybridMultilevel"/>
    <w:tmpl w:val="C23E7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38B53B39"/>
    <w:multiLevelType w:val="hybridMultilevel"/>
    <w:tmpl w:val="7E589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8" w15:restartNumberingAfterBreak="0">
    <w:nsid w:val="391463B1"/>
    <w:multiLevelType w:val="hybridMultilevel"/>
    <w:tmpl w:val="694E2E20"/>
    <w:name w:val="WW8Num3222"/>
    <w:lvl w:ilvl="0" w:tplc="5AB4330A">
      <w:start w:val="1"/>
      <w:numFmt w:val="decimal"/>
      <w:lvlText w:val="%1)"/>
      <w:lvlJc w:val="left"/>
      <w:pPr>
        <w:tabs>
          <w:tab w:val="num" w:pos="360"/>
        </w:tabs>
        <w:ind w:left="360" w:hanging="360"/>
      </w:pPr>
    </w:lvl>
    <w:lvl w:ilvl="1" w:tplc="78500184">
      <w:numFmt w:val="none"/>
      <w:lvlText w:val=""/>
      <w:lvlJc w:val="left"/>
      <w:pPr>
        <w:tabs>
          <w:tab w:val="num" w:pos="-709"/>
        </w:tabs>
      </w:pPr>
    </w:lvl>
    <w:lvl w:ilvl="2" w:tplc="7D909066">
      <w:numFmt w:val="none"/>
      <w:lvlText w:val=""/>
      <w:lvlJc w:val="left"/>
      <w:pPr>
        <w:tabs>
          <w:tab w:val="num" w:pos="-709"/>
        </w:tabs>
      </w:pPr>
    </w:lvl>
    <w:lvl w:ilvl="3" w:tplc="1FB01FFC">
      <w:numFmt w:val="none"/>
      <w:lvlText w:val=""/>
      <w:lvlJc w:val="left"/>
      <w:pPr>
        <w:tabs>
          <w:tab w:val="num" w:pos="-709"/>
        </w:tabs>
      </w:pPr>
    </w:lvl>
    <w:lvl w:ilvl="4" w:tplc="5620A1A0">
      <w:numFmt w:val="none"/>
      <w:lvlText w:val=""/>
      <w:lvlJc w:val="left"/>
      <w:pPr>
        <w:tabs>
          <w:tab w:val="num" w:pos="-709"/>
        </w:tabs>
      </w:pPr>
    </w:lvl>
    <w:lvl w:ilvl="5" w:tplc="25463506">
      <w:numFmt w:val="none"/>
      <w:lvlText w:val=""/>
      <w:lvlJc w:val="left"/>
      <w:pPr>
        <w:tabs>
          <w:tab w:val="num" w:pos="-709"/>
        </w:tabs>
      </w:pPr>
    </w:lvl>
    <w:lvl w:ilvl="6" w:tplc="A7E8E732">
      <w:numFmt w:val="none"/>
      <w:lvlText w:val=""/>
      <w:lvlJc w:val="left"/>
      <w:pPr>
        <w:tabs>
          <w:tab w:val="num" w:pos="-709"/>
        </w:tabs>
      </w:pPr>
    </w:lvl>
    <w:lvl w:ilvl="7" w:tplc="162E37C0">
      <w:numFmt w:val="none"/>
      <w:lvlText w:val=""/>
      <w:lvlJc w:val="left"/>
      <w:pPr>
        <w:tabs>
          <w:tab w:val="num" w:pos="-709"/>
        </w:tabs>
      </w:pPr>
    </w:lvl>
    <w:lvl w:ilvl="8" w:tplc="16DA284A">
      <w:numFmt w:val="none"/>
      <w:lvlText w:val=""/>
      <w:lvlJc w:val="left"/>
      <w:pPr>
        <w:tabs>
          <w:tab w:val="num" w:pos="-709"/>
        </w:tabs>
      </w:pPr>
    </w:lvl>
  </w:abstractNum>
  <w:abstractNum w:abstractNumId="299" w15:restartNumberingAfterBreak="0">
    <w:nsid w:val="39180029"/>
    <w:multiLevelType w:val="hybridMultilevel"/>
    <w:tmpl w:val="9BE880D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39F05C4A"/>
    <w:multiLevelType w:val="hybridMultilevel"/>
    <w:tmpl w:val="A8CE7EA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15:restartNumberingAfterBreak="0">
    <w:nsid w:val="39FB1BDD"/>
    <w:multiLevelType w:val="hybridMultilevel"/>
    <w:tmpl w:val="660E95A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3A2F6775"/>
    <w:multiLevelType w:val="multilevel"/>
    <w:tmpl w:val="A6A221F0"/>
    <w:lvl w:ilvl="0">
      <w:start w:val="1"/>
      <w:numFmt w:val="decimal"/>
      <w:lvlText w:val="%1."/>
      <w:lvlJc w:val="left"/>
      <w:pPr>
        <w:ind w:left="360" w:hanging="360"/>
      </w:pPr>
    </w:lvl>
    <w:lvl w:ilvl="1">
      <w:start w:val="1"/>
      <w:numFmt w:val="bullet"/>
      <w:lvlText w:val=""/>
      <w:lvlJc w:val="left"/>
      <w:pPr>
        <w:ind w:left="144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3A396567"/>
    <w:multiLevelType w:val="multilevel"/>
    <w:tmpl w:val="C90C4B64"/>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4" w15:restartNumberingAfterBreak="0">
    <w:nsid w:val="3A9A6645"/>
    <w:multiLevelType w:val="singleLevel"/>
    <w:tmpl w:val="671CF7CE"/>
    <w:lvl w:ilvl="0">
      <w:start w:val="25"/>
      <w:numFmt w:val="decimal"/>
      <w:lvlText w:val="%1."/>
      <w:legacy w:legacy="1" w:legacySpace="0" w:legacyIndent="340"/>
      <w:lvlJc w:val="right"/>
      <w:pPr>
        <w:ind w:left="340" w:hanging="340"/>
      </w:pPr>
    </w:lvl>
  </w:abstractNum>
  <w:abstractNum w:abstractNumId="305"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6" w15:restartNumberingAfterBreak="0">
    <w:nsid w:val="3AB03769"/>
    <w:multiLevelType w:val="hybridMultilevel"/>
    <w:tmpl w:val="DECA8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3ABB608B"/>
    <w:multiLevelType w:val="multilevel"/>
    <w:tmpl w:val="906E79B4"/>
    <w:lvl w:ilvl="0">
      <w:start w:val="1"/>
      <w:numFmt w:val="decimal"/>
      <w:lvlText w:val="%1."/>
      <w:lvlJc w:val="left"/>
      <w:pPr>
        <w:tabs>
          <w:tab w:val="num" w:pos="0"/>
        </w:tabs>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440"/>
      </w:pPr>
      <w:rPr>
        <w:rFonts w:hint="default"/>
      </w:rPr>
    </w:lvl>
  </w:abstractNum>
  <w:abstractNum w:abstractNumId="308"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09"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15:restartNumberingAfterBreak="0">
    <w:nsid w:val="3C153E8F"/>
    <w:multiLevelType w:val="hybridMultilevel"/>
    <w:tmpl w:val="6930DF16"/>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3C3B6925"/>
    <w:multiLevelType w:val="multilevel"/>
    <w:tmpl w:val="084EF2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3" w15:restartNumberingAfterBreak="0">
    <w:nsid w:val="3DBF1270"/>
    <w:multiLevelType w:val="hybridMultilevel"/>
    <w:tmpl w:val="E9EA4172"/>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3DCB55DA"/>
    <w:multiLevelType w:val="singleLevel"/>
    <w:tmpl w:val="8B5AA714"/>
    <w:lvl w:ilvl="0">
      <w:start w:val="6"/>
      <w:numFmt w:val="bullet"/>
      <w:lvlText w:val="-"/>
      <w:lvlJc w:val="left"/>
      <w:pPr>
        <w:tabs>
          <w:tab w:val="num" w:pos="360"/>
        </w:tabs>
        <w:ind w:left="360" w:hanging="360"/>
      </w:pPr>
    </w:lvl>
  </w:abstractNum>
  <w:abstractNum w:abstractNumId="315" w15:restartNumberingAfterBreak="0">
    <w:nsid w:val="3DFA52D6"/>
    <w:multiLevelType w:val="hybridMultilevel"/>
    <w:tmpl w:val="665E83A4"/>
    <w:lvl w:ilvl="0" w:tplc="D35AB624">
      <w:start w:val="1"/>
      <w:numFmt w:val="bullet"/>
      <w:lvlText w:val="–"/>
      <w:lvlJc w:val="left"/>
      <w:pPr>
        <w:ind w:left="1428" w:hanging="360"/>
      </w:pPr>
      <w:rPr>
        <w:rFonts w:ascii="Times New Roman" w:hAnsi="Times New Roman" w:cs="Times New Roman" w:hint="default"/>
        <w:sz w:val="16"/>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16" w15:restartNumberingAfterBreak="0">
    <w:nsid w:val="3DFE082F"/>
    <w:multiLevelType w:val="hybridMultilevel"/>
    <w:tmpl w:val="2788D9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3E242FCC"/>
    <w:multiLevelType w:val="hybridMultilevel"/>
    <w:tmpl w:val="E5ACB50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8" w15:restartNumberingAfterBreak="0">
    <w:nsid w:val="3E737788"/>
    <w:multiLevelType w:val="hybridMultilevel"/>
    <w:tmpl w:val="C7104E8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9" w15:restartNumberingAfterBreak="0">
    <w:nsid w:val="3E7F48F6"/>
    <w:multiLevelType w:val="hybridMultilevel"/>
    <w:tmpl w:val="83AAA85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3EC66F62"/>
    <w:multiLevelType w:val="hybridMultilevel"/>
    <w:tmpl w:val="C67E6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3EC849ED"/>
    <w:multiLevelType w:val="singleLevel"/>
    <w:tmpl w:val="A0E638AC"/>
    <w:lvl w:ilvl="0">
      <w:start w:val="1"/>
      <w:numFmt w:val="lowerLetter"/>
      <w:lvlText w:val="%1)"/>
      <w:legacy w:legacy="1" w:legacySpace="0" w:legacyIndent="283"/>
      <w:lvlJc w:val="left"/>
      <w:pPr>
        <w:ind w:left="283" w:hanging="283"/>
      </w:pPr>
    </w:lvl>
  </w:abstractNum>
  <w:abstractNum w:abstractNumId="322" w15:restartNumberingAfterBreak="0">
    <w:nsid w:val="3EDD5EB5"/>
    <w:multiLevelType w:val="hybridMultilevel"/>
    <w:tmpl w:val="2A8ED57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3F66740B"/>
    <w:multiLevelType w:val="hybridMultilevel"/>
    <w:tmpl w:val="42CC1C28"/>
    <w:lvl w:ilvl="0" w:tplc="30F6C0AE">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4" w15:restartNumberingAfterBreak="0">
    <w:nsid w:val="3F6C61D2"/>
    <w:multiLevelType w:val="hybridMultilevel"/>
    <w:tmpl w:val="F8B03BB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5" w15:restartNumberingAfterBreak="0">
    <w:nsid w:val="3FB71E4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26" w15:restartNumberingAfterBreak="0">
    <w:nsid w:val="40291724"/>
    <w:multiLevelType w:val="hybridMultilevel"/>
    <w:tmpl w:val="D9BA3F6C"/>
    <w:lvl w:ilvl="0" w:tplc="F2F09DCA">
      <w:start w:val="2"/>
      <w:numFmt w:val="bullet"/>
      <w:lvlText w:val="−"/>
      <w:lvlJc w:val="left"/>
      <w:pPr>
        <w:ind w:left="720" w:hanging="360"/>
      </w:pPr>
      <w:rPr>
        <w:rFonts w:ascii="Times New Roman" w:eastAsia="Times New Roman" w:hAnsi="Times New Roman"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27" w15:restartNumberingAfterBreak="0">
    <w:nsid w:val="404F5C46"/>
    <w:multiLevelType w:val="hybridMultilevel"/>
    <w:tmpl w:val="D038B3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9" w15:restartNumberingAfterBreak="0">
    <w:nsid w:val="40A54365"/>
    <w:multiLevelType w:val="multilevel"/>
    <w:tmpl w:val="9C8087AC"/>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0" w15:restartNumberingAfterBreak="0">
    <w:nsid w:val="40B24098"/>
    <w:multiLevelType w:val="hybridMultilevel"/>
    <w:tmpl w:val="3FDA18A6"/>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1" w15:restartNumberingAfterBreak="0">
    <w:nsid w:val="40C87E3B"/>
    <w:multiLevelType w:val="hybridMultilevel"/>
    <w:tmpl w:val="DDBAA9F2"/>
    <w:lvl w:ilvl="0" w:tplc="FDB22288">
      <w:start w:val="3"/>
      <w:numFmt w:val="bullet"/>
      <w:lvlText w:val="-"/>
      <w:lvlJc w:val="left"/>
      <w:pPr>
        <w:tabs>
          <w:tab w:val="num" w:pos="421"/>
        </w:tabs>
        <w:ind w:left="421" w:hanging="42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41273A60"/>
    <w:multiLevelType w:val="hybridMultilevel"/>
    <w:tmpl w:val="813A196A"/>
    <w:lvl w:ilvl="0" w:tplc="E9A4CC7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3"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4"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5" w15:restartNumberingAfterBreak="0">
    <w:nsid w:val="41A052D3"/>
    <w:multiLevelType w:val="hybridMultilevel"/>
    <w:tmpl w:val="8306F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15:restartNumberingAfterBreak="0">
    <w:nsid w:val="41B634FE"/>
    <w:multiLevelType w:val="hybridMultilevel"/>
    <w:tmpl w:val="8A28C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15:restartNumberingAfterBreak="0">
    <w:nsid w:val="41C02206"/>
    <w:multiLevelType w:val="hybridMultilevel"/>
    <w:tmpl w:val="F308173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8" w15:restartNumberingAfterBreak="0">
    <w:nsid w:val="42044A2F"/>
    <w:multiLevelType w:val="hybridMultilevel"/>
    <w:tmpl w:val="AA5E5774"/>
    <w:lvl w:ilvl="0" w:tplc="0B40E93A">
      <w:start w:val="1"/>
      <w:numFmt w:val="bullet"/>
      <w:lvlText w:val="–"/>
      <w:lvlJc w:val="left"/>
      <w:pPr>
        <w:ind w:left="1776" w:hanging="360"/>
      </w:pPr>
      <w:rPr>
        <w:rFonts w:ascii="Times New Roman" w:hAnsi="Times New Roman" w:cs="Times New Roman"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39" w15:restartNumberingAfterBreak="0">
    <w:nsid w:val="42171B9C"/>
    <w:multiLevelType w:val="multilevel"/>
    <w:tmpl w:val="C5329708"/>
    <w:lvl w:ilvl="0">
      <w:start w:val="1"/>
      <w:numFmt w:val="bullet"/>
      <w:lvlText w:val=""/>
      <w:lvlJc w:val="left"/>
      <w:pPr>
        <w:ind w:left="992" w:hanging="708"/>
      </w:pPr>
      <w:rPr>
        <w:rFonts w:ascii="Symbol" w:hAnsi="Symbol" w:hint="default"/>
      </w:rPr>
    </w:lvl>
    <w:lvl w:ilvl="1">
      <w:start w:val="1"/>
      <w:numFmt w:val="decimal"/>
      <w:isLgl/>
      <w:lvlText w:val="%1.%2."/>
      <w:lvlJc w:val="left"/>
      <w:pPr>
        <w:ind w:left="850" w:hanging="708"/>
      </w:pPr>
      <w:rPr>
        <w:rFonts w:hint="default"/>
      </w:rPr>
    </w:lvl>
    <w:lvl w:ilvl="2">
      <w:start w:val="1"/>
      <w:numFmt w:val="decimal"/>
      <w:isLgl/>
      <w:lvlText w:val="%1.%2.%3."/>
      <w:lvlJc w:val="left"/>
      <w:pPr>
        <w:ind w:left="1288"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0"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426B5248"/>
    <w:multiLevelType w:val="singleLevel"/>
    <w:tmpl w:val="ABB82210"/>
    <w:lvl w:ilvl="0">
      <w:start w:val="1"/>
      <w:numFmt w:val="lowerLetter"/>
      <w:lvlText w:val="%1)"/>
      <w:legacy w:legacy="1" w:legacySpace="0" w:legacyIndent="283"/>
      <w:lvlJc w:val="left"/>
      <w:pPr>
        <w:ind w:left="283" w:hanging="283"/>
      </w:pPr>
    </w:lvl>
  </w:abstractNum>
  <w:abstractNum w:abstractNumId="343" w15:restartNumberingAfterBreak="0">
    <w:nsid w:val="42F27A86"/>
    <w:multiLevelType w:val="singleLevel"/>
    <w:tmpl w:val="F6641092"/>
    <w:lvl w:ilvl="0">
      <w:start w:val="1"/>
      <w:numFmt w:val="lowerLetter"/>
      <w:lvlText w:val="%1)"/>
      <w:legacy w:legacy="1" w:legacySpace="0" w:legacyIndent="283"/>
      <w:lvlJc w:val="left"/>
      <w:pPr>
        <w:ind w:left="283" w:hanging="283"/>
      </w:pPr>
      <w:rPr>
        <w:rFonts w:cs="Times New Roman"/>
      </w:rPr>
    </w:lvl>
  </w:abstractNum>
  <w:abstractNum w:abstractNumId="344" w15:restartNumberingAfterBreak="0">
    <w:nsid w:val="437B180E"/>
    <w:multiLevelType w:val="hybridMultilevel"/>
    <w:tmpl w:val="E872E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15:restartNumberingAfterBreak="0">
    <w:nsid w:val="437E742C"/>
    <w:multiLevelType w:val="hybridMultilevel"/>
    <w:tmpl w:val="04267F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6"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4429258A"/>
    <w:multiLevelType w:val="hybridMultilevel"/>
    <w:tmpl w:val="91585DD2"/>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8" w15:restartNumberingAfterBreak="0">
    <w:nsid w:val="44717003"/>
    <w:multiLevelType w:val="hybridMultilevel"/>
    <w:tmpl w:val="27EC013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447B716A"/>
    <w:multiLevelType w:val="hybridMultilevel"/>
    <w:tmpl w:val="9E709CD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449A0383"/>
    <w:multiLevelType w:val="hybridMultilevel"/>
    <w:tmpl w:val="BDACEC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449B3D87"/>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15:restartNumberingAfterBreak="0">
    <w:nsid w:val="450214E7"/>
    <w:multiLevelType w:val="hybridMultilevel"/>
    <w:tmpl w:val="4C5A8F6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3" w15:restartNumberingAfterBreak="0">
    <w:nsid w:val="45256A05"/>
    <w:multiLevelType w:val="hybridMultilevel"/>
    <w:tmpl w:val="0B68199A"/>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452D22DF"/>
    <w:multiLevelType w:val="singleLevel"/>
    <w:tmpl w:val="DE82C1FC"/>
    <w:lvl w:ilvl="0">
      <w:start w:val="1"/>
      <w:numFmt w:val="lowerLetter"/>
      <w:lvlText w:val="(%1)"/>
      <w:legacy w:legacy="1" w:legacySpace="0" w:legacyIndent="283"/>
      <w:lvlJc w:val="left"/>
      <w:pPr>
        <w:ind w:left="283" w:hanging="283"/>
      </w:pPr>
    </w:lvl>
  </w:abstractNum>
  <w:abstractNum w:abstractNumId="355" w15:restartNumberingAfterBreak="0">
    <w:nsid w:val="45F470B3"/>
    <w:multiLevelType w:val="hybridMultilevel"/>
    <w:tmpl w:val="9CA885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6" w15:restartNumberingAfterBreak="0">
    <w:nsid w:val="460902E5"/>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57"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8"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9"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15:restartNumberingAfterBreak="0">
    <w:nsid w:val="46B724E1"/>
    <w:multiLevelType w:val="singleLevel"/>
    <w:tmpl w:val="DE82C1FC"/>
    <w:lvl w:ilvl="0">
      <w:start w:val="1"/>
      <w:numFmt w:val="lowerLetter"/>
      <w:lvlText w:val="(%1)"/>
      <w:legacy w:legacy="1" w:legacySpace="0" w:legacyIndent="283"/>
      <w:lvlJc w:val="left"/>
      <w:pPr>
        <w:ind w:left="283" w:hanging="283"/>
      </w:pPr>
    </w:lvl>
  </w:abstractNum>
  <w:abstractNum w:abstractNumId="361" w15:restartNumberingAfterBreak="0">
    <w:nsid w:val="47426617"/>
    <w:multiLevelType w:val="hybridMultilevel"/>
    <w:tmpl w:val="BDC48D1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479A32E5"/>
    <w:multiLevelType w:val="hybridMultilevel"/>
    <w:tmpl w:val="96BE836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47C34357"/>
    <w:multiLevelType w:val="hybridMultilevel"/>
    <w:tmpl w:val="5D3C3ADE"/>
    <w:lvl w:ilvl="0" w:tplc="09544EDC">
      <w:start w:val="1"/>
      <w:numFmt w:val="decimal"/>
      <w:lvlText w:val="%1)"/>
      <w:lvlJc w:val="right"/>
      <w:pPr>
        <w:ind w:left="720" w:hanging="360"/>
      </w:pPr>
      <w:rPr>
        <w:rFonts w:ascii="Times New Roman" w:hAnsi="Times New Roman" w:cs="Times New Roman" w:hint="default"/>
        <w:b w:val="0"/>
        <w:i w:val="0"/>
        <w:strike w:val="0"/>
        <w:dstrike w:val="0"/>
        <w:sz w:val="20"/>
        <w:u w:val="none"/>
        <w:effect w:val="none"/>
      </w:rPr>
    </w:lvl>
    <w:lvl w:ilvl="1" w:tplc="04150011">
      <w:start w:val="1"/>
      <w:numFmt w:val="decimal"/>
      <w:lvlText w:val="%2)"/>
      <w:lvlJc w:val="left"/>
      <w:pPr>
        <w:ind w:left="1440" w:hanging="360"/>
      </w:pPr>
      <w:rPr>
        <w:b w:val="0"/>
        <w:i w:val="0"/>
        <w:strike w:val="0"/>
        <w:dstrike w:val="0"/>
        <w:sz w:val="20"/>
        <w:u w:val="none"/>
        <w:effect w:val="none"/>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15:restartNumberingAfterBreak="0">
    <w:nsid w:val="47EA29C1"/>
    <w:multiLevelType w:val="hybridMultilevel"/>
    <w:tmpl w:val="026058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47F83173"/>
    <w:multiLevelType w:val="hybridMultilevel"/>
    <w:tmpl w:val="86EA2D0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6" w15:restartNumberingAfterBreak="0">
    <w:nsid w:val="481634B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67" w15:restartNumberingAfterBreak="0">
    <w:nsid w:val="484B35FE"/>
    <w:multiLevelType w:val="hybridMultilevel"/>
    <w:tmpl w:val="168A2A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8" w15:restartNumberingAfterBreak="0">
    <w:nsid w:val="488302A9"/>
    <w:multiLevelType w:val="hybridMultilevel"/>
    <w:tmpl w:val="898A0E12"/>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9"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0" w15:restartNumberingAfterBreak="0">
    <w:nsid w:val="489C524C"/>
    <w:multiLevelType w:val="hybridMultilevel"/>
    <w:tmpl w:val="EE1E9CC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1" w15:restartNumberingAfterBreak="0">
    <w:nsid w:val="4992261C"/>
    <w:multiLevelType w:val="hybridMultilevel"/>
    <w:tmpl w:val="74F68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15:restartNumberingAfterBreak="0">
    <w:nsid w:val="49DE082F"/>
    <w:multiLevelType w:val="hybridMultilevel"/>
    <w:tmpl w:val="2ABCB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15:restartNumberingAfterBreak="0">
    <w:nsid w:val="49E93910"/>
    <w:multiLevelType w:val="hybridMultilevel"/>
    <w:tmpl w:val="BCEEB0A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4" w15:restartNumberingAfterBreak="0">
    <w:nsid w:val="4A067C4B"/>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375"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6"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15:restartNumberingAfterBreak="0">
    <w:nsid w:val="4B2345DE"/>
    <w:multiLevelType w:val="singleLevel"/>
    <w:tmpl w:val="782A5878"/>
    <w:lvl w:ilvl="0">
      <w:start w:val="1"/>
      <w:numFmt w:val="bullet"/>
      <w:pStyle w:val="LISTAWYPUNKTOWANA"/>
      <w:lvlText w:val=""/>
      <w:lvlJc w:val="left"/>
      <w:pPr>
        <w:tabs>
          <w:tab w:val="num" w:pos="360"/>
        </w:tabs>
        <w:ind w:left="340" w:hanging="340"/>
      </w:pPr>
      <w:rPr>
        <w:rFonts w:ascii="Symbol" w:hAnsi="Symbol" w:hint="default"/>
      </w:rPr>
    </w:lvl>
  </w:abstractNum>
  <w:abstractNum w:abstractNumId="378" w15:restartNumberingAfterBreak="0">
    <w:nsid w:val="4B832D54"/>
    <w:multiLevelType w:val="hybridMultilevel"/>
    <w:tmpl w:val="3FF6126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79" w15:restartNumberingAfterBreak="0">
    <w:nsid w:val="4BC86C4F"/>
    <w:multiLevelType w:val="hybridMultilevel"/>
    <w:tmpl w:val="B860D9CE"/>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0" w15:restartNumberingAfterBreak="0">
    <w:nsid w:val="4BCA5AE5"/>
    <w:multiLevelType w:val="hybridMultilevel"/>
    <w:tmpl w:val="8CECB8E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2" w15:restartNumberingAfterBreak="0">
    <w:nsid w:val="4C312DA5"/>
    <w:multiLevelType w:val="singleLevel"/>
    <w:tmpl w:val="04150017"/>
    <w:lvl w:ilvl="0">
      <w:start w:val="1"/>
      <w:numFmt w:val="lowerLetter"/>
      <w:lvlText w:val="%1)"/>
      <w:lvlJc w:val="left"/>
      <w:pPr>
        <w:tabs>
          <w:tab w:val="num" w:pos="360"/>
        </w:tabs>
        <w:ind w:left="360" w:hanging="360"/>
      </w:pPr>
    </w:lvl>
  </w:abstractNum>
  <w:abstractNum w:abstractNumId="383" w15:restartNumberingAfterBreak="0">
    <w:nsid w:val="4C6C7DF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84" w15:restartNumberingAfterBreak="0">
    <w:nsid w:val="4CDA0DF0"/>
    <w:multiLevelType w:val="hybridMultilevel"/>
    <w:tmpl w:val="CEB20C6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4D087E30"/>
    <w:multiLevelType w:val="hybridMultilevel"/>
    <w:tmpl w:val="B9822D32"/>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86" w15:restartNumberingAfterBreak="0">
    <w:nsid w:val="4D9041D0"/>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7" w15:restartNumberingAfterBreak="0">
    <w:nsid w:val="4E2C35B8"/>
    <w:multiLevelType w:val="hybridMultilevel"/>
    <w:tmpl w:val="2390C52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8" w15:restartNumberingAfterBreak="0">
    <w:nsid w:val="4E7E0C6A"/>
    <w:multiLevelType w:val="hybridMultilevel"/>
    <w:tmpl w:val="FADA151E"/>
    <w:lvl w:ilvl="0" w:tplc="DC5A0E1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9" w15:restartNumberingAfterBreak="0">
    <w:nsid w:val="4E9C6A84"/>
    <w:multiLevelType w:val="hybridMultilevel"/>
    <w:tmpl w:val="0D00173A"/>
    <w:lvl w:ilvl="0" w:tplc="04150017">
      <w:start w:val="1"/>
      <w:numFmt w:val="lowerLetter"/>
      <w:lvlText w:val="%1)"/>
      <w:lvlJc w:val="left"/>
      <w:pPr>
        <w:ind w:left="720" w:hanging="360"/>
      </w:pPr>
    </w:lvl>
    <w:lvl w:ilvl="1" w:tplc="9376BAF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15:restartNumberingAfterBreak="0">
    <w:nsid w:val="4EA854A2"/>
    <w:multiLevelType w:val="hybridMultilevel"/>
    <w:tmpl w:val="200261A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4EB952F4"/>
    <w:multiLevelType w:val="singleLevel"/>
    <w:tmpl w:val="41826B92"/>
    <w:lvl w:ilvl="0">
      <w:start w:val="1"/>
      <w:numFmt w:val="lowerLetter"/>
      <w:pStyle w:val="Listanumerowana1"/>
      <w:lvlText w:val="%1)"/>
      <w:legacy w:legacy="1" w:legacySpace="0" w:legacyIndent="283"/>
      <w:lvlJc w:val="left"/>
      <w:pPr>
        <w:ind w:left="283" w:hanging="283"/>
      </w:pPr>
    </w:lvl>
  </w:abstractNum>
  <w:abstractNum w:abstractNumId="392" w15:restartNumberingAfterBreak="0">
    <w:nsid w:val="4F511573"/>
    <w:multiLevelType w:val="hybridMultilevel"/>
    <w:tmpl w:val="0EC27938"/>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93"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4" w15:restartNumberingAfterBreak="0">
    <w:nsid w:val="4F954494"/>
    <w:multiLevelType w:val="singleLevel"/>
    <w:tmpl w:val="60308624"/>
    <w:lvl w:ilvl="0">
      <w:start w:val="1"/>
      <w:numFmt w:val="lowerLetter"/>
      <w:lvlText w:val="%1)"/>
      <w:legacy w:legacy="1" w:legacySpace="0" w:legacyIndent="283"/>
      <w:lvlJc w:val="left"/>
      <w:pPr>
        <w:ind w:left="283" w:hanging="283"/>
      </w:pPr>
    </w:lvl>
  </w:abstractNum>
  <w:abstractNum w:abstractNumId="395" w15:restartNumberingAfterBreak="0">
    <w:nsid w:val="4FF371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96" w15:restartNumberingAfterBreak="0">
    <w:nsid w:val="5008796C"/>
    <w:multiLevelType w:val="hybridMultilevel"/>
    <w:tmpl w:val="0352DC32"/>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15:restartNumberingAfterBreak="0">
    <w:nsid w:val="503A0AD0"/>
    <w:multiLevelType w:val="singleLevel"/>
    <w:tmpl w:val="F12A86FA"/>
    <w:lvl w:ilvl="0">
      <w:start w:val="36"/>
      <w:numFmt w:val="decimal"/>
      <w:lvlText w:val="%1."/>
      <w:legacy w:legacy="1" w:legacySpace="0" w:legacyIndent="340"/>
      <w:lvlJc w:val="left"/>
      <w:pPr>
        <w:ind w:left="453" w:hanging="340"/>
      </w:pPr>
    </w:lvl>
  </w:abstractNum>
  <w:abstractNum w:abstractNumId="398" w15:restartNumberingAfterBreak="0">
    <w:nsid w:val="508700CB"/>
    <w:multiLevelType w:val="singleLevel"/>
    <w:tmpl w:val="D6D8BB3A"/>
    <w:lvl w:ilvl="0">
      <w:start w:val="1"/>
      <w:numFmt w:val="lowerLetter"/>
      <w:lvlText w:val="%1)"/>
      <w:legacy w:legacy="1" w:legacySpace="0" w:legacyIndent="283"/>
      <w:lvlJc w:val="left"/>
      <w:pPr>
        <w:ind w:left="283" w:hanging="283"/>
      </w:pPr>
    </w:lvl>
  </w:abstractNum>
  <w:abstractNum w:abstractNumId="39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0"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15:restartNumberingAfterBreak="0">
    <w:nsid w:val="50CF6212"/>
    <w:multiLevelType w:val="hybridMultilevel"/>
    <w:tmpl w:val="54FEFAF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2" w15:restartNumberingAfterBreak="0">
    <w:nsid w:val="50EF2778"/>
    <w:multiLevelType w:val="hybridMultilevel"/>
    <w:tmpl w:val="CE761630"/>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15:restartNumberingAfterBreak="0">
    <w:nsid w:val="50F21AB9"/>
    <w:multiLevelType w:val="hybridMultilevel"/>
    <w:tmpl w:val="B478FE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4" w15:restartNumberingAfterBreak="0">
    <w:nsid w:val="510026D1"/>
    <w:multiLevelType w:val="singleLevel"/>
    <w:tmpl w:val="A0E638AC"/>
    <w:lvl w:ilvl="0">
      <w:start w:val="1"/>
      <w:numFmt w:val="lowerLetter"/>
      <w:lvlText w:val="%1)"/>
      <w:legacy w:legacy="1" w:legacySpace="0" w:legacyIndent="283"/>
      <w:lvlJc w:val="left"/>
      <w:pPr>
        <w:ind w:left="283" w:hanging="283"/>
      </w:pPr>
    </w:lvl>
  </w:abstractNum>
  <w:abstractNum w:abstractNumId="405"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6" w15:restartNumberingAfterBreak="0">
    <w:nsid w:val="514F7990"/>
    <w:multiLevelType w:val="hybridMultilevel"/>
    <w:tmpl w:val="D5AEEA60"/>
    <w:lvl w:ilvl="0" w:tplc="AEFCA5DA">
      <w:start w:val="1"/>
      <w:numFmt w:val="lowerLetter"/>
      <w:lvlText w:val="%1)"/>
      <w:lvlJc w:val="left"/>
      <w:pPr>
        <w:tabs>
          <w:tab w:val="num" w:pos="720"/>
        </w:tabs>
        <w:ind w:left="720" w:hanging="360"/>
      </w:p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07" w15:restartNumberingAfterBreak="0">
    <w:nsid w:val="51655175"/>
    <w:multiLevelType w:val="hybridMultilevel"/>
    <w:tmpl w:val="5A503A6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08" w15:restartNumberingAfterBreak="0">
    <w:nsid w:val="51B963E2"/>
    <w:multiLevelType w:val="hybridMultilevel"/>
    <w:tmpl w:val="53D21BB8"/>
    <w:lvl w:ilvl="0" w:tplc="04150011">
      <w:start w:val="1"/>
      <w:numFmt w:val="lowerLetter"/>
      <w:lvlText w:val="%1)"/>
      <w:lvlJc w:val="left"/>
      <w:pPr>
        <w:tabs>
          <w:tab w:val="num" w:pos="720"/>
        </w:tabs>
        <w:ind w:left="720" w:hanging="360"/>
      </w:pPr>
    </w:lvl>
    <w:lvl w:ilvl="1" w:tplc="D35AB624">
      <w:start w:val="1"/>
      <w:numFmt w:val="bullet"/>
      <w:lvlText w:val="–"/>
      <w:lvlJc w:val="left"/>
      <w:pPr>
        <w:tabs>
          <w:tab w:val="num" w:pos="1440"/>
        </w:tabs>
        <w:ind w:left="1440" w:hanging="360"/>
      </w:pPr>
      <w:rPr>
        <w:rFonts w:ascii="Times New Roman" w:hAnsi="Times New Roman" w:cs="Times New Roman" w:hint="default"/>
        <w:sz w:val="16"/>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9"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0" w15:restartNumberingAfterBreak="0">
    <w:nsid w:val="521F3EAD"/>
    <w:multiLevelType w:val="multilevel"/>
    <w:tmpl w:val="D7628CE2"/>
    <w:lvl w:ilvl="0">
      <w:start w:val="1"/>
      <w:numFmt w:val="decimal"/>
      <w:lvlText w:val="%1"/>
      <w:lvlJc w:val="left"/>
      <w:pPr>
        <w:ind w:left="707" w:hanging="478"/>
      </w:pPr>
      <w:rPr>
        <w:rFonts w:hint="default"/>
      </w:rPr>
    </w:lvl>
    <w:lvl w:ilvl="1">
      <w:start w:val="4"/>
      <w:numFmt w:val="decimal"/>
      <w:lvlText w:val="%1.%2"/>
      <w:lvlJc w:val="left"/>
      <w:pPr>
        <w:ind w:left="707" w:hanging="478"/>
      </w:pPr>
      <w:rPr>
        <w:rFonts w:hint="default"/>
      </w:rPr>
    </w:lvl>
    <w:lvl w:ilvl="2">
      <w:start w:val="1"/>
      <w:numFmt w:val="decimal"/>
      <w:lvlText w:val="%1.%2.%3."/>
      <w:lvlJc w:val="left"/>
      <w:pPr>
        <w:ind w:left="707" w:hanging="478"/>
      </w:pPr>
      <w:rPr>
        <w:rFonts w:ascii="Times New Roman" w:eastAsia="Times New Roman" w:hAnsi="Times New Roman" w:cs="Times New Roman" w:hint="default"/>
        <w:spacing w:val="0"/>
        <w:w w:val="99"/>
        <w:sz w:val="18"/>
        <w:szCs w:val="18"/>
      </w:rPr>
    </w:lvl>
    <w:lvl w:ilvl="3">
      <w:numFmt w:val="bullet"/>
      <w:lvlText w:val="•"/>
      <w:lvlJc w:val="left"/>
      <w:pPr>
        <w:ind w:left="3304" w:hanging="478"/>
      </w:pPr>
      <w:rPr>
        <w:rFonts w:hint="default"/>
      </w:rPr>
    </w:lvl>
    <w:lvl w:ilvl="4">
      <w:numFmt w:val="bullet"/>
      <w:lvlText w:val="•"/>
      <w:lvlJc w:val="left"/>
      <w:pPr>
        <w:ind w:left="4172" w:hanging="478"/>
      </w:pPr>
      <w:rPr>
        <w:rFonts w:hint="default"/>
      </w:rPr>
    </w:lvl>
    <w:lvl w:ilvl="5">
      <w:numFmt w:val="bullet"/>
      <w:lvlText w:val="•"/>
      <w:lvlJc w:val="left"/>
      <w:pPr>
        <w:ind w:left="5040" w:hanging="478"/>
      </w:pPr>
      <w:rPr>
        <w:rFonts w:hint="default"/>
      </w:rPr>
    </w:lvl>
    <w:lvl w:ilvl="6">
      <w:numFmt w:val="bullet"/>
      <w:lvlText w:val="•"/>
      <w:lvlJc w:val="left"/>
      <w:pPr>
        <w:ind w:left="5908" w:hanging="478"/>
      </w:pPr>
      <w:rPr>
        <w:rFonts w:hint="default"/>
      </w:rPr>
    </w:lvl>
    <w:lvl w:ilvl="7">
      <w:numFmt w:val="bullet"/>
      <w:lvlText w:val="•"/>
      <w:lvlJc w:val="left"/>
      <w:pPr>
        <w:ind w:left="6776" w:hanging="478"/>
      </w:pPr>
      <w:rPr>
        <w:rFonts w:hint="default"/>
      </w:rPr>
    </w:lvl>
    <w:lvl w:ilvl="8">
      <w:numFmt w:val="bullet"/>
      <w:lvlText w:val="•"/>
      <w:lvlJc w:val="left"/>
      <w:pPr>
        <w:ind w:left="7644" w:hanging="478"/>
      </w:pPr>
      <w:rPr>
        <w:rFonts w:hint="default"/>
      </w:rPr>
    </w:lvl>
  </w:abstractNum>
  <w:abstractNum w:abstractNumId="411"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12" w15:restartNumberingAfterBreak="0">
    <w:nsid w:val="52EC004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13" w15:restartNumberingAfterBreak="0">
    <w:nsid w:val="533028E6"/>
    <w:multiLevelType w:val="hybridMultilevel"/>
    <w:tmpl w:val="ADCE2AC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35E0845"/>
    <w:multiLevelType w:val="hybridMultilevel"/>
    <w:tmpl w:val="EBFA9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6" w15:restartNumberingAfterBreak="0">
    <w:nsid w:val="541438BD"/>
    <w:multiLevelType w:val="hybridMultilevel"/>
    <w:tmpl w:val="EF4E4CC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54307F5A"/>
    <w:multiLevelType w:val="hybridMultilevel"/>
    <w:tmpl w:val="09BCC51A"/>
    <w:lvl w:ilvl="0" w:tplc="075CCAA2">
      <w:start w:val="1"/>
      <w:numFmt w:val="decimal"/>
      <w:lvlText w:val="%1."/>
      <w:lvlJc w:val="left"/>
      <w:pPr>
        <w:ind w:left="504" w:hanging="183"/>
      </w:pPr>
      <w:rPr>
        <w:rFonts w:ascii="Times New Roman" w:eastAsia="Times New Roman" w:hAnsi="Times New Roman" w:cs="Times New Roman" w:hint="default"/>
        <w:spacing w:val="0"/>
        <w:w w:val="99"/>
        <w:sz w:val="18"/>
        <w:szCs w:val="18"/>
      </w:rPr>
    </w:lvl>
    <w:lvl w:ilvl="1" w:tplc="44AE4E64">
      <w:numFmt w:val="bullet"/>
      <w:lvlText w:val="−"/>
      <w:lvlJc w:val="left"/>
      <w:pPr>
        <w:ind w:left="787" w:hanging="164"/>
      </w:pPr>
      <w:rPr>
        <w:rFonts w:ascii="Times New Roman" w:eastAsia="Times New Roman" w:hAnsi="Times New Roman" w:cs="Times New Roman" w:hint="default"/>
        <w:w w:val="99"/>
        <w:sz w:val="18"/>
        <w:szCs w:val="18"/>
      </w:rPr>
    </w:lvl>
    <w:lvl w:ilvl="2" w:tplc="AD2AC64C">
      <w:numFmt w:val="bullet"/>
      <w:lvlText w:val="•"/>
      <w:lvlJc w:val="left"/>
      <w:pPr>
        <w:ind w:left="1744" w:hanging="164"/>
      </w:pPr>
      <w:rPr>
        <w:rFonts w:hint="default"/>
      </w:rPr>
    </w:lvl>
    <w:lvl w:ilvl="3" w:tplc="E236B290">
      <w:numFmt w:val="bullet"/>
      <w:lvlText w:val="•"/>
      <w:lvlJc w:val="left"/>
      <w:pPr>
        <w:ind w:left="2708" w:hanging="164"/>
      </w:pPr>
      <w:rPr>
        <w:rFonts w:hint="default"/>
      </w:rPr>
    </w:lvl>
    <w:lvl w:ilvl="4" w:tplc="DDD86076">
      <w:numFmt w:val="bullet"/>
      <w:lvlText w:val="•"/>
      <w:lvlJc w:val="left"/>
      <w:pPr>
        <w:ind w:left="3673" w:hanging="164"/>
      </w:pPr>
      <w:rPr>
        <w:rFonts w:hint="default"/>
      </w:rPr>
    </w:lvl>
    <w:lvl w:ilvl="5" w:tplc="2D6CE988">
      <w:numFmt w:val="bullet"/>
      <w:lvlText w:val="•"/>
      <w:lvlJc w:val="left"/>
      <w:pPr>
        <w:ind w:left="4637" w:hanging="164"/>
      </w:pPr>
      <w:rPr>
        <w:rFonts w:hint="default"/>
      </w:rPr>
    </w:lvl>
    <w:lvl w:ilvl="6" w:tplc="B6009F06">
      <w:numFmt w:val="bullet"/>
      <w:lvlText w:val="•"/>
      <w:lvlJc w:val="left"/>
      <w:pPr>
        <w:ind w:left="5602" w:hanging="164"/>
      </w:pPr>
      <w:rPr>
        <w:rFonts w:hint="default"/>
      </w:rPr>
    </w:lvl>
    <w:lvl w:ilvl="7" w:tplc="3D380CAC">
      <w:numFmt w:val="bullet"/>
      <w:lvlText w:val="•"/>
      <w:lvlJc w:val="left"/>
      <w:pPr>
        <w:ind w:left="6566" w:hanging="164"/>
      </w:pPr>
      <w:rPr>
        <w:rFonts w:hint="default"/>
      </w:rPr>
    </w:lvl>
    <w:lvl w:ilvl="8" w:tplc="A338059A">
      <w:numFmt w:val="bullet"/>
      <w:lvlText w:val="•"/>
      <w:lvlJc w:val="left"/>
      <w:pPr>
        <w:ind w:left="7531" w:hanging="164"/>
      </w:pPr>
      <w:rPr>
        <w:rFonts w:hint="default"/>
      </w:rPr>
    </w:lvl>
  </w:abstractNum>
  <w:abstractNum w:abstractNumId="418"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9" w15:restartNumberingAfterBreak="0">
    <w:nsid w:val="543672E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0" w15:restartNumberingAfterBreak="0">
    <w:nsid w:val="54451049"/>
    <w:multiLevelType w:val="hybridMultilevel"/>
    <w:tmpl w:val="F236B1CC"/>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1" w15:restartNumberingAfterBreak="0">
    <w:nsid w:val="5462791C"/>
    <w:multiLevelType w:val="hybridMultilevel"/>
    <w:tmpl w:val="E40C2C5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473751D"/>
    <w:multiLevelType w:val="hybridMultilevel"/>
    <w:tmpl w:val="6720A2A0"/>
    <w:lvl w:ilvl="0" w:tplc="61B00CDC">
      <w:start w:val="1"/>
      <w:numFmt w:val="decimal"/>
      <w:pStyle w:val="1"/>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3"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55637823"/>
    <w:multiLevelType w:val="hybridMultilevel"/>
    <w:tmpl w:val="5858975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5" w15:restartNumberingAfterBreak="0">
    <w:nsid w:val="556542D6"/>
    <w:multiLevelType w:val="hybridMultilevel"/>
    <w:tmpl w:val="19FC5CCE"/>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27" w15:restartNumberingAfterBreak="0">
    <w:nsid w:val="55A96E10"/>
    <w:multiLevelType w:val="hybridMultilevel"/>
    <w:tmpl w:val="74822A1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9" w15:restartNumberingAfterBreak="0">
    <w:nsid w:val="560A00BE"/>
    <w:multiLevelType w:val="hybridMultilevel"/>
    <w:tmpl w:val="67D0F100"/>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430"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431" w15:restartNumberingAfterBreak="0">
    <w:nsid w:val="56927600"/>
    <w:multiLevelType w:val="hybridMultilevel"/>
    <w:tmpl w:val="7F5443AC"/>
    <w:lvl w:ilvl="0" w:tplc="FFFFFFFF">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32" w15:restartNumberingAfterBreak="0">
    <w:nsid w:val="56BA5415"/>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3" w15:restartNumberingAfterBreak="0">
    <w:nsid w:val="56EB3FCF"/>
    <w:multiLevelType w:val="hybridMultilevel"/>
    <w:tmpl w:val="A3B27986"/>
    <w:lvl w:ilvl="0" w:tplc="04150019">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571176C8"/>
    <w:multiLevelType w:val="hybridMultilevel"/>
    <w:tmpl w:val="91B07E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77907AE"/>
    <w:multiLevelType w:val="hybridMultilevel"/>
    <w:tmpl w:val="A1E68A9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6" w15:restartNumberingAfterBreak="0">
    <w:nsid w:val="57E531C2"/>
    <w:multiLevelType w:val="singleLevel"/>
    <w:tmpl w:val="21C028C0"/>
    <w:lvl w:ilvl="0">
      <w:start w:val="2"/>
      <w:numFmt w:val="decimal"/>
      <w:lvlText w:val="6.3.%1. "/>
      <w:legacy w:legacy="1" w:legacySpace="0" w:legacyIndent="283"/>
      <w:lvlJc w:val="left"/>
      <w:pPr>
        <w:ind w:left="283" w:hanging="283"/>
      </w:pPr>
      <w:rPr>
        <w:b/>
        <w:i w:val="0"/>
        <w:sz w:val="20"/>
      </w:rPr>
    </w:lvl>
  </w:abstractNum>
  <w:abstractNum w:abstractNumId="437" w15:restartNumberingAfterBreak="0">
    <w:nsid w:val="57F3526E"/>
    <w:multiLevelType w:val="hybridMultilevel"/>
    <w:tmpl w:val="65B0B130"/>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8" w15:restartNumberingAfterBreak="0">
    <w:nsid w:val="57F77A34"/>
    <w:multiLevelType w:val="hybridMultilevel"/>
    <w:tmpl w:val="049C0CE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58404BE4"/>
    <w:multiLevelType w:val="hybridMultilevel"/>
    <w:tmpl w:val="1BC81E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86149F2"/>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59222E4A"/>
    <w:multiLevelType w:val="multilevel"/>
    <w:tmpl w:val="D4C4E7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2" w15:restartNumberingAfterBreak="0">
    <w:nsid w:val="59711904"/>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3" w15:restartNumberingAfterBreak="0">
    <w:nsid w:val="5AB0485F"/>
    <w:multiLevelType w:val="hybridMultilevel"/>
    <w:tmpl w:val="E6D4E816"/>
    <w:lvl w:ilvl="0" w:tplc="53D0AD8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4" w15:restartNumberingAfterBreak="0">
    <w:nsid w:val="5AC616BA"/>
    <w:multiLevelType w:val="multilevel"/>
    <w:tmpl w:val="1184782C"/>
    <w:lvl w:ilvl="0">
      <w:start w:val="1"/>
      <w:numFmt w:val="lowerLetter"/>
      <w:lvlText w:val="%1)"/>
      <w:legacy w:legacy="1" w:legacySpace="120" w:legacyIndent="360"/>
      <w:lvlJc w:val="left"/>
      <w:pPr>
        <w:ind w:left="1068" w:hanging="360"/>
      </w:pPr>
    </w:lvl>
    <w:lvl w:ilvl="1">
      <w:start w:val="1"/>
      <w:numFmt w:val="lowerLetter"/>
      <w:lvlText w:val="%2."/>
      <w:legacy w:legacy="1" w:legacySpace="120" w:legacyIndent="360"/>
      <w:lvlJc w:val="left"/>
      <w:pPr>
        <w:ind w:left="1428" w:hanging="360"/>
      </w:pPr>
    </w:lvl>
    <w:lvl w:ilvl="2">
      <w:start w:val="1"/>
      <w:numFmt w:val="lowerRoman"/>
      <w:lvlText w:val="%3."/>
      <w:legacy w:legacy="1" w:legacySpace="120" w:legacyIndent="180"/>
      <w:lvlJc w:val="left"/>
      <w:pPr>
        <w:ind w:left="1608" w:hanging="180"/>
      </w:pPr>
    </w:lvl>
    <w:lvl w:ilvl="3">
      <w:start w:val="1"/>
      <w:numFmt w:val="decimal"/>
      <w:lvlText w:val="%4."/>
      <w:legacy w:legacy="1" w:legacySpace="120" w:legacyIndent="360"/>
      <w:lvlJc w:val="left"/>
      <w:pPr>
        <w:ind w:left="1968" w:hanging="360"/>
      </w:pPr>
    </w:lvl>
    <w:lvl w:ilvl="4">
      <w:start w:val="1"/>
      <w:numFmt w:val="lowerLetter"/>
      <w:lvlText w:val="%5."/>
      <w:legacy w:legacy="1" w:legacySpace="120" w:legacyIndent="360"/>
      <w:lvlJc w:val="left"/>
      <w:pPr>
        <w:ind w:left="2328" w:hanging="360"/>
      </w:pPr>
    </w:lvl>
    <w:lvl w:ilvl="5">
      <w:start w:val="1"/>
      <w:numFmt w:val="lowerRoman"/>
      <w:lvlText w:val="%6."/>
      <w:legacy w:legacy="1" w:legacySpace="120" w:legacyIndent="180"/>
      <w:lvlJc w:val="left"/>
      <w:pPr>
        <w:ind w:left="2508" w:hanging="180"/>
      </w:pPr>
    </w:lvl>
    <w:lvl w:ilvl="6">
      <w:start w:val="1"/>
      <w:numFmt w:val="decimal"/>
      <w:lvlText w:val="%7."/>
      <w:legacy w:legacy="1" w:legacySpace="120" w:legacyIndent="360"/>
      <w:lvlJc w:val="left"/>
      <w:pPr>
        <w:ind w:left="2868" w:hanging="360"/>
      </w:pPr>
    </w:lvl>
    <w:lvl w:ilvl="7">
      <w:start w:val="1"/>
      <w:numFmt w:val="lowerLetter"/>
      <w:lvlText w:val="%8."/>
      <w:legacy w:legacy="1" w:legacySpace="120" w:legacyIndent="360"/>
      <w:lvlJc w:val="left"/>
      <w:pPr>
        <w:ind w:left="3228" w:hanging="360"/>
      </w:pPr>
    </w:lvl>
    <w:lvl w:ilvl="8">
      <w:start w:val="1"/>
      <w:numFmt w:val="lowerRoman"/>
      <w:lvlText w:val="%9."/>
      <w:legacy w:legacy="1" w:legacySpace="120" w:legacyIndent="180"/>
      <w:lvlJc w:val="left"/>
      <w:pPr>
        <w:ind w:left="3408" w:hanging="180"/>
      </w:pPr>
    </w:lvl>
  </w:abstractNum>
  <w:abstractNum w:abstractNumId="44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6" w15:restartNumberingAfterBreak="0">
    <w:nsid w:val="5AD444B7"/>
    <w:multiLevelType w:val="hybridMultilevel"/>
    <w:tmpl w:val="79B22690"/>
    <w:lvl w:ilvl="0" w:tplc="CB3C6C2A">
      <w:start w:val="1"/>
      <w:numFmt w:val="lowerLetter"/>
      <w:pStyle w:val="a0"/>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7" w15:restartNumberingAfterBreak="0">
    <w:nsid w:val="5AD44DA7"/>
    <w:multiLevelType w:val="hybridMultilevel"/>
    <w:tmpl w:val="8806E7CE"/>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8" w15:restartNumberingAfterBreak="0">
    <w:nsid w:val="5AFE0C81"/>
    <w:multiLevelType w:val="hybridMultilevel"/>
    <w:tmpl w:val="BF28F0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15:restartNumberingAfterBreak="0">
    <w:nsid w:val="5B10388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50" w15:restartNumberingAfterBreak="0">
    <w:nsid w:val="5B4105E5"/>
    <w:multiLevelType w:val="hybridMultilevel"/>
    <w:tmpl w:val="BD1205A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2" w15:restartNumberingAfterBreak="0">
    <w:nsid w:val="5BAA460E"/>
    <w:multiLevelType w:val="hybridMultilevel"/>
    <w:tmpl w:val="830AA8BC"/>
    <w:lvl w:ilvl="0" w:tplc="3E5480C8">
      <w:start w:val="1"/>
      <w:numFmt w:val="bullet"/>
      <w:lvlText w:val=""/>
      <w:lvlJc w:val="left"/>
      <w:rPr>
        <w:rFonts w:ascii="Symbol" w:hAnsi="Symbol" w:hint="default"/>
      </w:rPr>
    </w:lvl>
    <w:lvl w:ilvl="1" w:tplc="206E6E94">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53" w15:restartNumberingAfterBreak="0">
    <w:nsid w:val="5C0A432C"/>
    <w:multiLevelType w:val="hybridMultilevel"/>
    <w:tmpl w:val="4CBA0BE0"/>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15:restartNumberingAfterBreak="0">
    <w:nsid w:val="5C38161C"/>
    <w:multiLevelType w:val="hybridMultilevel"/>
    <w:tmpl w:val="C2C4510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D223769"/>
    <w:multiLevelType w:val="hybridMultilevel"/>
    <w:tmpl w:val="F7BC985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D543A90"/>
    <w:multiLevelType w:val="singleLevel"/>
    <w:tmpl w:val="D6D8BB3A"/>
    <w:lvl w:ilvl="0">
      <w:start w:val="1"/>
      <w:numFmt w:val="lowerLetter"/>
      <w:lvlText w:val="%1)"/>
      <w:legacy w:legacy="1" w:legacySpace="0" w:legacyIndent="283"/>
      <w:lvlJc w:val="left"/>
      <w:pPr>
        <w:ind w:left="283" w:hanging="283"/>
      </w:pPr>
    </w:lvl>
  </w:abstractNum>
  <w:abstractNum w:abstractNumId="458" w15:restartNumberingAfterBreak="0">
    <w:nsid w:val="5DBE0873"/>
    <w:multiLevelType w:val="hybridMultilevel"/>
    <w:tmpl w:val="87CE8DD4"/>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5DF0050F"/>
    <w:multiLevelType w:val="hybridMultilevel"/>
    <w:tmpl w:val="AF44328E"/>
    <w:lvl w:ilvl="0" w:tplc="0B40E93A">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60" w15:restartNumberingAfterBreak="0">
    <w:nsid w:val="5DF8375E"/>
    <w:multiLevelType w:val="hybridMultilevel"/>
    <w:tmpl w:val="C744354E"/>
    <w:lvl w:ilvl="0" w:tplc="04150001">
      <w:start w:val="1"/>
      <w:numFmt w:val="bullet"/>
      <w:lvlText w:val=""/>
      <w:lvlJc w:val="left"/>
      <w:pPr>
        <w:ind w:left="720" w:hanging="360"/>
      </w:pPr>
      <w:rPr>
        <w:rFonts w:ascii="Symbol" w:hAnsi="Symbol" w:hint="default"/>
      </w:rPr>
    </w:lvl>
    <w:lvl w:ilvl="1" w:tplc="B4C0C9A8">
      <w:numFmt w:val="bullet"/>
      <w:lvlText w:val=""/>
      <w:lvlJc w:val="left"/>
      <w:pPr>
        <w:ind w:left="1440" w:hanging="360"/>
      </w:pPr>
      <w:rPr>
        <w:rFonts w:ascii="Symbol" w:eastAsia="Times New Roman" w:hAnsi="Symbol" w:cs="Times New Roman"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15:restartNumberingAfterBreak="0">
    <w:nsid w:val="5DFA0029"/>
    <w:multiLevelType w:val="hybridMultilevel"/>
    <w:tmpl w:val="9A8EC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2" w15:restartNumberingAfterBreak="0">
    <w:nsid w:val="5E0D623B"/>
    <w:multiLevelType w:val="hybridMultilevel"/>
    <w:tmpl w:val="09E4BCAE"/>
    <w:lvl w:ilvl="0" w:tplc="0B40E93A">
      <w:start w:val="1"/>
      <w:numFmt w:val="decimal"/>
      <w:isLgl/>
      <w:lvlText w:val="7.%1."/>
      <w:lvlJc w:val="left"/>
      <w:pPr>
        <w:tabs>
          <w:tab w:val="num" w:pos="1785"/>
        </w:tabs>
        <w:ind w:left="1785" w:hanging="705"/>
      </w:pPr>
      <w:rPr>
        <w:b/>
        <w:i w:val="0"/>
      </w:rPr>
    </w:lvl>
    <w:lvl w:ilvl="1" w:tplc="04150003">
      <w:start w:val="1"/>
      <w:numFmt w:val="lowerLetter"/>
      <w:lvlText w:val="%2)"/>
      <w:lvlJc w:val="left"/>
      <w:pPr>
        <w:tabs>
          <w:tab w:val="num" w:pos="1440"/>
        </w:tabs>
        <w:ind w:left="1440" w:hanging="360"/>
      </w:pPr>
      <w:rPr>
        <w:b w:val="0"/>
        <w:i w:val="0"/>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63" w15:restartNumberingAfterBreak="0">
    <w:nsid w:val="5E263293"/>
    <w:multiLevelType w:val="hybridMultilevel"/>
    <w:tmpl w:val="D1148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E315183"/>
    <w:multiLevelType w:val="hybridMultilevel"/>
    <w:tmpl w:val="8DB860C6"/>
    <w:lvl w:ilvl="0" w:tplc="07B61BB2">
      <w:start w:val="1"/>
      <w:numFmt w:val="bullet"/>
      <w:lvlText w:val=""/>
      <w:lvlJc w:val="left"/>
      <w:pPr>
        <w:tabs>
          <w:tab w:val="num" w:pos="567"/>
        </w:tabs>
        <w:ind w:left="567" w:hanging="567"/>
      </w:pPr>
      <w:rPr>
        <w:rFonts w:ascii="Symbol" w:hAnsi="Symbol" w:hint="default"/>
      </w:rPr>
    </w:lvl>
    <w:lvl w:ilvl="1" w:tplc="10969CB2">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5E35628E"/>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66" w15:restartNumberingAfterBreak="0">
    <w:nsid w:val="5E5815FE"/>
    <w:multiLevelType w:val="singleLevel"/>
    <w:tmpl w:val="AE8C9CA0"/>
    <w:lvl w:ilvl="0">
      <w:start w:val="1"/>
      <w:numFmt w:val="decimal"/>
      <w:lvlText w:val="1.4.%1. "/>
      <w:legacy w:legacy="1" w:legacySpace="0" w:legacyIndent="283"/>
      <w:lvlJc w:val="left"/>
      <w:pPr>
        <w:ind w:left="283" w:hanging="283"/>
      </w:pPr>
      <w:rPr>
        <w:b/>
        <w:i w:val="0"/>
        <w:sz w:val="20"/>
      </w:rPr>
    </w:lvl>
  </w:abstractNum>
  <w:abstractNum w:abstractNumId="467"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8" w15:restartNumberingAfterBreak="0">
    <w:nsid w:val="5F034E19"/>
    <w:multiLevelType w:val="hybridMultilevel"/>
    <w:tmpl w:val="C734B6A4"/>
    <w:lvl w:ilvl="0" w:tplc="511E5614">
      <w:start w:val="1"/>
      <w:numFmt w:val="bullet"/>
      <w:lvlText w:val=""/>
      <w:lvlJc w:val="left"/>
      <w:pPr>
        <w:ind w:left="442" w:hanging="284"/>
      </w:pPr>
      <w:rPr>
        <w:rFonts w:ascii="Symbol" w:eastAsia="Symbol" w:hAnsi="Symbol" w:hint="default"/>
        <w:w w:val="184"/>
        <w:sz w:val="24"/>
        <w:szCs w:val="24"/>
      </w:rPr>
    </w:lvl>
    <w:lvl w:ilvl="1" w:tplc="C2A6E45E">
      <w:start w:val="1"/>
      <w:numFmt w:val="bullet"/>
      <w:lvlText w:val="•"/>
      <w:lvlJc w:val="left"/>
      <w:pPr>
        <w:ind w:left="1334" w:hanging="284"/>
      </w:pPr>
      <w:rPr>
        <w:rFonts w:hint="default"/>
      </w:rPr>
    </w:lvl>
    <w:lvl w:ilvl="2" w:tplc="A28E9D7C">
      <w:start w:val="1"/>
      <w:numFmt w:val="bullet"/>
      <w:lvlText w:val="•"/>
      <w:lvlJc w:val="left"/>
      <w:pPr>
        <w:ind w:left="2227" w:hanging="284"/>
      </w:pPr>
      <w:rPr>
        <w:rFonts w:hint="default"/>
      </w:rPr>
    </w:lvl>
    <w:lvl w:ilvl="3" w:tplc="374CAED0">
      <w:start w:val="1"/>
      <w:numFmt w:val="bullet"/>
      <w:lvlText w:val="•"/>
      <w:lvlJc w:val="left"/>
      <w:pPr>
        <w:ind w:left="3120" w:hanging="284"/>
      </w:pPr>
      <w:rPr>
        <w:rFonts w:hint="default"/>
      </w:rPr>
    </w:lvl>
    <w:lvl w:ilvl="4" w:tplc="E7C2811C">
      <w:start w:val="1"/>
      <w:numFmt w:val="bullet"/>
      <w:lvlText w:val="•"/>
      <w:lvlJc w:val="left"/>
      <w:pPr>
        <w:ind w:left="4013" w:hanging="284"/>
      </w:pPr>
      <w:rPr>
        <w:rFonts w:hint="default"/>
      </w:rPr>
    </w:lvl>
    <w:lvl w:ilvl="5" w:tplc="AC0CCCFC">
      <w:start w:val="1"/>
      <w:numFmt w:val="bullet"/>
      <w:lvlText w:val="•"/>
      <w:lvlJc w:val="left"/>
      <w:pPr>
        <w:ind w:left="4906" w:hanging="284"/>
      </w:pPr>
      <w:rPr>
        <w:rFonts w:hint="default"/>
      </w:rPr>
    </w:lvl>
    <w:lvl w:ilvl="6" w:tplc="7F5C661A">
      <w:start w:val="1"/>
      <w:numFmt w:val="bullet"/>
      <w:lvlText w:val="•"/>
      <w:lvlJc w:val="left"/>
      <w:pPr>
        <w:ind w:left="5798" w:hanging="284"/>
      </w:pPr>
      <w:rPr>
        <w:rFonts w:hint="default"/>
      </w:rPr>
    </w:lvl>
    <w:lvl w:ilvl="7" w:tplc="483C7D80">
      <w:start w:val="1"/>
      <w:numFmt w:val="bullet"/>
      <w:lvlText w:val="•"/>
      <w:lvlJc w:val="left"/>
      <w:pPr>
        <w:ind w:left="6691" w:hanging="284"/>
      </w:pPr>
      <w:rPr>
        <w:rFonts w:hint="default"/>
      </w:rPr>
    </w:lvl>
    <w:lvl w:ilvl="8" w:tplc="FF42129C">
      <w:start w:val="1"/>
      <w:numFmt w:val="bullet"/>
      <w:lvlText w:val="•"/>
      <w:lvlJc w:val="left"/>
      <w:pPr>
        <w:ind w:left="7584" w:hanging="284"/>
      </w:pPr>
      <w:rPr>
        <w:rFonts w:hint="default"/>
      </w:rPr>
    </w:lvl>
  </w:abstractNum>
  <w:abstractNum w:abstractNumId="469"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0" w15:restartNumberingAfterBreak="0">
    <w:nsid w:val="5F441036"/>
    <w:multiLevelType w:val="hybridMultilevel"/>
    <w:tmpl w:val="31C4911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15:restartNumberingAfterBreak="0">
    <w:nsid w:val="5F453694"/>
    <w:multiLevelType w:val="hybridMultilevel"/>
    <w:tmpl w:val="1DB631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2" w15:restartNumberingAfterBreak="0">
    <w:nsid w:val="60172A29"/>
    <w:multiLevelType w:val="hybridMultilevel"/>
    <w:tmpl w:val="69BCE0E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3" w15:restartNumberingAfterBreak="0">
    <w:nsid w:val="602F24ED"/>
    <w:multiLevelType w:val="hybridMultilevel"/>
    <w:tmpl w:val="BF603FF0"/>
    <w:lvl w:ilvl="0" w:tplc="03EE428C">
      <w:start w:val="39"/>
      <w:numFmt w:val="decimal"/>
      <w:lvlText w:val="%1."/>
      <w:lvlJc w:val="left"/>
      <w:pPr>
        <w:tabs>
          <w:tab w:val="num" w:pos="567"/>
        </w:tabs>
        <w:ind w:left="56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4"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613A2F09"/>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6" w15:restartNumberingAfterBreak="0">
    <w:nsid w:val="6167702B"/>
    <w:multiLevelType w:val="hybridMultilevel"/>
    <w:tmpl w:val="EEE8FC3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77" w15:restartNumberingAfterBreak="0">
    <w:nsid w:val="619B420D"/>
    <w:multiLevelType w:val="hybridMultilevel"/>
    <w:tmpl w:val="C81209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8"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9" w15:restartNumberingAfterBreak="0">
    <w:nsid w:val="621F15E5"/>
    <w:multiLevelType w:val="hybridMultilevel"/>
    <w:tmpl w:val="60A0444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0"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1" w15:restartNumberingAfterBreak="0">
    <w:nsid w:val="62866EDB"/>
    <w:multiLevelType w:val="hybridMultilevel"/>
    <w:tmpl w:val="51DCDB6C"/>
    <w:lvl w:ilvl="0" w:tplc="6A664736">
      <w:start w:val="1"/>
      <w:numFmt w:val="none"/>
      <w:lvlText w:val="f)"/>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8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4" w15:restartNumberingAfterBreak="0">
    <w:nsid w:val="634C2529"/>
    <w:multiLevelType w:val="hybridMultilevel"/>
    <w:tmpl w:val="82D0F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5"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486" w15:restartNumberingAfterBreak="0">
    <w:nsid w:val="63852E31"/>
    <w:multiLevelType w:val="hybridMultilevel"/>
    <w:tmpl w:val="A67EB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7" w15:restartNumberingAfterBreak="0">
    <w:nsid w:val="63951257"/>
    <w:multiLevelType w:val="hybridMultilevel"/>
    <w:tmpl w:val="6CA42D4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88" w15:restartNumberingAfterBreak="0">
    <w:nsid w:val="63A04028"/>
    <w:multiLevelType w:val="hybridMultilevel"/>
    <w:tmpl w:val="EF341C4C"/>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9"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0"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1" w15:restartNumberingAfterBreak="0">
    <w:nsid w:val="63EC2775"/>
    <w:multiLevelType w:val="hybridMultilevel"/>
    <w:tmpl w:val="DEE8267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3" w15:restartNumberingAfterBreak="0">
    <w:nsid w:val="641E1D98"/>
    <w:multiLevelType w:val="hybridMultilevel"/>
    <w:tmpl w:val="2E48D41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4" w15:restartNumberingAfterBreak="0">
    <w:nsid w:val="64960F1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95"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6"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7"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8" w15:restartNumberingAfterBreak="0">
    <w:nsid w:val="65703CC4"/>
    <w:multiLevelType w:val="hybridMultilevel"/>
    <w:tmpl w:val="F64A1AEE"/>
    <w:lvl w:ilvl="0" w:tplc="6534E462">
      <w:numFmt w:val="bullet"/>
      <w:lvlText w:val="−"/>
      <w:lvlJc w:val="left"/>
      <w:pPr>
        <w:ind w:left="848" w:hanging="147"/>
      </w:pPr>
      <w:rPr>
        <w:rFonts w:ascii="Times New Roman" w:eastAsia="Times New Roman" w:hAnsi="Times New Roman" w:cs="Times New Roman" w:hint="default"/>
        <w:w w:val="99"/>
        <w:sz w:val="18"/>
        <w:szCs w:val="18"/>
      </w:rPr>
    </w:lvl>
    <w:lvl w:ilvl="1" w:tplc="06C2A36C">
      <w:numFmt w:val="bullet"/>
      <w:lvlText w:val="•"/>
      <w:lvlJc w:val="left"/>
      <w:pPr>
        <w:ind w:left="1692" w:hanging="147"/>
      </w:pPr>
      <w:rPr>
        <w:rFonts w:hint="default"/>
      </w:rPr>
    </w:lvl>
    <w:lvl w:ilvl="2" w:tplc="180A9D10">
      <w:numFmt w:val="bullet"/>
      <w:lvlText w:val="•"/>
      <w:lvlJc w:val="left"/>
      <w:pPr>
        <w:ind w:left="2544" w:hanging="147"/>
      </w:pPr>
      <w:rPr>
        <w:rFonts w:hint="default"/>
      </w:rPr>
    </w:lvl>
    <w:lvl w:ilvl="3" w:tplc="DF787ECC">
      <w:numFmt w:val="bullet"/>
      <w:lvlText w:val="•"/>
      <w:lvlJc w:val="left"/>
      <w:pPr>
        <w:ind w:left="3396" w:hanging="147"/>
      </w:pPr>
      <w:rPr>
        <w:rFonts w:hint="default"/>
      </w:rPr>
    </w:lvl>
    <w:lvl w:ilvl="4" w:tplc="D9D8D0D6">
      <w:numFmt w:val="bullet"/>
      <w:lvlText w:val="•"/>
      <w:lvlJc w:val="left"/>
      <w:pPr>
        <w:ind w:left="4248" w:hanging="147"/>
      </w:pPr>
      <w:rPr>
        <w:rFonts w:hint="default"/>
      </w:rPr>
    </w:lvl>
    <w:lvl w:ilvl="5" w:tplc="1F20659E">
      <w:numFmt w:val="bullet"/>
      <w:lvlText w:val="•"/>
      <w:lvlJc w:val="left"/>
      <w:pPr>
        <w:ind w:left="5100" w:hanging="147"/>
      </w:pPr>
      <w:rPr>
        <w:rFonts w:hint="default"/>
      </w:rPr>
    </w:lvl>
    <w:lvl w:ilvl="6" w:tplc="FF4001D0">
      <w:numFmt w:val="bullet"/>
      <w:lvlText w:val="•"/>
      <w:lvlJc w:val="left"/>
      <w:pPr>
        <w:ind w:left="5952" w:hanging="147"/>
      </w:pPr>
      <w:rPr>
        <w:rFonts w:hint="default"/>
      </w:rPr>
    </w:lvl>
    <w:lvl w:ilvl="7" w:tplc="EBF81854">
      <w:numFmt w:val="bullet"/>
      <w:lvlText w:val="•"/>
      <w:lvlJc w:val="left"/>
      <w:pPr>
        <w:ind w:left="6804" w:hanging="147"/>
      </w:pPr>
      <w:rPr>
        <w:rFonts w:hint="default"/>
      </w:rPr>
    </w:lvl>
    <w:lvl w:ilvl="8" w:tplc="AFA4CAB8">
      <w:numFmt w:val="bullet"/>
      <w:lvlText w:val="•"/>
      <w:lvlJc w:val="left"/>
      <w:pPr>
        <w:ind w:left="7656" w:hanging="147"/>
      </w:pPr>
      <w:rPr>
        <w:rFonts w:hint="default"/>
      </w:rPr>
    </w:lvl>
  </w:abstractNum>
  <w:abstractNum w:abstractNumId="499" w15:restartNumberingAfterBreak="0">
    <w:nsid w:val="66BC032F"/>
    <w:multiLevelType w:val="hybridMultilevel"/>
    <w:tmpl w:val="95B0108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0" w15:restartNumberingAfterBreak="0">
    <w:nsid w:val="66D832FA"/>
    <w:multiLevelType w:val="hybridMultilevel"/>
    <w:tmpl w:val="D9D8BCA8"/>
    <w:lvl w:ilvl="0" w:tplc="EDB0263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1" w15:restartNumberingAfterBreak="0">
    <w:nsid w:val="66FD4E4A"/>
    <w:multiLevelType w:val="hybridMultilevel"/>
    <w:tmpl w:val="48FC4AC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2"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03" w15:restartNumberingAfterBreak="0">
    <w:nsid w:val="673C2C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04"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505"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06"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07" w15:restartNumberingAfterBreak="0">
    <w:nsid w:val="685B47CE"/>
    <w:multiLevelType w:val="hybridMultilevel"/>
    <w:tmpl w:val="BEE60A3A"/>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8" w15:restartNumberingAfterBreak="0">
    <w:nsid w:val="68A724AB"/>
    <w:multiLevelType w:val="multilevel"/>
    <w:tmpl w:val="EF16A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9" w15:restartNumberingAfterBreak="0">
    <w:nsid w:val="68DE68B3"/>
    <w:multiLevelType w:val="hybridMultilevel"/>
    <w:tmpl w:val="B2F29A30"/>
    <w:lvl w:ilvl="0" w:tplc="8162ED48">
      <w:start w:val="1"/>
      <w:numFmt w:val="bullet"/>
      <w:lvlText w:val="–"/>
      <w:lvlJc w:val="left"/>
      <w:pPr>
        <w:tabs>
          <w:tab w:val="num" w:pos="624"/>
        </w:tabs>
        <w:ind w:left="624" w:hanging="340"/>
      </w:pPr>
      <w:rPr>
        <w:rFonts w:ascii="Times New Roman" w:hAnsi="Times New Roman" w:cs="Times New Roman" w:hint="default"/>
      </w:rPr>
    </w:lvl>
    <w:lvl w:ilvl="1" w:tplc="BE1AA0D0">
      <w:start w:val="3"/>
      <w:numFmt w:val="lowerLetter"/>
      <w:lvlText w:val="%2)"/>
      <w:lvlJc w:val="left"/>
      <w:pPr>
        <w:tabs>
          <w:tab w:val="num" w:pos="1761"/>
        </w:tabs>
        <w:ind w:left="1761" w:hanging="397"/>
      </w:p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10" w15:restartNumberingAfterBreak="0">
    <w:nsid w:val="68EB5590"/>
    <w:multiLevelType w:val="hybridMultilevel"/>
    <w:tmpl w:val="91BE9FE6"/>
    <w:lvl w:ilvl="0" w:tplc="55B2277E">
      <w:start w:val="1"/>
      <w:numFmt w:val="lowerLetter"/>
      <w:lvlText w:val="%1)"/>
      <w:lvlJc w:val="left"/>
      <w:pPr>
        <w:tabs>
          <w:tab w:val="num" w:pos="1211"/>
        </w:tabs>
        <w:ind w:left="1211" w:hanging="360"/>
      </w:p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511" w15:restartNumberingAfterBreak="0">
    <w:nsid w:val="690E1266"/>
    <w:multiLevelType w:val="hybridMultilevel"/>
    <w:tmpl w:val="E80A65C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2" w15:restartNumberingAfterBreak="0">
    <w:nsid w:val="691E72BD"/>
    <w:multiLevelType w:val="hybridMultilevel"/>
    <w:tmpl w:val="B9D81A6A"/>
    <w:lvl w:ilvl="0" w:tplc="AC06E5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9220CB2"/>
    <w:multiLevelType w:val="hybridMultilevel"/>
    <w:tmpl w:val="6A3AB09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692B60C1"/>
    <w:multiLevelType w:val="hybridMultilevel"/>
    <w:tmpl w:val="328EE02A"/>
    <w:lvl w:ilvl="0" w:tplc="B994D754">
      <w:start w:val="1"/>
      <w:numFmt w:val="bullet"/>
      <w:lvlText w:val="-"/>
      <w:lvlJc w:val="left"/>
      <w:pPr>
        <w:ind w:left="720" w:hanging="360"/>
      </w:pPr>
      <w:rPr>
        <w:rFonts w:ascii="Verdana" w:hAnsi="Verdana"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5" w15:restartNumberingAfterBreak="0">
    <w:nsid w:val="69A104FC"/>
    <w:multiLevelType w:val="singleLevel"/>
    <w:tmpl w:val="ABB82210"/>
    <w:lvl w:ilvl="0">
      <w:start w:val="1"/>
      <w:numFmt w:val="lowerLetter"/>
      <w:lvlText w:val="%1)"/>
      <w:legacy w:legacy="1" w:legacySpace="0" w:legacyIndent="283"/>
      <w:lvlJc w:val="left"/>
      <w:pPr>
        <w:ind w:left="991" w:hanging="283"/>
      </w:pPr>
    </w:lvl>
  </w:abstractNum>
  <w:abstractNum w:abstractNumId="516"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7" w15:restartNumberingAfterBreak="0">
    <w:nsid w:val="69F64A9D"/>
    <w:multiLevelType w:val="hybridMultilevel"/>
    <w:tmpl w:val="4274EB4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8" w15:restartNumberingAfterBreak="0">
    <w:nsid w:val="69FE11A7"/>
    <w:multiLevelType w:val="hybridMultilevel"/>
    <w:tmpl w:val="E76A7DA4"/>
    <w:lvl w:ilvl="0" w:tplc="A8A2EAFA">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9" w15:restartNumberingAfterBreak="0">
    <w:nsid w:val="6A4F1805"/>
    <w:multiLevelType w:val="hybridMultilevel"/>
    <w:tmpl w:val="6C4C22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0" w15:restartNumberingAfterBreak="0">
    <w:nsid w:val="6A587879"/>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1" w15:restartNumberingAfterBreak="0">
    <w:nsid w:val="6A6A295E"/>
    <w:multiLevelType w:val="hybridMultilevel"/>
    <w:tmpl w:val="6908B7E4"/>
    <w:lvl w:ilvl="0" w:tplc="266C469C">
      <w:start w:val="1"/>
      <w:numFmt w:val="bullet"/>
      <w:lvlText w:val="–"/>
      <w:lvlJc w:val="left"/>
      <w:pPr>
        <w:ind w:left="516" w:hanging="360"/>
      </w:pPr>
      <w:rPr>
        <w:rFonts w:ascii="Times New Roman" w:eastAsia="Times New Roman" w:hAnsi="Times New Roman" w:cs="Times New Roman" w:hint="default"/>
        <w:sz w:val="16"/>
        <w:szCs w:val="16"/>
      </w:rPr>
    </w:lvl>
    <w:lvl w:ilvl="1" w:tplc="1CDC66B8">
      <w:start w:val="1"/>
      <w:numFmt w:val="bullet"/>
      <w:lvlText w:val="•"/>
      <w:lvlJc w:val="left"/>
      <w:pPr>
        <w:ind w:left="1403" w:hanging="360"/>
      </w:pPr>
    </w:lvl>
    <w:lvl w:ilvl="2" w:tplc="3D426520">
      <w:start w:val="1"/>
      <w:numFmt w:val="bullet"/>
      <w:lvlText w:val="•"/>
      <w:lvlJc w:val="left"/>
      <w:pPr>
        <w:ind w:left="2290" w:hanging="360"/>
      </w:pPr>
    </w:lvl>
    <w:lvl w:ilvl="3" w:tplc="0FBA9C7A">
      <w:start w:val="1"/>
      <w:numFmt w:val="bullet"/>
      <w:lvlText w:val="•"/>
      <w:lvlJc w:val="left"/>
      <w:pPr>
        <w:ind w:left="3177" w:hanging="360"/>
      </w:pPr>
    </w:lvl>
    <w:lvl w:ilvl="4" w:tplc="5DC0E638">
      <w:start w:val="1"/>
      <w:numFmt w:val="bullet"/>
      <w:lvlText w:val="•"/>
      <w:lvlJc w:val="left"/>
      <w:pPr>
        <w:ind w:left="4064" w:hanging="360"/>
      </w:pPr>
    </w:lvl>
    <w:lvl w:ilvl="5" w:tplc="A11C48CE">
      <w:start w:val="1"/>
      <w:numFmt w:val="bullet"/>
      <w:lvlText w:val="•"/>
      <w:lvlJc w:val="left"/>
      <w:pPr>
        <w:ind w:left="4951" w:hanging="360"/>
      </w:pPr>
    </w:lvl>
    <w:lvl w:ilvl="6" w:tplc="6CFED6DE">
      <w:start w:val="1"/>
      <w:numFmt w:val="bullet"/>
      <w:lvlText w:val="•"/>
      <w:lvlJc w:val="left"/>
      <w:pPr>
        <w:ind w:left="5838" w:hanging="360"/>
      </w:pPr>
    </w:lvl>
    <w:lvl w:ilvl="7" w:tplc="AB0C66AE">
      <w:start w:val="1"/>
      <w:numFmt w:val="bullet"/>
      <w:lvlText w:val="•"/>
      <w:lvlJc w:val="left"/>
      <w:pPr>
        <w:ind w:left="6725" w:hanging="360"/>
      </w:pPr>
    </w:lvl>
    <w:lvl w:ilvl="8" w:tplc="9A0AE496">
      <w:start w:val="1"/>
      <w:numFmt w:val="bullet"/>
      <w:lvlText w:val="•"/>
      <w:lvlJc w:val="left"/>
      <w:pPr>
        <w:ind w:left="7612" w:hanging="360"/>
      </w:pPr>
    </w:lvl>
  </w:abstractNum>
  <w:abstractNum w:abstractNumId="522" w15:restartNumberingAfterBreak="0">
    <w:nsid w:val="6A6B4E39"/>
    <w:multiLevelType w:val="hybridMultilevel"/>
    <w:tmpl w:val="7BD2C77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23" w15:restartNumberingAfterBreak="0">
    <w:nsid w:val="6A8C536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4" w15:restartNumberingAfterBreak="0">
    <w:nsid w:val="6AA75806"/>
    <w:multiLevelType w:val="hybridMultilevel"/>
    <w:tmpl w:val="319A6C9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5" w15:restartNumberingAfterBreak="0">
    <w:nsid w:val="6B3E6B4C"/>
    <w:multiLevelType w:val="hybridMultilevel"/>
    <w:tmpl w:val="6158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6" w15:restartNumberingAfterBreak="0">
    <w:nsid w:val="6B4343C1"/>
    <w:multiLevelType w:val="hybridMultilevel"/>
    <w:tmpl w:val="EBAA8F9A"/>
    <w:lvl w:ilvl="0" w:tplc="869EC7DA">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527" w15:restartNumberingAfterBreak="0">
    <w:nsid w:val="6B51532C"/>
    <w:multiLevelType w:val="hybridMultilevel"/>
    <w:tmpl w:val="9796E47C"/>
    <w:lvl w:ilvl="0" w:tplc="04150017">
      <w:start w:val="1"/>
      <w:numFmt w:val="lowerLetter"/>
      <w:lvlText w:val="%1)"/>
      <w:lvlJc w:val="left"/>
      <w:pPr>
        <w:ind w:left="720" w:hanging="360"/>
      </w:pPr>
    </w:lvl>
    <w:lvl w:ilvl="1" w:tplc="334A1E28">
      <w:start w:val="1"/>
      <w:numFmt w:val="bullet"/>
      <w:lvlText w:val="–"/>
      <w:lvlJc w:val="left"/>
      <w:pPr>
        <w:tabs>
          <w:tab w:val="num" w:pos="1364"/>
        </w:tabs>
        <w:ind w:left="1364" w:hanging="284"/>
      </w:pPr>
      <w:rPr>
        <w:rFonts w:ascii="Times New Roman"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8" w15:restartNumberingAfterBreak="0">
    <w:nsid w:val="6B7D6A77"/>
    <w:multiLevelType w:val="hybridMultilevel"/>
    <w:tmpl w:val="5EFC427A"/>
    <w:lvl w:ilvl="0" w:tplc="C3CE6338">
      <w:start w:val="1"/>
      <w:numFmt w:val="decimal"/>
      <w:lvlText w:val="%1)"/>
      <w:lvlJc w:val="left"/>
      <w:pPr>
        <w:ind w:left="491" w:hanging="353"/>
      </w:pPr>
      <w:rPr>
        <w:rFonts w:ascii="Times New Roman" w:eastAsia="Times New Roman" w:hAnsi="Times New Roman" w:hint="default"/>
        <w:sz w:val="24"/>
        <w:szCs w:val="24"/>
      </w:rPr>
    </w:lvl>
    <w:lvl w:ilvl="1" w:tplc="E20C76D8">
      <w:start w:val="1"/>
      <w:numFmt w:val="bullet"/>
      <w:lvlText w:val="•"/>
      <w:lvlJc w:val="left"/>
      <w:pPr>
        <w:ind w:left="1377" w:hanging="353"/>
      </w:pPr>
      <w:rPr>
        <w:rFonts w:hint="default"/>
      </w:rPr>
    </w:lvl>
    <w:lvl w:ilvl="2" w:tplc="97D8D7E8">
      <w:start w:val="1"/>
      <w:numFmt w:val="bullet"/>
      <w:lvlText w:val="•"/>
      <w:lvlJc w:val="left"/>
      <w:pPr>
        <w:ind w:left="2263" w:hanging="353"/>
      </w:pPr>
      <w:rPr>
        <w:rFonts w:hint="default"/>
      </w:rPr>
    </w:lvl>
    <w:lvl w:ilvl="3" w:tplc="6552927A">
      <w:start w:val="1"/>
      <w:numFmt w:val="bullet"/>
      <w:lvlText w:val="•"/>
      <w:lvlJc w:val="left"/>
      <w:pPr>
        <w:ind w:left="3149" w:hanging="353"/>
      </w:pPr>
      <w:rPr>
        <w:rFonts w:hint="default"/>
      </w:rPr>
    </w:lvl>
    <w:lvl w:ilvl="4" w:tplc="EAE63524">
      <w:start w:val="1"/>
      <w:numFmt w:val="bullet"/>
      <w:lvlText w:val="•"/>
      <w:lvlJc w:val="left"/>
      <w:pPr>
        <w:ind w:left="4035" w:hanging="353"/>
      </w:pPr>
      <w:rPr>
        <w:rFonts w:hint="default"/>
      </w:rPr>
    </w:lvl>
    <w:lvl w:ilvl="5" w:tplc="1AA209FA">
      <w:start w:val="1"/>
      <w:numFmt w:val="bullet"/>
      <w:lvlText w:val="•"/>
      <w:lvlJc w:val="left"/>
      <w:pPr>
        <w:ind w:left="4920" w:hanging="353"/>
      </w:pPr>
      <w:rPr>
        <w:rFonts w:hint="default"/>
      </w:rPr>
    </w:lvl>
    <w:lvl w:ilvl="6" w:tplc="107CB4A6">
      <w:start w:val="1"/>
      <w:numFmt w:val="bullet"/>
      <w:lvlText w:val="•"/>
      <w:lvlJc w:val="left"/>
      <w:pPr>
        <w:ind w:left="5806" w:hanging="353"/>
      </w:pPr>
      <w:rPr>
        <w:rFonts w:hint="default"/>
      </w:rPr>
    </w:lvl>
    <w:lvl w:ilvl="7" w:tplc="FC782A1E">
      <w:start w:val="1"/>
      <w:numFmt w:val="bullet"/>
      <w:lvlText w:val="•"/>
      <w:lvlJc w:val="left"/>
      <w:pPr>
        <w:ind w:left="6692" w:hanging="353"/>
      </w:pPr>
      <w:rPr>
        <w:rFonts w:hint="default"/>
      </w:rPr>
    </w:lvl>
    <w:lvl w:ilvl="8" w:tplc="0E4E3DBC">
      <w:start w:val="1"/>
      <w:numFmt w:val="bullet"/>
      <w:lvlText w:val="•"/>
      <w:lvlJc w:val="left"/>
      <w:pPr>
        <w:ind w:left="7578" w:hanging="353"/>
      </w:pPr>
      <w:rPr>
        <w:rFonts w:hint="default"/>
      </w:rPr>
    </w:lvl>
  </w:abstractNum>
  <w:abstractNum w:abstractNumId="529" w15:restartNumberingAfterBreak="0">
    <w:nsid w:val="6BD64625"/>
    <w:multiLevelType w:val="hybridMultilevel"/>
    <w:tmpl w:val="7D9C4F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6C3746A3"/>
    <w:multiLevelType w:val="hybridMultilevel"/>
    <w:tmpl w:val="506A4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1"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532" w15:restartNumberingAfterBreak="0">
    <w:nsid w:val="6CB52939"/>
    <w:multiLevelType w:val="hybridMultilevel"/>
    <w:tmpl w:val="7AB87DE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5" w15:restartNumberingAfterBreak="0">
    <w:nsid w:val="6D4D76AA"/>
    <w:multiLevelType w:val="hybridMultilevel"/>
    <w:tmpl w:val="371A5D5C"/>
    <w:lvl w:ilvl="0" w:tplc="8F6EEDC4">
      <w:start w:val="1"/>
      <w:numFmt w:val="low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536" w15:restartNumberingAfterBreak="0">
    <w:nsid w:val="6D4F40A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37" w15:restartNumberingAfterBreak="0">
    <w:nsid w:val="6D83003F"/>
    <w:multiLevelType w:val="multilevel"/>
    <w:tmpl w:val="607A7F46"/>
    <w:lvl w:ilvl="0">
      <w:start w:val="1"/>
      <w:numFmt w:val="decimal"/>
      <w:lvlText w:val="%1."/>
      <w:lvlJc w:val="left"/>
      <w:pPr>
        <w:ind w:left="708" w:hanging="708"/>
      </w:pPr>
      <w:rPr>
        <w:rFonts w:ascii="Times New Roman" w:eastAsia="Times New Roman" w:hAnsi="Times New Roman" w:cs="Times New Roman" w:hint="default"/>
        <w:b/>
        <w:bCs/>
        <w:spacing w:val="0"/>
        <w:w w:val="99"/>
        <w:sz w:val="18"/>
        <w:szCs w:val="18"/>
      </w:rPr>
    </w:lvl>
    <w:lvl w:ilvl="1">
      <w:start w:val="1"/>
      <w:numFmt w:val="decimal"/>
      <w:lvlText w:val="%1.%2."/>
      <w:lvlJc w:val="left"/>
      <w:pPr>
        <w:ind w:left="708" w:hanging="708"/>
      </w:pPr>
      <w:rPr>
        <w:rFonts w:ascii="Times New Roman" w:eastAsia="Times New Roman" w:hAnsi="Times New Roman" w:cs="Times New Roman" w:hint="default"/>
        <w:spacing w:val="0"/>
        <w:w w:val="99"/>
        <w:sz w:val="18"/>
        <w:szCs w:val="18"/>
      </w:rPr>
    </w:lvl>
    <w:lvl w:ilvl="2">
      <w:numFmt w:val="bullet"/>
      <w:lvlText w:val="-"/>
      <w:lvlJc w:val="left"/>
      <w:pPr>
        <w:ind w:left="533" w:hanging="106"/>
      </w:pPr>
      <w:rPr>
        <w:rFonts w:ascii="Times New Roman" w:eastAsia="Times New Roman" w:hAnsi="Times New Roman" w:cs="Times New Roman" w:hint="default"/>
        <w:w w:val="99"/>
        <w:sz w:val="18"/>
        <w:szCs w:val="18"/>
      </w:rPr>
    </w:lvl>
    <w:lvl w:ilvl="3">
      <w:numFmt w:val="bullet"/>
      <w:lvlText w:val="•"/>
      <w:lvlJc w:val="left"/>
      <w:pPr>
        <w:ind w:left="699" w:hanging="106"/>
      </w:pPr>
      <w:rPr>
        <w:rFonts w:hint="default"/>
      </w:rPr>
    </w:lvl>
    <w:lvl w:ilvl="4">
      <w:numFmt w:val="bullet"/>
      <w:lvlText w:val="•"/>
      <w:lvlJc w:val="left"/>
      <w:pPr>
        <w:ind w:left="1836" w:hanging="106"/>
      </w:pPr>
      <w:rPr>
        <w:rFonts w:hint="default"/>
      </w:rPr>
    </w:lvl>
    <w:lvl w:ilvl="5">
      <w:numFmt w:val="bullet"/>
      <w:lvlText w:val="•"/>
      <w:lvlJc w:val="left"/>
      <w:pPr>
        <w:ind w:left="2973" w:hanging="106"/>
      </w:pPr>
      <w:rPr>
        <w:rFonts w:hint="default"/>
      </w:rPr>
    </w:lvl>
    <w:lvl w:ilvl="6">
      <w:numFmt w:val="bullet"/>
      <w:lvlText w:val="•"/>
      <w:lvlJc w:val="left"/>
      <w:pPr>
        <w:ind w:left="4110" w:hanging="106"/>
      </w:pPr>
      <w:rPr>
        <w:rFonts w:hint="default"/>
      </w:rPr>
    </w:lvl>
    <w:lvl w:ilvl="7">
      <w:numFmt w:val="bullet"/>
      <w:lvlText w:val="•"/>
      <w:lvlJc w:val="left"/>
      <w:pPr>
        <w:ind w:left="5247" w:hanging="106"/>
      </w:pPr>
      <w:rPr>
        <w:rFonts w:hint="default"/>
      </w:rPr>
    </w:lvl>
    <w:lvl w:ilvl="8">
      <w:numFmt w:val="bullet"/>
      <w:lvlText w:val="•"/>
      <w:lvlJc w:val="left"/>
      <w:pPr>
        <w:ind w:left="6384" w:hanging="106"/>
      </w:pPr>
      <w:rPr>
        <w:rFonts w:hint="default"/>
      </w:rPr>
    </w:lvl>
  </w:abstractNum>
  <w:abstractNum w:abstractNumId="538" w15:restartNumberingAfterBreak="0">
    <w:nsid w:val="6DB057C8"/>
    <w:multiLevelType w:val="hybridMultilevel"/>
    <w:tmpl w:val="BC5EF7FE"/>
    <w:lvl w:ilvl="0" w:tplc="FDB22288">
      <w:start w:val="3"/>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9" w15:restartNumberingAfterBreak="0">
    <w:nsid w:val="6E226746"/>
    <w:multiLevelType w:val="hybridMultilevel"/>
    <w:tmpl w:val="5A2CDC40"/>
    <w:lvl w:ilvl="0" w:tplc="03427E72">
      <w:start w:val="1"/>
      <w:numFmt w:val="bullet"/>
      <w:lvlText w:val=""/>
      <w:lvlJc w:val="left"/>
      <w:pPr>
        <w:ind w:left="516" w:hanging="360"/>
      </w:pPr>
      <w:rPr>
        <w:rFonts w:ascii="Symbol" w:eastAsia="Symbol" w:hAnsi="Symbol" w:hint="default"/>
        <w:w w:val="99"/>
        <w:position w:val="1"/>
        <w:sz w:val="20"/>
        <w:szCs w:val="20"/>
      </w:rPr>
    </w:lvl>
    <w:lvl w:ilvl="1" w:tplc="47C01C18">
      <w:start w:val="1"/>
      <w:numFmt w:val="bullet"/>
      <w:lvlText w:val="•"/>
      <w:lvlJc w:val="left"/>
      <w:pPr>
        <w:ind w:left="1403" w:hanging="360"/>
      </w:pPr>
    </w:lvl>
    <w:lvl w:ilvl="2" w:tplc="34C853E4">
      <w:start w:val="1"/>
      <w:numFmt w:val="bullet"/>
      <w:lvlText w:val="•"/>
      <w:lvlJc w:val="left"/>
      <w:pPr>
        <w:ind w:left="2290" w:hanging="360"/>
      </w:pPr>
    </w:lvl>
    <w:lvl w:ilvl="3" w:tplc="D3C0E89A">
      <w:start w:val="1"/>
      <w:numFmt w:val="bullet"/>
      <w:lvlText w:val="•"/>
      <w:lvlJc w:val="left"/>
      <w:pPr>
        <w:ind w:left="3177" w:hanging="360"/>
      </w:pPr>
    </w:lvl>
    <w:lvl w:ilvl="4" w:tplc="DF765FA8">
      <w:start w:val="1"/>
      <w:numFmt w:val="bullet"/>
      <w:lvlText w:val="•"/>
      <w:lvlJc w:val="left"/>
      <w:pPr>
        <w:ind w:left="4064" w:hanging="360"/>
      </w:pPr>
    </w:lvl>
    <w:lvl w:ilvl="5" w:tplc="0F08FE20">
      <w:start w:val="1"/>
      <w:numFmt w:val="bullet"/>
      <w:lvlText w:val="•"/>
      <w:lvlJc w:val="left"/>
      <w:pPr>
        <w:ind w:left="4951" w:hanging="360"/>
      </w:pPr>
    </w:lvl>
    <w:lvl w:ilvl="6" w:tplc="CEBA4DD2">
      <w:start w:val="1"/>
      <w:numFmt w:val="bullet"/>
      <w:lvlText w:val="•"/>
      <w:lvlJc w:val="left"/>
      <w:pPr>
        <w:ind w:left="5838" w:hanging="360"/>
      </w:pPr>
    </w:lvl>
    <w:lvl w:ilvl="7" w:tplc="CA628C7A">
      <w:start w:val="1"/>
      <w:numFmt w:val="bullet"/>
      <w:lvlText w:val="•"/>
      <w:lvlJc w:val="left"/>
      <w:pPr>
        <w:ind w:left="6725" w:hanging="360"/>
      </w:pPr>
    </w:lvl>
    <w:lvl w:ilvl="8" w:tplc="90B61578">
      <w:start w:val="1"/>
      <w:numFmt w:val="bullet"/>
      <w:lvlText w:val="•"/>
      <w:lvlJc w:val="left"/>
      <w:pPr>
        <w:ind w:left="7612" w:hanging="360"/>
      </w:pPr>
    </w:lvl>
  </w:abstractNum>
  <w:abstractNum w:abstractNumId="540" w15:restartNumberingAfterBreak="0">
    <w:nsid w:val="6EC014E1"/>
    <w:multiLevelType w:val="hybridMultilevel"/>
    <w:tmpl w:val="41ACC15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2" w15:restartNumberingAfterBreak="0">
    <w:nsid w:val="6F124754"/>
    <w:multiLevelType w:val="hybridMultilevel"/>
    <w:tmpl w:val="500EB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3" w15:restartNumberingAfterBreak="0">
    <w:nsid w:val="6F1412AA"/>
    <w:multiLevelType w:val="hybridMultilevel"/>
    <w:tmpl w:val="886E6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15:restartNumberingAfterBreak="0">
    <w:nsid w:val="6F24168A"/>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545" w15:restartNumberingAfterBreak="0">
    <w:nsid w:val="6F6128DF"/>
    <w:multiLevelType w:val="singleLevel"/>
    <w:tmpl w:val="74F2E6C2"/>
    <w:lvl w:ilvl="0">
      <w:start w:val="1"/>
      <w:numFmt w:val="lowerLetter"/>
      <w:lvlText w:val="%1)"/>
      <w:legacy w:legacy="1" w:legacySpace="0" w:legacyIndent="360"/>
      <w:lvlJc w:val="left"/>
      <w:pPr>
        <w:ind w:left="360" w:hanging="360"/>
      </w:pPr>
    </w:lvl>
  </w:abstractNum>
  <w:abstractNum w:abstractNumId="546" w15:restartNumberingAfterBreak="0">
    <w:nsid w:val="6F7D4D9A"/>
    <w:multiLevelType w:val="hybridMultilevel"/>
    <w:tmpl w:val="B686E73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7" w15:restartNumberingAfterBreak="0">
    <w:nsid w:val="6FD63731"/>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48" w15:restartNumberingAfterBreak="0">
    <w:nsid w:val="6FE5658B"/>
    <w:multiLevelType w:val="multilevel"/>
    <w:tmpl w:val="5CD81E1A"/>
    <w:lvl w:ilvl="0">
      <w:start w:val="1"/>
      <w:numFmt w:val="decimal"/>
      <w:pStyle w:val="czech4"/>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pStyle w:val="czech5"/>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pStyle w:val="Tytu"/>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49" w15:restartNumberingAfterBreak="0">
    <w:nsid w:val="7021799F"/>
    <w:multiLevelType w:val="hybridMultilevel"/>
    <w:tmpl w:val="E3D28CC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702B6AF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51" w15:restartNumberingAfterBreak="0">
    <w:nsid w:val="7066580E"/>
    <w:multiLevelType w:val="singleLevel"/>
    <w:tmpl w:val="97343302"/>
    <w:lvl w:ilvl="0">
      <w:start w:val="4"/>
      <w:numFmt w:val="decimal"/>
      <w:lvlText w:val="6.3.%1. "/>
      <w:legacy w:legacy="1" w:legacySpace="0" w:legacyIndent="283"/>
      <w:lvlJc w:val="left"/>
      <w:pPr>
        <w:ind w:left="283" w:hanging="283"/>
      </w:pPr>
      <w:rPr>
        <w:b/>
        <w:i w:val="0"/>
        <w:sz w:val="20"/>
      </w:rPr>
    </w:lvl>
  </w:abstractNum>
  <w:abstractNum w:abstractNumId="552" w15:restartNumberingAfterBreak="0">
    <w:nsid w:val="70956427"/>
    <w:multiLevelType w:val="hybridMultilevel"/>
    <w:tmpl w:val="15B8B090"/>
    <w:lvl w:ilvl="0" w:tplc="28D6E1A6">
      <w:numFmt w:val="bullet"/>
      <w:lvlText w:val="-"/>
      <w:lvlJc w:val="left"/>
      <w:pPr>
        <w:ind w:left="1035" w:hanging="106"/>
      </w:pPr>
      <w:rPr>
        <w:rFonts w:ascii="Times New Roman" w:eastAsia="Times New Roman" w:hAnsi="Times New Roman" w:cs="Times New Roman" w:hint="default"/>
        <w:w w:val="99"/>
        <w:sz w:val="18"/>
        <w:szCs w:val="18"/>
      </w:rPr>
    </w:lvl>
    <w:lvl w:ilvl="1" w:tplc="460EEC64">
      <w:numFmt w:val="bullet"/>
      <w:lvlText w:val="•"/>
      <w:lvlJc w:val="left"/>
      <w:pPr>
        <w:ind w:left="1882" w:hanging="106"/>
      </w:pPr>
      <w:rPr>
        <w:rFonts w:hint="default"/>
      </w:rPr>
    </w:lvl>
    <w:lvl w:ilvl="2" w:tplc="7A0C8EA2">
      <w:numFmt w:val="bullet"/>
      <w:lvlText w:val="•"/>
      <w:lvlJc w:val="left"/>
      <w:pPr>
        <w:ind w:left="2724" w:hanging="106"/>
      </w:pPr>
      <w:rPr>
        <w:rFonts w:hint="default"/>
      </w:rPr>
    </w:lvl>
    <w:lvl w:ilvl="3" w:tplc="7FA67EF2">
      <w:numFmt w:val="bullet"/>
      <w:lvlText w:val="•"/>
      <w:lvlJc w:val="left"/>
      <w:pPr>
        <w:ind w:left="3566" w:hanging="106"/>
      </w:pPr>
      <w:rPr>
        <w:rFonts w:hint="default"/>
      </w:rPr>
    </w:lvl>
    <w:lvl w:ilvl="4" w:tplc="AB766C6A">
      <w:numFmt w:val="bullet"/>
      <w:lvlText w:val="•"/>
      <w:lvlJc w:val="left"/>
      <w:pPr>
        <w:ind w:left="4408" w:hanging="106"/>
      </w:pPr>
      <w:rPr>
        <w:rFonts w:hint="default"/>
      </w:rPr>
    </w:lvl>
    <w:lvl w:ilvl="5" w:tplc="7CDC7D38">
      <w:numFmt w:val="bullet"/>
      <w:lvlText w:val="•"/>
      <w:lvlJc w:val="left"/>
      <w:pPr>
        <w:ind w:left="5250" w:hanging="106"/>
      </w:pPr>
      <w:rPr>
        <w:rFonts w:hint="default"/>
      </w:rPr>
    </w:lvl>
    <w:lvl w:ilvl="6" w:tplc="6EB8F1E0">
      <w:numFmt w:val="bullet"/>
      <w:lvlText w:val="•"/>
      <w:lvlJc w:val="left"/>
      <w:pPr>
        <w:ind w:left="6092" w:hanging="106"/>
      </w:pPr>
      <w:rPr>
        <w:rFonts w:hint="default"/>
      </w:rPr>
    </w:lvl>
    <w:lvl w:ilvl="7" w:tplc="B0901C72">
      <w:numFmt w:val="bullet"/>
      <w:lvlText w:val="•"/>
      <w:lvlJc w:val="left"/>
      <w:pPr>
        <w:ind w:left="6934" w:hanging="106"/>
      </w:pPr>
      <w:rPr>
        <w:rFonts w:hint="default"/>
      </w:rPr>
    </w:lvl>
    <w:lvl w:ilvl="8" w:tplc="88E09D68">
      <w:numFmt w:val="bullet"/>
      <w:lvlText w:val="•"/>
      <w:lvlJc w:val="left"/>
      <w:pPr>
        <w:ind w:left="7776" w:hanging="106"/>
      </w:pPr>
      <w:rPr>
        <w:rFonts w:hint="default"/>
      </w:rPr>
    </w:lvl>
  </w:abstractNum>
  <w:abstractNum w:abstractNumId="553" w15:restartNumberingAfterBreak="0">
    <w:nsid w:val="711B6A06"/>
    <w:multiLevelType w:val="hybridMultilevel"/>
    <w:tmpl w:val="7A7EC7F8"/>
    <w:lvl w:ilvl="0" w:tplc="FFFFFFFF">
      <w:start w:val="1"/>
      <w:numFmt w:val="bullet"/>
      <w:lvlText w:val="–"/>
      <w:lvlJc w:val="left"/>
      <w:pPr>
        <w:tabs>
          <w:tab w:val="num" w:pos="453"/>
        </w:tabs>
        <w:ind w:left="453" w:hanging="170"/>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4"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5" w15:restartNumberingAfterBreak="0">
    <w:nsid w:val="71341EAC"/>
    <w:multiLevelType w:val="hybridMultilevel"/>
    <w:tmpl w:val="A846272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56"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7"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9" w15:restartNumberingAfterBreak="0">
    <w:nsid w:val="725E4B4A"/>
    <w:multiLevelType w:val="hybridMultilevel"/>
    <w:tmpl w:val="34BEEB04"/>
    <w:lvl w:ilvl="0" w:tplc="D35AB624">
      <w:start w:val="1"/>
      <w:numFmt w:val="bullet"/>
      <w:lvlText w:val="–"/>
      <w:lvlJc w:val="left"/>
      <w:pPr>
        <w:ind w:left="699" w:hanging="360"/>
      </w:pPr>
      <w:rPr>
        <w:rFonts w:ascii="Times New Roman" w:hAnsi="Times New Roman" w:cs="Times New Roman" w:hint="default"/>
        <w:sz w:val="16"/>
      </w:rPr>
    </w:lvl>
    <w:lvl w:ilvl="1" w:tplc="04150003">
      <w:start w:val="1"/>
      <w:numFmt w:val="bullet"/>
      <w:lvlText w:val="o"/>
      <w:lvlJc w:val="left"/>
      <w:pPr>
        <w:ind w:left="1419" w:hanging="360"/>
      </w:pPr>
      <w:rPr>
        <w:rFonts w:ascii="Courier New" w:hAnsi="Courier New" w:cs="Courier New" w:hint="default"/>
      </w:rPr>
    </w:lvl>
    <w:lvl w:ilvl="2" w:tplc="04150005">
      <w:start w:val="1"/>
      <w:numFmt w:val="bullet"/>
      <w:lvlText w:val=""/>
      <w:lvlJc w:val="left"/>
      <w:pPr>
        <w:ind w:left="2139" w:hanging="360"/>
      </w:pPr>
      <w:rPr>
        <w:rFonts w:ascii="Wingdings" w:hAnsi="Wingdings" w:hint="default"/>
      </w:rPr>
    </w:lvl>
    <w:lvl w:ilvl="3" w:tplc="04150001">
      <w:start w:val="1"/>
      <w:numFmt w:val="bullet"/>
      <w:lvlText w:val=""/>
      <w:lvlJc w:val="left"/>
      <w:pPr>
        <w:ind w:left="2859" w:hanging="360"/>
      </w:pPr>
      <w:rPr>
        <w:rFonts w:ascii="Symbol" w:hAnsi="Symbol" w:hint="default"/>
      </w:rPr>
    </w:lvl>
    <w:lvl w:ilvl="4" w:tplc="04150003">
      <w:start w:val="1"/>
      <w:numFmt w:val="bullet"/>
      <w:lvlText w:val="o"/>
      <w:lvlJc w:val="left"/>
      <w:pPr>
        <w:ind w:left="3579" w:hanging="360"/>
      </w:pPr>
      <w:rPr>
        <w:rFonts w:ascii="Courier New" w:hAnsi="Courier New" w:cs="Courier New" w:hint="default"/>
      </w:rPr>
    </w:lvl>
    <w:lvl w:ilvl="5" w:tplc="04150005">
      <w:start w:val="1"/>
      <w:numFmt w:val="bullet"/>
      <w:lvlText w:val=""/>
      <w:lvlJc w:val="left"/>
      <w:pPr>
        <w:ind w:left="4299" w:hanging="360"/>
      </w:pPr>
      <w:rPr>
        <w:rFonts w:ascii="Wingdings" w:hAnsi="Wingdings" w:hint="default"/>
      </w:rPr>
    </w:lvl>
    <w:lvl w:ilvl="6" w:tplc="04150001">
      <w:start w:val="1"/>
      <w:numFmt w:val="bullet"/>
      <w:lvlText w:val=""/>
      <w:lvlJc w:val="left"/>
      <w:pPr>
        <w:ind w:left="5019" w:hanging="360"/>
      </w:pPr>
      <w:rPr>
        <w:rFonts w:ascii="Symbol" w:hAnsi="Symbol" w:hint="default"/>
      </w:rPr>
    </w:lvl>
    <w:lvl w:ilvl="7" w:tplc="04150003">
      <w:start w:val="1"/>
      <w:numFmt w:val="bullet"/>
      <w:lvlText w:val="o"/>
      <w:lvlJc w:val="left"/>
      <w:pPr>
        <w:ind w:left="5739" w:hanging="360"/>
      </w:pPr>
      <w:rPr>
        <w:rFonts w:ascii="Courier New" w:hAnsi="Courier New" w:cs="Courier New" w:hint="default"/>
      </w:rPr>
    </w:lvl>
    <w:lvl w:ilvl="8" w:tplc="04150005">
      <w:start w:val="1"/>
      <w:numFmt w:val="bullet"/>
      <w:lvlText w:val=""/>
      <w:lvlJc w:val="left"/>
      <w:pPr>
        <w:ind w:left="6459" w:hanging="360"/>
      </w:pPr>
      <w:rPr>
        <w:rFonts w:ascii="Wingdings" w:hAnsi="Wingdings" w:hint="default"/>
      </w:rPr>
    </w:lvl>
  </w:abstractNum>
  <w:abstractNum w:abstractNumId="560"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15:restartNumberingAfterBreak="0">
    <w:nsid w:val="72AC7642"/>
    <w:multiLevelType w:val="hybridMultilevel"/>
    <w:tmpl w:val="3CBEA836"/>
    <w:lvl w:ilvl="0" w:tplc="0415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2" w15:restartNumberingAfterBreak="0">
    <w:nsid w:val="72E461B0"/>
    <w:multiLevelType w:val="hybridMultilevel"/>
    <w:tmpl w:val="EF3ED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3" w15:restartNumberingAfterBreak="0">
    <w:nsid w:val="73067C70"/>
    <w:multiLevelType w:val="hybridMultilevel"/>
    <w:tmpl w:val="42AADFE6"/>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4" w15:restartNumberingAfterBreak="0">
    <w:nsid w:val="73491776"/>
    <w:multiLevelType w:val="hybridMultilevel"/>
    <w:tmpl w:val="2584B22A"/>
    <w:lvl w:ilvl="0" w:tplc="FFFFFFFF">
      <w:start w:val="1"/>
      <w:numFmt w:val="decimal"/>
      <w:isLgl/>
      <w:lvlText w:val="%1.2."/>
      <w:lvlJc w:val="left"/>
      <w:pPr>
        <w:tabs>
          <w:tab w:val="num" w:pos="1785"/>
        </w:tabs>
        <w:ind w:left="1785" w:hanging="705"/>
      </w:pPr>
      <w:rPr>
        <w:b/>
        <w:i w:val="0"/>
      </w:rPr>
    </w:lvl>
    <w:lvl w:ilvl="1" w:tplc="FFFFFFFF">
      <w:start w:val="1"/>
      <w:numFmt w:val="decimal"/>
      <w:isLgl/>
      <w:lvlText w:val="1.%2."/>
      <w:lvlJc w:val="left"/>
      <w:pPr>
        <w:tabs>
          <w:tab w:val="num" w:pos="1785"/>
        </w:tabs>
        <w:ind w:left="1785" w:hanging="705"/>
      </w:pPr>
      <w:rPr>
        <w:b/>
        <w:i w:val="0"/>
      </w:rPr>
    </w:lvl>
    <w:lvl w:ilvl="2" w:tplc="FFFFFFFF">
      <w:start w:val="1"/>
      <w:numFmt w:val="bullet"/>
      <w:lvlText w:val=""/>
      <w:lvlJc w:val="left"/>
      <w:pPr>
        <w:tabs>
          <w:tab w:val="num" w:pos="2405"/>
        </w:tabs>
        <w:ind w:left="2405" w:hanging="425"/>
      </w:pPr>
      <w:rPr>
        <w:rFonts w:ascii="Symbol" w:hAnsi="Symbol" w:hint="default"/>
        <w:b/>
        <w:i w:val="0"/>
      </w:rPr>
    </w:lvl>
    <w:lvl w:ilvl="3" w:tplc="FFFFFFFF">
      <w:start w:val="1"/>
      <w:numFmt w:val="lowerLetter"/>
      <w:lvlText w:val="%4)"/>
      <w:lvlJc w:val="left"/>
      <w:pPr>
        <w:tabs>
          <w:tab w:val="num" w:pos="2880"/>
        </w:tabs>
        <w:ind w:left="2880" w:hanging="360"/>
      </w:pPr>
      <w:rPr>
        <w:b w:val="0"/>
        <w:i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5" w15:restartNumberingAfterBreak="0">
    <w:nsid w:val="734A258F"/>
    <w:multiLevelType w:val="hybridMultilevel"/>
    <w:tmpl w:val="4D44A970"/>
    <w:lvl w:ilvl="0" w:tplc="EAE0284A">
      <w:start w:val="1"/>
      <w:numFmt w:val="decimal"/>
      <w:pStyle w:val="specyfikacje"/>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6" w15:restartNumberingAfterBreak="0">
    <w:nsid w:val="73B7749F"/>
    <w:multiLevelType w:val="hybridMultilevel"/>
    <w:tmpl w:val="788CF47C"/>
    <w:lvl w:ilvl="0" w:tplc="DC0EB93A">
      <w:numFmt w:val="bullet"/>
      <w:lvlText w:val="−"/>
      <w:lvlJc w:val="left"/>
      <w:pPr>
        <w:ind w:left="281" w:hanging="147"/>
      </w:pPr>
      <w:rPr>
        <w:rFonts w:ascii="Times New Roman" w:eastAsia="Times New Roman" w:hAnsi="Times New Roman" w:cs="Times New Roman" w:hint="default"/>
        <w:w w:val="99"/>
        <w:sz w:val="18"/>
        <w:szCs w:val="18"/>
      </w:rPr>
    </w:lvl>
    <w:lvl w:ilvl="1" w:tplc="6B10BC94">
      <w:numFmt w:val="bullet"/>
      <w:lvlText w:val="•"/>
      <w:lvlJc w:val="left"/>
      <w:pPr>
        <w:ind w:left="1188" w:hanging="147"/>
      </w:pPr>
      <w:rPr>
        <w:rFonts w:hint="default"/>
      </w:rPr>
    </w:lvl>
    <w:lvl w:ilvl="2" w:tplc="FF422D2E">
      <w:numFmt w:val="bullet"/>
      <w:lvlText w:val="•"/>
      <w:lvlJc w:val="left"/>
      <w:pPr>
        <w:ind w:left="2096" w:hanging="147"/>
      </w:pPr>
      <w:rPr>
        <w:rFonts w:hint="default"/>
      </w:rPr>
    </w:lvl>
    <w:lvl w:ilvl="3" w:tplc="89088A58">
      <w:numFmt w:val="bullet"/>
      <w:lvlText w:val="•"/>
      <w:lvlJc w:val="left"/>
      <w:pPr>
        <w:ind w:left="3004" w:hanging="147"/>
      </w:pPr>
      <w:rPr>
        <w:rFonts w:hint="default"/>
      </w:rPr>
    </w:lvl>
    <w:lvl w:ilvl="4" w:tplc="E69C770C">
      <w:numFmt w:val="bullet"/>
      <w:lvlText w:val="•"/>
      <w:lvlJc w:val="left"/>
      <w:pPr>
        <w:ind w:left="3912" w:hanging="147"/>
      </w:pPr>
      <w:rPr>
        <w:rFonts w:hint="default"/>
      </w:rPr>
    </w:lvl>
    <w:lvl w:ilvl="5" w:tplc="76701648">
      <w:numFmt w:val="bullet"/>
      <w:lvlText w:val="•"/>
      <w:lvlJc w:val="left"/>
      <w:pPr>
        <w:ind w:left="4820" w:hanging="147"/>
      </w:pPr>
      <w:rPr>
        <w:rFonts w:hint="default"/>
      </w:rPr>
    </w:lvl>
    <w:lvl w:ilvl="6" w:tplc="2F0658CE">
      <w:numFmt w:val="bullet"/>
      <w:lvlText w:val="•"/>
      <w:lvlJc w:val="left"/>
      <w:pPr>
        <w:ind w:left="5728" w:hanging="147"/>
      </w:pPr>
      <w:rPr>
        <w:rFonts w:hint="default"/>
      </w:rPr>
    </w:lvl>
    <w:lvl w:ilvl="7" w:tplc="47B2FA8C">
      <w:numFmt w:val="bullet"/>
      <w:lvlText w:val="•"/>
      <w:lvlJc w:val="left"/>
      <w:pPr>
        <w:ind w:left="6636" w:hanging="147"/>
      </w:pPr>
      <w:rPr>
        <w:rFonts w:hint="default"/>
      </w:rPr>
    </w:lvl>
    <w:lvl w:ilvl="8" w:tplc="5D167B4E">
      <w:numFmt w:val="bullet"/>
      <w:lvlText w:val="•"/>
      <w:lvlJc w:val="left"/>
      <w:pPr>
        <w:ind w:left="7544" w:hanging="147"/>
      </w:pPr>
      <w:rPr>
        <w:rFonts w:hint="default"/>
      </w:rPr>
    </w:lvl>
  </w:abstractNum>
  <w:abstractNum w:abstractNumId="567" w15:restartNumberingAfterBreak="0">
    <w:nsid w:val="73C93D60"/>
    <w:multiLevelType w:val="hybridMultilevel"/>
    <w:tmpl w:val="73727A3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8" w15:restartNumberingAfterBreak="0">
    <w:nsid w:val="73CC38CD"/>
    <w:multiLevelType w:val="hybridMultilevel"/>
    <w:tmpl w:val="BE986A6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9" w15:restartNumberingAfterBreak="0">
    <w:nsid w:val="73EF684B"/>
    <w:multiLevelType w:val="hybridMultilevel"/>
    <w:tmpl w:val="8138A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0" w15:restartNumberingAfterBreak="0">
    <w:nsid w:val="73FB34A0"/>
    <w:multiLevelType w:val="singleLevel"/>
    <w:tmpl w:val="04150017"/>
    <w:lvl w:ilvl="0">
      <w:start w:val="1"/>
      <w:numFmt w:val="lowerLetter"/>
      <w:lvlText w:val="%1)"/>
      <w:lvlJc w:val="left"/>
      <w:pPr>
        <w:tabs>
          <w:tab w:val="num" w:pos="360"/>
        </w:tabs>
        <w:ind w:left="360" w:hanging="360"/>
      </w:pPr>
    </w:lvl>
  </w:abstractNum>
  <w:abstractNum w:abstractNumId="571" w15:restartNumberingAfterBreak="0">
    <w:nsid w:val="73FC69EA"/>
    <w:multiLevelType w:val="hybridMultilevel"/>
    <w:tmpl w:val="1D84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2" w15:restartNumberingAfterBreak="0">
    <w:nsid w:val="73FE2345"/>
    <w:multiLevelType w:val="hybridMultilevel"/>
    <w:tmpl w:val="ACB07A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3"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5" w15:restartNumberingAfterBreak="0">
    <w:nsid w:val="752014D4"/>
    <w:multiLevelType w:val="hybridMultilevel"/>
    <w:tmpl w:val="71A8A1E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6" w15:restartNumberingAfterBreak="0">
    <w:nsid w:val="756D2D8C"/>
    <w:multiLevelType w:val="hybridMultilevel"/>
    <w:tmpl w:val="3E78E9B6"/>
    <w:lvl w:ilvl="0" w:tplc="D4C4FF32">
      <w:start w:val="1"/>
      <w:numFmt w:val="bullet"/>
      <w:lvlText w:val="­"/>
      <w:lvlJc w:val="left"/>
      <w:pPr>
        <w:ind w:left="720" w:hanging="360"/>
      </w:pPr>
      <w:rPr>
        <w:rFonts w:ascii="Courier New" w:hAnsi="Courier New"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7"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75CC6D7B"/>
    <w:multiLevelType w:val="hybridMultilevel"/>
    <w:tmpl w:val="C20E06A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9"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0" w15:restartNumberingAfterBreak="0">
    <w:nsid w:val="761C641E"/>
    <w:multiLevelType w:val="hybridMultilevel"/>
    <w:tmpl w:val="6D90963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1"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2" w15:restartNumberingAfterBreak="0">
    <w:nsid w:val="768402B8"/>
    <w:multiLevelType w:val="hybridMultilevel"/>
    <w:tmpl w:val="8B2A2F5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3" w15:restartNumberingAfterBreak="0">
    <w:nsid w:val="76A86AFA"/>
    <w:multiLevelType w:val="singleLevel"/>
    <w:tmpl w:val="359E7B10"/>
    <w:lvl w:ilvl="0">
      <w:start w:val="43"/>
      <w:numFmt w:val="decimal"/>
      <w:lvlText w:val="%1."/>
      <w:legacy w:legacy="1" w:legacySpace="0" w:legacyIndent="283"/>
      <w:lvlJc w:val="left"/>
      <w:pPr>
        <w:ind w:left="283" w:hanging="283"/>
      </w:pPr>
    </w:lvl>
  </w:abstractNum>
  <w:abstractNum w:abstractNumId="584"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5" w15:restartNumberingAfterBreak="0">
    <w:nsid w:val="76E63541"/>
    <w:multiLevelType w:val="singleLevel"/>
    <w:tmpl w:val="547813BE"/>
    <w:lvl w:ilvl="0">
      <w:start w:val="1"/>
      <w:numFmt w:val="decimal"/>
      <w:lvlText w:val="1.4.%1. "/>
      <w:legacy w:legacy="1" w:legacySpace="0" w:legacyIndent="283"/>
      <w:lvlJc w:val="left"/>
      <w:pPr>
        <w:ind w:left="283" w:hanging="283"/>
      </w:pPr>
      <w:rPr>
        <w:b/>
        <w:i w:val="0"/>
        <w:sz w:val="20"/>
      </w:rPr>
    </w:lvl>
  </w:abstractNum>
  <w:abstractNum w:abstractNumId="586"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7" w15:restartNumberingAfterBreak="0">
    <w:nsid w:val="771F38FC"/>
    <w:multiLevelType w:val="hybridMultilevel"/>
    <w:tmpl w:val="CAEEA1B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8" w15:restartNumberingAfterBreak="0">
    <w:nsid w:val="775B3E5A"/>
    <w:multiLevelType w:val="multilevel"/>
    <w:tmpl w:val="68445436"/>
    <w:lvl w:ilvl="0">
      <w:start w:val="4"/>
      <w:numFmt w:val="decimal"/>
      <w:lvlText w:val="%1."/>
      <w:lvlJc w:val="left"/>
      <w:pPr>
        <w:ind w:left="630" w:hanging="630"/>
      </w:pPr>
      <w:rPr>
        <w:rFonts w:hint="default"/>
      </w:rPr>
    </w:lvl>
    <w:lvl w:ilvl="1">
      <w:start w:val="3"/>
      <w:numFmt w:val="decimal"/>
      <w:lvlText w:val="%1.%2."/>
      <w:lvlJc w:val="left"/>
      <w:pPr>
        <w:ind w:left="730" w:hanging="720"/>
      </w:pPr>
      <w:rPr>
        <w:rFonts w:hint="default"/>
      </w:rPr>
    </w:lvl>
    <w:lvl w:ilvl="2">
      <w:start w:val="2"/>
      <w:numFmt w:val="decimal"/>
      <w:lvlText w:val="%1.%2.%3."/>
      <w:lvlJc w:val="left"/>
      <w:pPr>
        <w:ind w:left="1100" w:hanging="108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850" w:hanging="180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600" w:hanging="2520"/>
      </w:pPr>
      <w:rPr>
        <w:rFonts w:hint="default"/>
      </w:rPr>
    </w:lvl>
  </w:abstractNum>
  <w:abstractNum w:abstractNumId="589" w15:restartNumberingAfterBreak="0">
    <w:nsid w:val="77635559"/>
    <w:multiLevelType w:val="hybridMultilevel"/>
    <w:tmpl w:val="E1EA6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0"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1" w15:restartNumberingAfterBreak="0">
    <w:nsid w:val="778617C6"/>
    <w:multiLevelType w:val="hybridMultilevel"/>
    <w:tmpl w:val="7294FCD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2" w15:restartNumberingAfterBreak="0">
    <w:nsid w:val="778A2CF9"/>
    <w:multiLevelType w:val="hybridMultilevel"/>
    <w:tmpl w:val="F9E4607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3" w15:restartNumberingAfterBreak="0">
    <w:nsid w:val="779D0BAA"/>
    <w:multiLevelType w:val="multilevel"/>
    <w:tmpl w:val="29C2759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Zero"/>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594" w15:restartNumberingAfterBreak="0">
    <w:nsid w:val="77A255EE"/>
    <w:multiLevelType w:val="hybridMultilevel"/>
    <w:tmpl w:val="CA48D48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5" w15:restartNumberingAfterBreak="0">
    <w:nsid w:val="77C05DE1"/>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6" w15:restartNumberingAfterBreak="0">
    <w:nsid w:val="780C46E0"/>
    <w:multiLevelType w:val="hybridMultilevel"/>
    <w:tmpl w:val="7AFC949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7" w15:restartNumberingAfterBreak="0">
    <w:nsid w:val="78D14809"/>
    <w:multiLevelType w:val="hybridMultilevel"/>
    <w:tmpl w:val="9D5C803C"/>
    <w:lvl w:ilvl="0" w:tplc="86165F32">
      <w:start w:val="1"/>
      <w:numFmt w:val="bullet"/>
      <w:lvlText w:val=""/>
      <w:lvlJc w:val="left"/>
      <w:pPr>
        <w:tabs>
          <w:tab w:val="num" w:pos="1004"/>
        </w:tabs>
        <w:ind w:left="100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98"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9" w15:restartNumberingAfterBreak="0">
    <w:nsid w:val="78F055F9"/>
    <w:multiLevelType w:val="hybridMultilevel"/>
    <w:tmpl w:val="D47E5C32"/>
    <w:lvl w:ilvl="0" w:tplc="6DAE216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0" w15:restartNumberingAfterBreak="0">
    <w:nsid w:val="79447EFF"/>
    <w:multiLevelType w:val="singleLevel"/>
    <w:tmpl w:val="AD645008"/>
    <w:lvl w:ilvl="0">
      <w:numFmt w:val="bullet"/>
      <w:lvlText w:val="-"/>
      <w:lvlJc w:val="left"/>
      <w:pPr>
        <w:tabs>
          <w:tab w:val="num" w:pos="360"/>
        </w:tabs>
        <w:ind w:left="360" w:hanging="360"/>
      </w:pPr>
    </w:lvl>
  </w:abstractNum>
  <w:abstractNum w:abstractNumId="601"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15:restartNumberingAfterBreak="0">
    <w:nsid w:val="79A2161F"/>
    <w:multiLevelType w:val="hybridMultilevel"/>
    <w:tmpl w:val="A8BCD2E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3" w15:restartNumberingAfterBreak="0">
    <w:nsid w:val="7A6134B2"/>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15:restartNumberingAfterBreak="0">
    <w:nsid w:val="7A986D90"/>
    <w:multiLevelType w:val="hybridMultilevel"/>
    <w:tmpl w:val="DD303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AE74710"/>
    <w:multiLevelType w:val="hybridMultilevel"/>
    <w:tmpl w:val="3CC4BB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6"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7" w15:restartNumberingAfterBreak="0">
    <w:nsid w:val="7B9C5B13"/>
    <w:multiLevelType w:val="hybridMultilevel"/>
    <w:tmpl w:val="4B98967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7C1C07F6"/>
    <w:multiLevelType w:val="singleLevel"/>
    <w:tmpl w:val="37C62814"/>
    <w:lvl w:ilvl="0">
      <w:start w:val="2"/>
      <w:numFmt w:val="decimal"/>
      <w:lvlText w:val="2.3.%1. "/>
      <w:legacy w:legacy="1" w:legacySpace="0" w:legacyIndent="283"/>
      <w:lvlJc w:val="left"/>
      <w:pPr>
        <w:ind w:left="283" w:hanging="283"/>
      </w:pPr>
      <w:rPr>
        <w:b/>
        <w:i w:val="0"/>
        <w:sz w:val="20"/>
      </w:rPr>
    </w:lvl>
  </w:abstractNum>
  <w:abstractNum w:abstractNumId="609" w15:restartNumberingAfterBreak="0">
    <w:nsid w:val="7C203C5B"/>
    <w:multiLevelType w:val="hybridMultilevel"/>
    <w:tmpl w:val="273212C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15:restartNumberingAfterBreak="0">
    <w:nsid w:val="7C424F03"/>
    <w:multiLevelType w:val="hybridMultilevel"/>
    <w:tmpl w:val="E306DD42"/>
    <w:lvl w:ilvl="0" w:tplc="648CB558">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1" w15:restartNumberingAfterBreak="0">
    <w:nsid w:val="7C5528CA"/>
    <w:multiLevelType w:val="singleLevel"/>
    <w:tmpl w:val="EEE68A9C"/>
    <w:lvl w:ilvl="0">
      <w:start w:val="4"/>
      <w:numFmt w:val="decimal"/>
      <w:lvlText w:val="2.3.%1. "/>
      <w:legacy w:legacy="1" w:legacySpace="0" w:legacyIndent="283"/>
      <w:lvlJc w:val="left"/>
      <w:pPr>
        <w:ind w:left="283" w:hanging="283"/>
      </w:pPr>
      <w:rPr>
        <w:b/>
        <w:i w:val="0"/>
        <w:sz w:val="20"/>
      </w:rPr>
    </w:lvl>
  </w:abstractNum>
  <w:abstractNum w:abstractNumId="612" w15:restartNumberingAfterBreak="0">
    <w:nsid w:val="7C8E2803"/>
    <w:multiLevelType w:val="singleLevel"/>
    <w:tmpl w:val="C576DBD4"/>
    <w:lvl w:ilvl="0">
      <w:start w:val="1"/>
      <w:numFmt w:val="bullet"/>
      <w:lvlText w:val="-"/>
      <w:lvlJc w:val="left"/>
      <w:pPr>
        <w:tabs>
          <w:tab w:val="num" w:pos="360"/>
        </w:tabs>
        <w:ind w:left="360" w:hanging="360"/>
      </w:pPr>
    </w:lvl>
  </w:abstractNum>
  <w:abstractNum w:abstractNumId="613" w15:restartNumberingAfterBreak="0">
    <w:nsid w:val="7C981BAE"/>
    <w:multiLevelType w:val="hybridMultilevel"/>
    <w:tmpl w:val="5388DE5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1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5" w15:restartNumberingAfterBreak="0">
    <w:nsid w:val="7D1847CB"/>
    <w:multiLevelType w:val="hybridMultilevel"/>
    <w:tmpl w:val="F4AAAE2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6"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7"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8" w15:restartNumberingAfterBreak="0">
    <w:nsid w:val="7D9C1E61"/>
    <w:multiLevelType w:val="hybridMultilevel"/>
    <w:tmpl w:val="4984BB2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19"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0"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1" w15:restartNumberingAfterBreak="0">
    <w:nsid w:val="7E427201"/>
    <w:multiLevelType w:val="hybridMultilevel"/>
    <w:tmpl w:val="CEB826C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2" w15:restartNumberingAfterBreak="0">
    <w:nsid w:val="7EB9577B"/>
    <w:multiLevelType w:val="hybridMultilevel"/>
    <w:tmpl w:val="AB78C478"/>
    <w:lvl w:ilvl="0" w:tplc="04150001">
      <w:start w:val="1"/>
      <w:numFmt w:val="bullet"/>
      <w:lvlText w:val="–"/>
      <w:lvlJc w:val="left"/>
      <w:pPr>
        <w:tabs>
          <w:tab w:val="num" w:pos="453"/>
        </w:tabs>
        <w:ind w:left="453" w:hanging="17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23" w15:restartNumberingAfterBreak="0">
    <w:nsid w:val="7EDE6B73"/>
    <w:multiLevelType w:val="hybridMultilevel"/>
    <w:tmpl w:val="849CC9B6"/>
    <w:lvl w:ilvl="0" w:tplc="FB92B688">
      <w:start w:val="1"/>
      <w:numFmt w:val="bullet"/>
      <w:lvlText w:val=""/>
      <w:lvlJc w:val="left"/>
      <w:pPr>
        <w:tabs>
          <w:tab w:val="num" w:pos="1276"/>
        </w:tabs>
        <w:ind w:left="1276" w:hanging="426"/>
      </w:pPr>
      <w:rPr>
        <w:rFonts w:ascii="Symbol" w:hAnsi="Symbol" w:hint="default"/>
        <w:sz w:val="16"/>
      </w:rPr>
    </w:lvl>
    <w:lvl w:ilvl="1" w:tplc="04150003" w:tentative="1">
      <w:start w:val="1"/>
      <w:numFmt w:val="bullet"/>
      <w:lvlText w:val="o"/>
      <w:lvlJc w:val="left"/>
      <w:pPr>
        <w:tabs>
          <w:tab w:val="num" w:pos="1609"/>
        </w:tabs>
        <w:ind w:left="1609" w:hanging="360"/>
      </w:pPr>
      <w:rPr>
        <w:rFonts w:ascii="Courier New" w:hAnsi="Courier New" w:hint="default"/>
      </w:rPr>
    </w:lvl>
    <w:lvl w:ilvl="2" w:tplc="04150005" w:tentative="1">
      <w:start w:val="1"/>
      <w:numFmt w:val="bullet"/>
      <w:lvlText w:val=""/>
      <w:lvlJc w:val="left"/>
      <w:pPr>
        <w:tabs>
          <w:tab w:val="num" w:pos="2329"/>
        </w:tabs>
        <w:ind w:left="2329" w:hanging="360"/>
      </w:pPr>
      <w:rPr>
        <w:rFonts w:ascii="Wingdings" w:hAnsi="Wingdings" w:hint="default"/>
      </w:rPr>
    </w:lvl>
    <w:lvl w:ilvl="3" w:tplc="04150001" w:tentative="1">
      <w:start w:val="1"/>
      <w:numFmt w:val="bullet"/>
      <w:lvlText w:val=""/>
      <w:lvlJc w:val="left"/>
      <w:pPr>
        <w:tabs>
          <w:tab w:val="num" w:pos="3049"/>
        </w:tabs>
        <w:ind w:left="3049" w:hanging="360"/>
      </w:pPr>
      <w:rPr>
        <w:rFonts w:ascii="Symbol" w:hAnsi="Symbol" w:hint="default"/>
      </w:rPr>
    </w:lvl>
    <w:lvl w:ilvl="4" w:tplc="04150003" w:tentative="1">
      <w:start w:val="1"/>
      <w:numFmt w:val="bullet"/>
      <w:lvlText w:val="o"/>
      <w:lvlJc w:val="left"/>
      <w:pPr>
        <w:tabs>
          <w:tab w:val="num" w:pos="3769"/>
        </w:tabs>
        <w:ind w:left="3769" w:hanging="360"/>
      </w:pPr>
      <w:rPr>
        <w:rFonts w:ascii="Courier New" w:hAnsi="Courier New" w:hint="default"/>
      </w:rPr>
    </w:lvl>
    <w:lvl w:ilvl="5" w:tplc="04150005" w:tentative="1">
      <w:start w:val="1"/>
      <w:numFmt w:val="bullet"/>
      <w:lvlText w:val=""/>
      <w:lvlJc w:val="left"/>
      <w:pPr>
        <w:tabs>
          <w:tab w:val="num" w:pos="4489"/>
        </w:tabs>
        <w:ind w:left="4489" w:hanging="360"/>
      </w:pPr>
      <w:rPr>
        <w:rFonts w:ascii="Wingdings" w:hAnsi="Wingdings" w:hint="default"/>
      </w:rPr>
    </w:lvl>
    <w:lvl w:ilvl="6" w:tplc="04150001" w:tentative="1">
      <w:start w:val="1"/>
      <w:numFmt w:val="bullet"/>
      <w:lvlText w:val=""/>
      <w:lvlJc w:val="left"/>
      <w:pPr>
        <w:tabs>
          <w:tab w:val="num" w:pos="5209"/>
        </w:tabs>
        <w:ind w:left="5209" w:hanging="360"/>
      </w:pPr>
      <w:rPr>
        <w:rFonts w:ascii="Symbol" w:hAnsi="Symbol" w:hint="default"/>
      </w:rPr>
    </w:lvl>
    <w:lvl w:ilvl="7" w:tplc="04150003" w:tentative="1">
      <w:start w:val="1"/>
      <w:numFmt w:val="bullet"/>
      <w:lvlText w:val="o"/>
      <w:lvlJc w:val="left"/>
      <w:pPr>
        <w:tabs>
          <w:tab w:val="num" w:pos="5929"/>
        </w:tabs>
        <w:ind w:left="5929" w:hanging="360"/>
      </w:pPr>
      <w:rPr>
        <w:rFonts w:ascii="Courier New" w:hAnsi="Courier New" w:hint="default"/>
      </w:rPr>
    </w:lvl>
    <w:lvl w:ilvl="8" w:tplc="04150005" w:tentative="1">
      <w:start w:val="1"/>
      <w:numFmt w:val="bullet"/>
      <w:lvlText w:val=""/>
      <w:lvlJc w:val="left"/>
      <w:pPr>
        <w:tabs>
          <w:tab w:val="num" w:pos="6649"/>
        </w:tabs>
        <w:ind w:left="6649" w:hanging="360"/>
      </w:pPr>
      <w:rPr>
        <w:rFonts w:ascii="Wingdings" w:hAnsi="Wingdings" w:hint="default"/>
      </w:rPr>
    </w:lvl>
  </w:abstractNum>
  <w:abstractNum w:abstractNumId="624" w15:restartNumberingAfterBreak="0">
    <w:nsid w:val="7F330E44"/>
    <w:multiLevelType w:val="singleLevel"/>
    <w:tmpl w:val="C3C4CFF2"/>
    <w:lvl w:ilvl="0">
      <w:start w:val="3"/>
      <w:numFmt w:val="bullet"/>
      <w:lvlText w:val="-"/>
      <w:lvlJc w:val="left"/>
      <w:pPr>
        <w:tabs>
          <w:tab w:val="num" w:pos="360"/>
        </w:tabs>
        <w:ind w:left="360" w:hanging="360"/>
      </w:pPr>
      <w:rPr>
        <w:rFonts w:hint="default"/>
      </w:rPr>
    </w:lvl>
  </w:abstractNum>
  <w:abstractNum w:abstractNumId="625" w15:restartNumberingAfterBreak="0">
    <w:nsid w:val="7F4D07DA"/>
    <w:multiLevelType w:val="hybridMultilevel"/>
    <w:tmpl w:val="BF3AB016"/>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6"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7" w15:restartNumberingAfterBreak="0">
    <w:nsid w:val="7F7C7D0E"/>
    <w:multiLevelType w:val="hybridMultilevel"/>
    <w:tmpl w:val="B2480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8" w15:restartNumberingAfterBreak="0">
    <w:nsid w:val="7FD43CA7"/>
    <w:multiLevelType w:val="hybridMultilevel"/>
    <w:tmpl w:val="2D5CB0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9" w15:restartNumberingAfterBreak="0">
    <w:nsid w:val="7FD96F99"/>
    <w:multiLevelType w:val="hybridMultilevel"/>
    <w:tmpl w:val="42EE1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3256191">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0740342">
    <w:abstractNumId w:val="1"/>
  </w:num>
  <w:num w:numId="3" w16cid:durableId="1685548232">
    <w:abstractNumId w:val="548"/>
  </w:num>
  <w:num w:numId="4" w16cid:durableId="245652391">
    <w:abstractNumId w:val="2"/>
  </w:num>
  <w:num w:numId="5" w16cid:durableId="1248078243">
    <w:abstractNumId w:val="391"/>
    <w:lvlOverride w:ilvl="0">
      <w:startOverride w:val="1"/>
    </w:lvlOverride>
  </w:num>
  <w:num w:numId="6" w16cid:durableId="623541217">
    <w:abstractNumId w:val="377"/>
  </w:num>
  <w:num w:numId="7" w16cid:durableId="2021085599">
    <w:abstractNumId w:val="3"/>
  </w:num>
  <w:num w:numId="8" w16cid:durableId="907108831">
    <w:abstractNumId w:val="288"/>
  </w:num>
  <w:num w:numId="9" w16cid:durableId="2106144495">
    <w:abstractNumId w:val="108"/>
  </w:num>
  <w:num w:numId="10" w16cid:durableId="1728608139">
    <w:abstractNumId w:val="563"/>
  </w:num>
  <w:num w:numId="11" w16cid:durableId="1306928635">
    <w:abstractNumId w:val="331"/>
  </w:num>
  <w:num w:numId="12" w16cid:durableId="1662730314">
    <w:abstractNumId w:val="508"/>
  </w:num>
  <w:num w:numId="13" w16cid:durableId="1605113650">
    <w:abstractNumId w:val="441"/>
  </w:num>
  <w:num w:numId="14" w16cid:durableId="1248615477">
    <w:abstractNumId w:val="52"/>
  </w:num>
  <w:num w:numId="15" w16cid:durableId="325985301">
    <w:abstractNumId w:val="140"/>
  </w:num>
  <w:num w:numId="16" w16cid:durableId="1434591624">
    <w:abstractNumId w:val="294"/>
  </w:num>
  <w:num w:numId="17" w16cid:durableId="133721047">
    <w:abstractNumId w:val="423"/>
  </w:num>
  <w:num w:numId="18" w16cid:durableId="682633021">
    <w:abstractNumId w:val="558"/>
  </w:num>
  <w:num w:numId="19" w16cid:durableId="1023364979">
    <w:abstractNumId w:val="71"/>
  </w:num>
  <w:num w:numId="20" w16cid:durableId="1358190263">
    <w:abstractNumId w:val="227"/>
  </w:num>
  <w:num w:numId="21" w16cid:durableId="1247377198">
    <w:abstractNumId w:val="55"/>
  </w:num>
  <w:num w:numId="22" w16cid:durableId="264272670">
    <w:abstractNumId w:val="328"/>
  </w:num>
  <w:num w:numId="23" w16cid:durableId="1855610963">
    <w:abstractNumId w:val="554"/>
  </w:num>
  <w:num w:numId="24" w16cid:durableId="1166166182">
    <w:abstractNumId w:val="29"/>
  </w:num>
  <w:num w:numId="25" w16cid:durableId="1750537540">
    <w:abstractNumId w:val="418"/>
  </w:num>
  <w:num w:numId="26" w16cid:durableId="1575623271">
    <w:abstractNumId w:val="586"/>
  </w:num>
  <w:num w:numId="27" w16cid:durableId="2041006569">
    <w:abstractNumId w:val="133"/>
  </w:num>
  <w:num w:numId="28" w16cid:durableId="1661538240">
    <w:abstractNumId w:val="415"/>
  </w:num>
  <w:num w:numId="29" w16cid:durableId="1120225162">
    <w:abstractNumId w:val="285"/>
  </w:num>
  <w:num w:numId="30" w16cid:durableId="1836072659">
    <w:abstractNumId w:val="127"/>
  </w:num>
  <w:num w:numId="31" w16cid:durableId="1645624999">
    <w:abstractNumId w:val="533"/>
  </w:num>
  <w:num w:numId="32" w16cid:durableId="1673409097">
    <w:abstractNumId w:val="43"/>
  </w:num>
  <w:num w:numId="33" w16cid:durableId="741293041">
    <w:abstractNumId w:val="496"/>
  </w:num>
  <w:num w:numId="34" w16cid:durableId="76446292">
    <w:abstractNumId w:val="467"/>
  </w:num>
  <w:num w:numId="35" w16cid:durableId="401366466">
    <w:abstractNumId w:val="616"/>
  </w:num>
  <w:num w:numId="36" w16cid:durableId="1661619849">
    <w:abstractNumId w:val="541"/>
  </w:num>
  <w:num w:numId="37" w16cid:durableId="1911111194">
    <w:abstractNumId w:val="598"/>
  </w:num>
  <w:num w:numId="38" w16cid:durableId="1048381544">
    <w:abstractNumId w:val="399"/>
  </w:num>
  <w:num w:numId="39" w16cid:durableId="1039627224">
    <w:abstractNumId w:val="93"/>
  </w:num>
  <w:num w:numId="40" w16cid:durableId="1155754719">
    <w:abstractNumId w:val="194"/>
  </w:num>
  <w:num w:numId="41" w16cid:durableId="1402412291">
    <w:abstractNumId w:val="161"/>
  </w:num>
  <w:num w:numId="42" w16cid:durableId="1064640248">
    <w:abstractNumId w:val="291"/>
  </w:num>
  <w:num w:numId="43" w16cid:durableId="1566185901">
    <w:abstractNumId w:val="393"/>
  </w:num>
  <w:num w:numId="44" w16cid:durableId="824669446">
    <w:abstractNumId w:val="357"/>
  </w:num>
  <w:num w:numId="45" w16cid:durableId="360783711">
    <w:abstractNumId w:val="241"/>
  </w:num>
  <w:num w:numId="46" w16cid:durableId="442193070">
    <w:abstractNumId w:val="534"/>
  </w:num>
  <w:num w:numId="47" w16cid:durableId="468281856">
    <w:abstractNumId w:val="485"/>
  </w:num>
  <w:num w:numId="48" w16cid:durableId="1763381347">
    <w:abstractNumId w:val="199"/>
  </w:num>
  <w:num w:numId="49" w16cid:durableId="973481318">
    <w:abstractNumId w:val="619"/>
  </w:num>
  <w:num w:numId="50" w16cid:durableId="1195120268">
    <w:abstractNumId w:val="590"/>
  </w:num>
  <w:num w:numId="51" w16cid:durableId="1997344419">
    <w:abstractNumId w:val="185"/>
  </w:num>
  <w:num w:numId="52" w16cid:durableId="61366776">
    <w:abstractNumId w:val="118"/>
  </w:num>
  <w:num w:numId="53" w16cid:durableId="981890750">
    <w:abstractNumId w:val="76"/>
  </w:num>
  <w:num w:numId="54" w16cid:durableId="796802863">
    <w:abstractNumId w:val="136"/>
  </w:num>
  <w:num w:numId="55" w16cid:durableId="994605335">
    <w:abstractNumId w:val="409"/>
  </w:num>
  <w:num w:numId="56" w16cid:durableId="1271625814">
    <w:abstractNumId w:val="381"/>
  </w:num>
  <w:num w:numId="57" w16cid:durableId="1812557358">
    <w:abstractNumId w:val="61"/>
  </w:num>
  <w:num w:numId="58" w16cid:durableId="1519274320">
    <w:abstractNumId w:val="260"/>
  </w:num>
  <w:num w:numId="59" w16cid:durableId="232351397">
    <w:abstractNumId w:val="235"/>
  </w:num>
  <w:num w:numId="60" w16cid:durableId="573973424">
    <w:abstractNumId w:val="516"/>
  </w:num>
  <w:num w:numId="61" w16cid:durableId="1117523806">
    <w:abstractNumId w:val="505"/>
  </w:num>
  <w:num w:numId="62" w16cid:durableId="1163087875">
    <w:abstractNumId w:val="495"/>
  </w:num>
  <w:num w:numId="63" w16cid:durableId="1047337900">
    <w:abstractNumId w:val="451"/>
  </w:num>
  <w:num w:numId="64" w16cid:durableId="1983195796">
    <w:abstractNumId w:val="490"/>
  </w:num>
  <w:num w:numId="65" w16cid:durableId="316148030">
    <w:abstractNumId w:val="128"/>
  </w:num>
  <w:num w:numId="66" w16cid:durableId="852913375">
    <w:abstractNumId w:val="85"/>
  </w:num>
  <w:num w:numId="67" w16cid:durableId="1245262692">
    <w:abstractNumId w:val="617"/>
  </w:num>
  <w:num w:numId="68" w16cid:durableId="1502041264">
    <w:abstractNumId w:val="75"/>
  </w:num>
  <w:num w:numId="69" w16cid:durableId="236323304">
    <w:abstractNumId w:val="405"/>
  </w:num>
  <w:num w:numId="70" w16cid:durableId="1065296038">
    <w:abstractNumId w:val="103"/>
  </w:num>
  <w:num w:numId="71" w16cid:durableId="185564700">
    <w:abstractNumId w:val="614"/>
  </w:num>
  <w:num w:numId="72" w16cid:durableId="466243660">
    <w:abstractNumId w:val="334"/>
  </w:num>
  <w:num w:numId="73" w16cid:durableId="585962192">
    <w:abstractNumId w:val="212"/>
  </w:num>
  <w:num w:numId="74" w16cid:durableId="1985308367">
    <w:abstractNumId w:val="206"/>
  </w:num>
  <w:num w:numId="75" w16cid:durableId="2092772454">
    <w:abstractNumId w:val="289"/>
  </w:num>
  <w:num w:numId="76" w16cid:durableId="1164979602">
    <w:abstractNumId w:val="31"/>
  </w:num>
  <w:num w:numId="77" w16cid:durableId="1377780979">
    <w:abstractNumId w:val="155"/>
  </w:num>
  <w:num w:numId="78" w16cid:durableId="1162508406">
    <w:abstractNumId w:val="284"/>
  </w:num>
  <w:num w:numId="79" w16cid:durableId="460608970">
    <w:abstractNumId w:val="574"/>
  </w:num>
  <w:num w:numId="80" w16cid:durableId="1650592454">
    <w:abstractNumId w:val="489"/>
  </w:num>
  <w:num w:numId="81" w16cid:durableId="1339845451">
    <w:abstractNumId w:val="84"/>
  </w:num>
  <w:num w:numId="82" w16cid:durableId="112479982">
    <w:abstractNumId w:val="205"/>
  </w:num>
  <w:num w:numId="83" w16cid:durableId="415589659">
    <w:abstractNumId w:val="445"/>
  </w:num>
  <w:num w:numId="84" w16cid:durableId="1973123724">
    <w:abstractNumId w:val="95"/>
  </w:num>
  <w:num w:numId="85" w16cid:durableId="1411582612">
    <w:abstractNumId w:val="281"/>
  </w:num>
  <w:num w:numId="86" w16cid:durableId="561791906">
    <w:abstractNumId w:val="482"/>
  </w:num>
  <w:num w:numId="87" w16cid:durableId="736900436">
    <w:abstractNumId w:val="158"/>
  </w:num>
  <w:num w:numId="88" w16cid:durableId="1971595237">
    <w:abstractNumId w:val="478"/>
  </w:num>
  <w:num w:numId="89" w16cid:durableId="1222326181">
    <w:abstractNumId w:val="375"/>
  </w:num>
  <w:num w:numId="90" w16cid:durableId="1330408461">
    <w:abstractNumId w:val="156"/>
  </w:num>
  <w:num w:numId="91" w16cid:durableId="1611472699">
    <w:abstractNumId w:val="242"/>
  </w:num>
  <w:num w:numId="92" w16cid:durableId="629436940">
    <w:abstractNumId w:val="556"/>
  </w:num>
  <w:num w:numId="93" w16cid:durableId="86391679">
    <w:abstractNumId w:val="506"/>
  </w:num>
  <w:num w:numId="94" w16cid:durableId="983126656">
    <w:abstractNumId w:val="502"/>
  </w:num>
  <w:num w:numId="95" w16cid:durableId="393117031">
    <w:abstractNumId w:val="428"/>
  </w:num>
  <w:num w:numId="96" w16cid:durableId="1474519191">
    <w:abstractNumId w:val="411"/>
  </w:num>
  <w:num w:numId="97" w16cid:durableId="829909326">
    <w:abstractNumId w:val="557"/>
  </w:num>
  <w:num w:numId="98" w16cid:durableId="1401095656">
    <w:abstractNumId w:val="592"/>
  </w:num>
  <w:num w:numId="99" w16cid:durableId="690570383">
    <w:abstractNumId w:val="492"/>
  </w:num>
  <w:num w:numId="100" w16cid:durableId="1848212218">
    <w:abstractNumId w:val="526"/>
  </w:num>
  <w:num w:numId="101" w16cid:durableId="65154825">
    <w:abstractNumId w:val="179"/>
  </w:num>
  <w:num w:numId="102" w16cid:durableId="890190834">
    <w:abstractNumId w:val="621"/>
  </w:num>
  <w:num w:numId="103" w16cid:durableId="1847162345">
    <w:abstractNumId w:val="307"/>
  </w:num>
  <w:num w:numId="104" w16cid:durableId="240649712">
    <w:abstractNumId w:val="593"/>
  </w:num>
  <w:num w:numId="105" w16cid:durableId="1497065253">
    <w:abstractNumId w:val="77"/>
  </w:num>
  <w:num w:numId="106" w16cid:durableId="17972911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550274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147760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6672863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4340897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9704515">
    <w:abstractNumId w:val="139"/>
  </w:num>
  <w:num w:numId="112" w16cid:durableId="1415394304">
    <w:abstractNumId w:val="265"/>
  </w:num>
  <w:num w:numId="113" w16cid:durableId="138772460">
    <w:abstractNumId w:val="178"/>
  </w:num>
  <w:num w:numId="114" w16cid:durableId="1012299343">
    <w:abstractNumId w:val="333"/>
  </w:num>
  <w:num w:numId="115" w16cid:durableId="1439987093">
    <w:abstractNumId w:val="134"/>
  </w:num>
  <w:num w:numId="116" w16cid:durableId="1504010923">
    <w:abstractNumId w:val="469"/>
  </w:num>
  <w:num w:numId="117" w16cid:durableId="1222524343">
    <w:abstractNumId w:val="312"/>
  </w:num>
  <w:num w:numId="118" w16cid:durableId="1170752991">
    <w:abstractNumId w:val="305"/>
  </w:num>
  <w:num w:numId="119" w16cid:durableId="11421204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30657576">
    <w:abstractNumId w:val="376"/>
  </w:num>
  <w:num w:numId="121" w16cid:durableId="1778330188">
    <w:abstractNumId w:val="48"/>
  </w:num>
  <w:num w:numId="122" w16cid:durableId="1881236453">
    <w:abstractNumId w:val="49"/>
  </w:num>
  <w:num w:numId="123" w16cid:durableId="284044645">
    <w:abstractNumId w:val="447"/>
  </w:num>
  <w:num w:numId="124" w16cid:durableId="2052918924">
    <w:abstractNumId w:val="514"/>
  </w:num>
  <w:num w:numId="125" w16cid:durableId="859009562">
    <w:abstractNumId w:val="197"/>
  </w:num>
  <w:num w:numId="126" w16cid:durableId="641274377">
    <w:abstractNumId w:val="338"/>
  </w:num>
  <w:num w:numId="127" w16cid:durableId="8221636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13785027">
    <w:abstractNumId w:val="226"/>
  </w:num>
  <w:num w:numId="129" w16cid:durableId="1782803710">
    <w:abstractNumId w:val="615"/>
  </w:num>
  <w:num w:numId="130" w16cid:durableId="473841601">
    <w:abstractNumId w:val="303"/>
  </w:num>
  <w:num w:numId="131" w16cid:durableId="364404851">
    <w:abstractNumId w:val="308"/>
  </w:num>
  <w:num w:numId="132" w16cid:durableId="1881866392">
    <w:abstractNumId w:val="240"/>
  </w:num>
  <w:num w:numId="133" w16cid:durableId="1856964384">
    <w:abstractNumId w:val="259"/>
  </w:num>
  <w:num w:numId="134" w16cid:durableId="940450633">
    <w:abstractNumId w:val="114"/>
  </w:num>
  <w:num w:numId="135" w16cid:durableId="598370895">
    <w:abstractNumId w:val="460"/>
  </w:num>
  <w:num w:numId="136" w16cid:durableId="1404986801">
    <w:abstractNumId w:val="479"/>
  </w:num>
  <w:num w:numId="137" w16cid:durableId="289672327">
    <w:abstractNumId w:val="339"/>
  </w:num>
  <w:num w:numId="138" w16cid:durableId="1279410082">
    <w:abstractNumId w:val="571"/>
  </w:num>
  <w:num w:numId="139" w16cid:durableId="1326979062">
    <w:abstractNumId w:val="39"/>
  </w:num>
  <w:num w:numId="140" w16cid:durableId="1412971416">
    <w:abstractNumId w:val="531"/>
  </w:num>
  <w:num w:numId="141" w16cid:durableId="1465851929">
    <w:abstractNumId w:val="160"/>
  </w:num>
  <w:num w:numId="142" w16cid:durableId="1180586541">
    <w:abstractNumId w:val="311"/>
  </w:num>
  <w:num w:numId="143" w16cid:durableId="226574009">
    <w:abstractNumId w:val="588"/>
  </w:num>
  <w:num w:numId="144" w16cid:durableId="131169307">
    <w:abstractNumId w:val="170"/>
  </w:num>
  <w:num w:numId="145" w16cid:durableId="15716204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945357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12745464">
    <w:abstractNumId w:val="110"/>
  </w:num>
  <w:num w:numId="148" w16cid:durableId="1194802618">
    <w:abstractNumId w:val="433"/>
  </w:num>
  <w:num w:numId="149" w16cid:durableId="1449471313">
    <w:abstractNumId w:val="626"/>
  </w:num>
  <w:num w:numId="150" w16cid:durableId="1260524241">
    <w:abstractNumId w:val="269"/>
  </w:num>
  <w:num w:numId="151" w16cid:durableId="620459053">
    <w:abstractNumId w:val="40"/>
  </w:num>
  <w:num w:numId="152" w16cid:durableId="604775056">
    <w:abstractNumId w:val="153"/>
  </w:num>
  <w:num w:numId="153" w16cid:durableId="1828546601">
    <w:abstractNumId w:val="480"/>
  </w:num>
  <w:num w:numId="154" w16cid:durableId="1784769158">
    <w:abstractNumId w:val="560"/>
  </w:num>
  <w:num w:numId="155" w16cid:durableId="163402361">
    <w:abstractNumId w:val="274"/>
  </w:num>
  <w:num w:numId="156" w16cid:durableId="846404309">
    <w:abstractNumId w:val="131"/>
  </w:num>
  <w:num w:numId="157" w16cid:durableId="1864243194">
    <w:abstractNumId w:val="400"/>
  </w:num>
  <w:num w:numId="158" w16cid:durableId="933170737">
    <w:abstractNumId w:val="126"/>
  </w:num>
  <w:num w:numId="159" w16cid:durableId="279528440">
    <w:abstractNumId w:val="120"/>
  </w:num>
  <w:num w:numId="160" w16cid:durableId="949047628">
    <w:abstractNumId w:val="414"/>
  </w:num>
  <w:num w:numId="161" w16cid:durableId="1359625412">
    <w:abstractNumId w:val="519"/>
  </w:num>
  <w:num w:numId="162" w16cid:durableId="45883370">
    <w:abstractNumId w:val="512"/>
  </w:num>
  <w:num w:numId="163" w16cid:durableId="1528568470">
    <w:abstractNumId w:val="430"/>
  </w:num>
  <w:num w:numId="164" w16cid:durableId="1156992130">
    <w:abstractNumId w:val="430"/>
    <w:lvlOverride w:ilvl="0">
      <w:lvl w:ilvl="0">
        <w:start w:val="1"/>
        <w:numFmt w:val="decimal"/>
        <w:lvlText w:val="%1."/>
        <w:legacy w:legacy="1" w:legacySpace="0" w:legacyIndent="288"/>
        <w:lvlJc w:val="left"/>
        <w:pPr>
          <w:ind w:left="288" w:hanging="288"/>
        </w:pPr>
      </w:lvl>
    </w:lvlOverride>
  </w:num>
  <w:num w:numId="165" w16cid:durableId="731999699">
    <w:abstractNumId w:val="430"/>
    <w:lvlOverride w:ilvl="0">
      <w:lvl w:ilvl="0">
        <w:start w:val="1"/>
        <w:numFmt w:val="decimal"/>
        <w:lvlText w:val="%1."/>
        <w:legacy w:legacy="1" w:legacySpace="0" w:legacyIndent="288"/>
        <w:lvlJc w:val="left"/>
        <w:pPr>
          <w:ind w:left="288" w:hanging="288"/>
        </w:pPr>
      </w:lvl>
    </w:lvlOverride>
  </w:num>
  <w:num w:numId="166" w16cid:durableId="868034187">
    <w:abstractNumId w:val="430"/>
    <w:lvlOverride w:ilvl="0">
      <w:lvl w:ilvl="0">
        <w:start w:val="1"/>
        <w:numFmt w:val="decimal"/>
        <w:lvlText w:val="%1."/>
        <w:legacy w:legacy="1" w:legacySpace="0" w:legacyIndent="288"/>
        <w:lvlJc w:val="left"/>
        <w:pPr>
          <w:ind w:left="288" w:hanging="288"/>
        </w:pPr>
      </w:lvl>
    </w:lvlOverride>
  </w:num>
  <w:num w:numId="167" w16cid:durableId="1830321946">
    <w:abstractNumId w:val="151"/>
  </w:num>
  <w:num w:numId="168" w16cid:durableId="1002657930">
    <w:abstractNumId w:val="504"/>
  </w:num>
  <w:num w:numId="169" w16cid:durableId="414203261">
    <w:abstractNumId w:val="354"/>
  </w:num>
  <w:num w:numId="170" w16cid:durableId="581331055">
    <w:abstractNumId w:val="360"/>
  </w:num>
  <w:num w:numId="171" w16cid:durableId="683286952">
    <w:abstractNumId w:val="220"/>
  </w:num>
  <w:num w:numId="172" w16cid:durableId="2131849898">
    <w:abstractNumId w:val="35"/>
  </w:num>
  <w:num w:numId="173" w16cid:durableId="442920068">
    <w:abstractNumId w:val="474"/>
  </w:num>
  <w:num w:numId="174" w16cid:durableId="2020111565">
    <w:abstractNumId w:val="584"/>
  </w:num>
  <w:num w:numId="175" w16cid:durableId="270600120">
    <w:abstractNumId w:val="255"/>
  </w:num>
  <w:num w:numId="176" w16cid:durableId="1909803567">
    <w:abstractNumId w:val="107"/>
  </w:num>
  <w:num w:numId="177" w16cid:durableId="1032609120">
    <w:abstractNumId w:val="601"/>
  </w:num>
  <w:num w:numId="178" w16cid:durableId="641734635">
    <w:abstractNumId w:val="99"/>
  </w:num>
  <w:num w:numId="179" w16cid:durableId="904417655">
    <w:abstractNumId w:val="278"/>
  </w:num>
  <w:num w:numId="180" w16cid:durableId="1960212779">
    <w:abstractNumId w:val="359"/>
  </w:num>
  <w:num w:numId="181" w16cid:durableId="2100056632">
    <w:abstractNumId w:val="620"/>
  </w:num>
  <w:num w:numId="182" w16cid:durableId="1531869823">
    <w:abstractNumId w:val="609"/>
  </w:num>
  <w:num w:numId="183" w16cid:durableId="1791242110">
    <w:abstractNumId w:val="346"/>
  </w:num>
  <w:num w:numId="184" w16cid:durableId="2142770081">
    <w:abstractNumId w:val="130"/>
  </w:num>
  <w:num w:numId="185" w16cid:durableId="1578511226">
    <w:abstractNumId w:val="210"/>
  </w:num>
  <w:num w:numId="186" w16cid:durableId="1083651460">
    <w:abstractNumId w:val="309"/>
  </w:num>
  <w:num w:numId="187" w16cid:durableId="669137002">
    <w:abstractNumId w:val="483"/>
  </w:num>
  <w:num w:numId="188" w16cid:durableId="885796052">
    <w:abstractNumId w:val="340"/>
  </w:num>
  <w:num w:numId="189" w16cid:durableId="1030305901">
    <w:abstractNumId w:val="172"/>
  </w:num>
  <w:num w:numId="190" w16cid:durableId="833033348">
    <w:abstractNumId w:val="50"/>
  </w:num>
  <w:num w:numId="191" w16cid:durableId="1364787613">
    <w:abstractNumId w:val="606"/>
  </w:num>
  <w:num w:numId="192" w16cid:durableId="1886484947">
    <w:abstractNumId w:val="576"/>
  </w:num>
  <w:num w:numId="193" w16cid:durableId="697414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208156305">
    <w:abstractNumId w:val="497"/>
  </w:num>
  <w:num w:numId="195" w16cid:durableId="1794472709">
    <w:abstractNumId w:val="164"/>
  </w:num>
  <w:num w:numId="196" w16cid:durableId="1079257361">
    <w:abstractNumId w:val="150"/>
  </w:num>
  <w:num w:numId="197" w16cid:durableId="10262502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055080409">
    <w:abstractNumId w:val="369"/>
  </w:num>
  <w:num w:numId="199" w16cid:durableId="1347824544">
    <w:abstractNumId w:val="262"/>
  </w:num>
  <w:num w:numId="200" w16cid:durableId="1125806575">
    <w:abstractNumId w:val="67"/>
  </w:num>
  <w:num w:numId="201" w16cid:durableId="10309099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5681532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817183323">
    <w:abstractNumId w:val="522"/>
  </w:num>
  <w:num w:numId="204" w16cid:durableId="11290114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08740498">
    <w:abstractNumId w:val="4"/>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206" w16cid:durableId="291835576">
    <w:abstractNumId w:val="6"/>
  </w:num>
  <w:num w:numId="207" w16cid:durableId="1066303230">
    <w:abstractNumId w:val="7"/>
  </w:num>
  <w:num w:numId="208" w16cid:durableId="1087923480">
    <w:abstractNumId w:val="167"/>
  </w:num>
  <w:num w:numId="209" w16cid:durableId="16499012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3947005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717630835">
    <w:abstractNumId w:val="11"/>
  </w:num>
  <w:num w:numId="212" w16cid:durableId="2123920342">
    <w:abstractNumId w:val="14"/>
  </w:num>
  <w:num w:numId="213" w16cid:durableId="1595480493">
    <w:abstractNumId w:val="15"/>
  </w:num>
  <w:num w:numId="214" w16cid:durableId="120273969">
    <w:abstractNumId w:val="20"/>
  </w:num>
  <w:num w:numId="215" w16cid:durableId="1450706260">
    <w:abstractNumId w:val="21"/>
  </w:num>
  <w:num w:numId="216" w16cid:durableId="2504790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350282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07820911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4695178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625625008">
    <w:abstractNumId w:val="203"/>
  </w:num>
  <w:num w:numId="221" w16cid:durableId="1892770637">
    <w:abstractNumId w:val="372"/>
  </w:num>
  <w:num w:numId="222" w16cid:durableId="12370594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56310185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0282387">
    <w:abstractNumId w:val="290"/>
  </w:num>
  <w:num w:numId="225" w16cid:durableId="177892878">
    <w:abstractNumId w:val="404"/>
  </w:num>
  <w:num w:numId="226" w16cid:durableId="1738933866">
    <w:abstractNumId w:val="321"/>
  </w:num>
  <w:num w:numId="227" w16cid:durableId="17135312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3452076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0416651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5369390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76102591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576090191">
    <w:abstractNumId w:val="6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2254113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583415936">
    <w:abstractNumId w:val="5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9924305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8407298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295984032">
    <w:abstractNumId w:val="228"/>
  </w:num>
  <w:num w:numId="238" w16cid:durableId="1926039052">
    <w:abstractNumId w:val="246"/>
  </w:num>
  <w:num w:numId="239" w16cid:durableId="939217564">
    <w:abstractNumId w:val="528"/>
  </w:num>
  <w:num w:numId="240" w16cid:durableId="137842627">
    <w:abstractNumId w:val="468"/>
  </w:num>
  <w:num w:numId="241" w16cid:durableId="12281028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698458007">
    <w:abstractNumId w:val="97"/>
  </w:num>
  <w:num w:numId="243" w16cid:durableId="1289118215">
    <w:abstractNumId w:val="0"/>
    <w:lvlOverride w:ilvl="0">
      <w:startOverride w:val="1"/>
    </w:lvlOverride>
  </w:num>
  <w:num w:numId="244" w16cid:durableId="1690452933">
    <w:abstractNumId w:val="457"/>
    <w:lvlOverride w:ilvl="0">
      <w:startOverride w:val="1"/>
    </w:lvlOverride>
  </w:num>
  <w:num w:numId="245" w16cid:durableId="1544636879">
    <w:abstractNumId w:val="157"/>
    <w:lvlOverride w:ilvl="0">
      <w:startOverride w:val="1"/>
    </w:lvlOverride>
  </w:num>
  <w:num w:numId="246" w16cid:durableId="494682912">
    <w:abstractNumId w:val="4"/>
    <w:lvlOverride w:ilvl="0">
      <w:lvl w:ilvl="0">
        <w:numFmt w:val="bullet"/>
        <w:lvlText w:val=""/>
        <w:legacy w:legacy="1" w:legacySpace="0" w:legacyIndent="284"/>
        <w:lvlJc w:val="left"/>
        <w:pPr>
          <w:ind w:left="284" w:hanging="284"/>
        </w:pPr>
        <w:rPr>
          <w:rFonts w:ascii="Symbol" w:hAnsi="Symbol" w:hint="default"/>
          <w:sz w:val="20"/>
        </w:rPr>
      </w:lvl>
    </w:lvlOverride>
  </w:num>
  <w:num w:numId="247" w16cid:durableId="754475417">
    <w:abstractNumId w:val="398"/>
    <w:lvlOverride w:ilvl="0">
      <w:startOverride w:val="1"/>
    </w:lvlOverride>
  </w:num>
  <w:num w:numId="248" w16cid:durableId="422264084">
    <w:abstractNumId w:val="304"/>
    <w:lvlOverride w:ilvl="0">
      <w:startOverride w:val="25"/>
    </w:lvlOverride>
  </w:num>
  <w:num w:numId="249" w16cid:durableId="1574899768">
    <w:abstractNumId w:val="217"/>
    <w:lvlOverride w:ilvl="0">
      <w:startOverride w:val="1"/>
    </w:lvlOverride>
  </w:num>
  <w:num w:numId="250" w16cid:durableId="1162818039">
    <w:abstractNumId w:val="435"/>
  </w:num>
  <w:num w:numId="251" w16cid:durableId="5324276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002264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899168826">
    <w:abstractNumId w:val="5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2106532518">
    <w:abstractNumId w:val="387"/>
  </w:num>
  <w:num w:numId="255" w16cid:durableId="815029471">
    <w:abstractNumId w:val="540"/>
  </w:num>
  <w:num w:numId="256" w16cid:durableId="1845514059">
    <w:abstractNumId w:val="501"/>
  </w:num>
  <w:num w:numId="257" w16cid:durableId="2537102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354502834">
    <w:abstractNumId w:val="37"/>
  </w:num>
  <w:num w:numId="259" w16cid:durableId="2071534941">
    <w:abstractNumId w:val="578"/>
  </w:num>
  <w:num w:numId="260" w16cid:durableId="1166289938">
    <w:abstractNumId w:val="499"/>
  </w:num>
  <w:num w:numId="261" w16cid:durableId="1120146631">
    <w:abstractNumId w:val="517"/>
  </w:num>
  <w:num w:numId="262" w16cid:durableId="1254631151">
    <w:abstractNumId w:val="184"/>
  </w:num>
  <w:num w:numId="263" w16cid:durableId="674847333">
    <w:abstractNumId w:val="365"/>
  </w:num>
  <w:num w:numId="264" w16cid:durableId="276496671">
    <w:abstractNumId w:val="373"/>
  </w:num>
  <w:num w:numId="265" w16cid:durableId="138812300">
    <w:abstractNumId w:val="256"/>
  </w:num>
  <w:num w:numId="266" w16cid:durableId="1669748086">
    <w:abstractNumId w:val="596"/>
  </w:num>
  <w:num w:numId="267" w16cid:durableId="2080327501">
    <w:abstractNumId w:val="317"/>
  </w:num>
  <w:num w:numId="268" w16cid:durableId="1682853329">
    <w:abstractNumId w:val="275"/>
  </w:num>
  <w:num w:numId="269" w16cid:durableId="73625388">
    <w:abstractNumId w:val="236"/>
  </w:num>
  <w:num w:numId="270" w16cid:durableId="1549681105">
    <w:abstractNumId w:val="202"/>
  </w:num>
  <w:num w:numId="271" w16cid:durableId="48708806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2092004619">
    <w:abstractNumId w:val="342"/>
    <w:lvlOverride w:ilvl="0">
      <w:startOverride w:val="1"/>
    </w:lvlOverride>
  </w:num>
  <w:num w:numId="273" w16cid:durableId="766274716">
    <w:abstractNumId w:val="162"/>
    <w:lvlOverride w:ilvl="0">
      <w:startOverride w:val="1"/>
    </w:lvlOverride>
  </w:num>
  <w:num w:numId="274" w16cid:durableId="175462641">
    <w:abstractNumId w:val="44"/>
    <w:lvlOverride w:ilvl="0">
      <w:startOverride w:val="1"/>
    </w:lvlOverride>
  </w:num>
  <w:num w:numId="275" w16cid:durableId="740445268">
    <w:abstractNumId w:val="253"/>
    <w:lvlOverride w:ilvl="0">
      <w:startOverride w:val="4"/>
    </w:lvlOverride>
  </w:num>
  <w:num w:numId="276" w16cid:durableId="835147629">
    <w:abstractNumId w:val="515"/>
    <w:lvlOverride w:ilvl="0">
      <w:startOverride w:val="1"/>
    </w:lvlOverride>
  </w:num>
  <w:num w:numId="277" w16cid:durableId="779422936">
    <w:abstractNumId w:val="583"/>
    <w:lvlOverride w:ilvl="0">
      <w:startOverride w:val="43"/>
    </w:lvlOverride>
  </w:num>
  <w:num w:numId="278" w16cid:durableId="1531801872">
    <w:abstractNumId w:val="132"/>
  </w:num>
  <w:num w:numId="279" w16cid:durableId="253902230">
    <w:abstractNumId w:val="406"/>
    <w:lvlOverride w:ilvl="0">
      <w:startOverride w:val="1"/>
    </w:lvlOverride>
    <w:lvlOverride w:ilvl="1"/>
    <w:lvlOverride w:ilvl="2"/>
    <w:lvlOverride w:ilvl="3"/>
    <w:lvlOverride w:ilvl="4"/>
    <w:lvlOverride w:ilvl="5"/>
    <w:lvlOverride w:ilvl="6"/>
    <w:lvlOverride w:ilvl="7"/>
    <w:lvlOverride w:ilvl="8"/>
  </w:num>
  <w:num w:numId="280" w16cid:durableId="1062143286">
    <w:abstractNumId w:val="5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353578988">
    <w:abstractNumId w:val="209"/>
  </w:num>
  <w:num w:numId="282" w16cid:durableId="11022663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428741800">
    <w:abstractNumId w:val="600"/>
  </w:num>
  <w:num w:numId="284" w16cid:durableId="1302072656">
    <w:abstractNumId w:val="570"/>
    <w:lvlOverride w:ilvl="0">
      <w:startOverride w:val="1"/>
    </w:lvlOverride>
  </w:num>
  <w:num w:numId="285" w16cid:durableId="2092770424">
    <w:abstractNumId w:val="4"/>
    <w:lvlOverride w:ilvl="0">
      <w:lvl w:ilvl="0">
        <w:numFmt w:val="bullet"/>
        <w:lvlText w:val=""/>
        <w:legacy w:legacy="1" w:legacySpace="0" w:legacyIndent="360"/>
        <w:lvlJc w:val="left"/>
        <w:pPr>
          <w:ind w:left="360" w:hanging="360"/>
        </w:pPr>
        <w:rPr>
          <w:rFonts w:ascii="Symbol" w:hAnsi="Symbol" w:hint="default"/>
        </w:rPr>
      </w:lvl>
    </w:lvlOverride>
  </w:num>
  <w:num w:numId="286" w16cid:durableId="1288850731">
    <w:abstractNumId w:val="476"/>
  </w:num>
  <w:num w:numId="287" w16cid:durableId="376129627">
    <w:abstractNumId w:val="545"/>
    <w:lvlOverride w:ilvl="0">
      <w:startOverride w:val="1"/>
    </w:lvlOverride>
  </w:num>
  <w:num w:numId="288" w16cid:durableId="1544442333">
    <w:abstractNumId w:val="129"/>
  </w:num>
  <w:num w:numId="289" w16cid:durableId="362286325">
    <w:abstractNumId w:val="350"/>
  </w:num>
  <w:num w:numId="290" w16cid:durableId="302657508">
    <w:abstractNumId w:val="464"/>
  </w:num>
  <w:num w:numId="291" w16cid:durableId="1275793488">
    <w:abstractNumId w:val="201"/>
  </w:num>
  <w:num w:numId="292" w16cid:durableId="194341145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394818240">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848788131">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306853468">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1705010644">
    <w:abstractNumId w:val="1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181170272">
    <w:abstractNumId w:val="4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886456119">
    <w:abstractNumId w:val="3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579241727">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785266585">
    <w:abstractNumId w:val="612"/>
  </w:num>
  <w:num w:numId="301" w16cid:durableId="357049496">
    <w:abstractNumId w:val="198"/>
  </w:num>
  <w:num w:numId="302" w16cid:durableId="1351882319">
    <w:abstractNumId w:val="141"/>
  </w:num>
  <w:num w:numId="303" w16cid:durableId="1593539375">
    <w:abstractNumId w:val="602"/>
  </w:num>
  <w:num w:numId="304" w16cid:durableId="121681495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94477175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1525361214">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52772052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1412387198">
    <w:abstractNumId w:val="472"/>
  </w:num>
  <w:num w:numId="309" w16cid:durableId="2085450425">
    <w:abstractNumId w:val="559"/>
  </w:num>
  <w:num w:numId="310" w16cid:durableId="82405498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1522667839">
    <w:abstractNumId w:val="407"/>
  </w:num>
  <w:num w:numId="312" w16cid:durableId="717554053">
    <w:abstractNumId w:val="195"/>
  </w:num>
  <w:num w:numId="313" w16cid:durableId="895897531">
    <w:abstractNumId w:val="42"/>
  </w:num>
  <w:num w:numId="314" w16cid:durableId="1433546951">
    <w:abstractNumId w:val="315"/>
  </w:num>
  <w:num w:numId="315" w16cid:durableId="793720566">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753939458">
    <w:abstractNumId w:val="6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274752704">
    <w:abstractNumId w:val="111"/>
  </w:num>
  <w:num w:numId="318" w16cid:durableId="1998000568">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481263933">
    <w:abstractNumId w:val="148"/>
  </w:num>
  <w:num w:numId="320" w16cid:durableId="942417896">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1662151830">
    <w:abstractNumId w:val="188"/>
  </w:num>
  <w:num w:numId="322" w16cid:durableId="1460610752">
    <w:abstractNumId w:val="89"/>
  </w:num>
  <w:num w:numId="323" w16cid:durableId="641545871">
    <w:abstractNumId w:val="106"/>
  </w:num>
  <w:num w:numId="324" w16cid:durableId="1357729997">
    <w:abstractNumId w:val="425"/>
  </w:num>
  <w:num w:numId="325" w16cid:durableId="1481966300">
    <w:abstractNumId w:val="458"/>
  </w:num>
  <w:num w:numId="326" w16cid:durableId="634063632">
    <w:abstractNumId w:val="56"/>
  </w:num>
  <w:num w:numId="327" w16cid:durableId="122772511">
    <w:abstractNumId w:val="245"/>
    <w:lvlOverride w:ilvl="0">
      <w:startOverride w:val="1"/>
    </w:lvlOverride>
  </w:num>
  <w:num w:numId="328" w16cid:durableId="1878279709">
    <w:abstractNumId w:val="587"/>
  </w:num>
  <w:num w:numId="329" w16cid:durableId="1560676294">
    <w:abstractNumId w:val="4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305822936">
    <w:abstractNumId w:val="78"/>
  </w:num>
  <w:num w:numId="331" w16cid:durableId="1952854263">
    <w:abstractNumId w:val="607"/>
  </w:num>
  <w:num w:numId="332" w16cid:durableId="962422411">
    <w:abstractNumId w:val="352"/>
  </w:num>
  <w:num w:numId="333" w16cid:durableId="226965859">
    <w:abstractNumId w:val="382"/>
    <w:lvlOverride w:ilvl="0">
      <w:startOverride w:val="1"/>
    </w:lvlOverride>
  </w:num>
  <w:num w:numId="334" w16cid:durableId="845361664">
    <w:abstractNumId w:val="459"/>
  </w:num>
  <w:num w:numId="335" w16cid:durableId="824052407">
    <w:abstractNumId w:val="524"/>
  </w:num>
  <w:num w:numId="336" w16cid:durableId="1048917883">
    <w:abstractNumId w:val="310"/>
  </w:num>
  <w:num w:numId="337" w16cid:durableId="780804542">
    <w:abstractNumId w:val="68"/>
  </w:num>
  <w:num w:numId="338" w16cid:durableId="1929656650">
    <w:abstractNumId w:val="513"/>
  </w:num>
  <w:num w:numId="339" w16cid:durableId="310641764">
    <w:abstractNumId w:val="239"/>
  </w:num>
  <w:num w:numId="340" w16cid:durableId="562448478">
    <w:abstractNumId w:val="182"/>
  </w:num>
  <w:num w:numId="341" w16cid:durableId="1621451579">
    <w:abstractNumId w:val="64"/>
  </w:num>
  <w:num w:numId="342" w16cid:durableId="293490730">
    <w:abstractNumId w:val="348"/>
  </w:num>
  <w:num w:numId="343" w16cid:durableId="31349254">
    <w:abstractNumId w:val="455"/>
  </w:num>
  <w:num w:numId="344" w16cid:durableId="109400485">
    <w:abstractNumId w:val="5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504517201">
    <w:abstractNumId w:val="79"/>
  </w:num>
  <w:num w:numId="346" w16cid:durableId="2060010806">
    <w:abstractNumId w:val="177"/>
  </w:num>
  <w:num w:numId="347" w16cid:durableId="1351224233">
    <w:abstractNumId w:val="487"/>
  </w:num>
  <w:num w:numId="348" w16cid:durableId="1635212977">
    <w:abstractNumId w:val="413"/>
  </w:num>
  <w:num w:numId="349" w16cid:durableId="996373135">
    <w:abstractNumId w:val="222"/>
  </w:num>
  <w:num w:numId="350" w16cid:durableId="1044600832">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1268272525">
    <w:abstractNumId w:val="575"/>
  </w:num>
  <w:num w:numId="352" w16cid:durableId="297490767">
    <w:abstractNumId w:val="286"/>
  </w:num>
  <w:num w:numId="353" w16cid:durableId="1971550060">
    <w:abstractNumId w:val="378"/>
  </w:num>
  <w:num w:numId="354" w16cid:durableId="1820882050">
    <w:abstractNumId w:val="493"/>
  </w:num>
  <w:num w:numId="355" w16cid:durableId="293416484">
    <w:abstractNumId w:val="173"/>
  </w:num>
  <w:num w:numId="356" w16cid:durableId="1832209166">
    <w:abstractNumId w:val="266"/>
  </w:num>
  <w:num w:numId="357" w16cid:durableId="762801857">
    <w:abstractNumId w:val="355"/>
  </w:num>
  <w:num w:numId="358" w16cid:durableId="2012830999">
    <w:abstractNumId w:val="181"/>
  </w:num>
  <w:num w:numId="359" w16cid:durableId="532117596">
    <w:abstractNumId w:val="219"/>
  </w:num>
  <w:num w:numId="360" w16cid:durableId="1183472640">
    <w:abstractNumId w:val="272"/>
  </w:num>
  <w:num w:numId="361" w16cid:durableId="3180560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758987909">
    <w:abstractNumId w:val="394"/>
    <w:lvlOverride w:ilvl="0">
      <w:startOverride w:val="1"/>
    </w:lvlOverride>
  </w:num>
  <w:num w:numId="363" w16cid:durableId="61375518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9794278">
    <w:abstractNumId w:val="237"/>
    <w:lvlOverride w:ilvl="0"/>
    <w:lvlOverride w:ilvl="1">
      <w:startOverride w:val="1"/>
    </w:lvlOverride>
    <w:lvlOverride w:ilvl="2"/>
    <w:lvlOverride w:ilvl="3"/>
    <w:lvlOverride w:ilvl="4"/>
    <w:lvlOverride w:ilvl="5"/>
    <w:lvlOverride w:ilvl="6"/>
    <w:lvlOverride w:ilvl="7"/>
    <w:lvlOverride w:ilvl="8"/>
  </w:num>
  <w:num w:numId="365" w16cid:durableId="1164511757">
    <w:abstractNumId w:val="98"/>
  </w:num>
  <w:num w:numId="366" w16cid:durableId="46512777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298613383">
    <w:abstractNumId w:val="567"/>
  </w:num>
  <w:num w:numId="368" w16cid:durableId="2000963374">
    <w:abstractNumId w:val="368"/>
  </w:num>
  <w:num w:numId="369" w16cid:durableId="181536695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322153140">
    <w:abstractNumId w:val="370"/>
  </w:num>
  <w:num w:numId="371" w16cid:durableId="174460176">
    <w:abstractNumId w:val="187"/>
    <w:lvlOverride w:ilvl="0"/>
    <w:lvlOverride w:ilvl="1">
      <w:startOverride w:val="1"/>
    </w:lvlOverride>
    <w:lvlOverride w:ilvl="2"/>
    <w:lvlOverride w:ilvl="3"/>
    <w:lvlOverride w:ilvl="4"/>
    <w:lvlOverride w:ilvl="5"/>
    <w:lvlOverride w:ilvl="6"/>
    <w:lvlOverride w:ilvl="7"/>
    <w:lvlOverride w:ilvl="8"/>
  </w:num>
  <w:num w:numId="372" w16cid:durableId="134998449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7553757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73959695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32069711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174536483">
    <w:abstractNumId w:val="529"/>
  </w:num>
  <w:num w:numId="377" w16cid:durableId="797798019">
    <w:abstractNumId w:val="149"/>
  </w:num>
  <w:num w:numId="378" w16cid:durableId="1532955472">
    <w:abstractNumId w:val="314"/>
  </w:num>
  <w:num w:numId="379" w16cid:durableId="1191796269">
    <w:abstractNumId w:val="231"/>
  </w:num>
  <w:num w:numId="380" w16cid:durableId="1552185560">
    <w:abstractNumId w:val="299"/>
  </w:num>
  <w:num w:numId="381" w16cid:durableId="1682929850">
    <w:abstractNumId w:val="247"/>
  </w:num>
  <w:num w:numId="382" w16cid:durableId="1690334469">
    <w:abstractNumId w:val="88"/>
  </w:num>
  <w:num w:numId="383" w16cid:durableId="251160875">
    <w:abstractNumId w:val="2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1724865397">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1115638154">
    <w:abstractNumId w:val="421"/>
  </w:num>
  <w:num w:numId="386" w16cid:durableId="1956522043">
    <w:abstractNumId w:val="175"/>
  </w:num>
  <w:num w:numId="387" w16cid:durableId="787437033">
    <w:abstractNumId w:val="313"/>
  </w:num>
  <w:num w:numId="388" w16cid:durableId="1181892422">
    <w:abstractNumId w:val="125"/>
  </w:num>
  <w:num w:numId="389" w16cid:durableId="1492024964">
    <w:abstractNumId w:val="138"/>
  </w:num>
  <w:num w:numId="390" w16cid:durableId="647445377">
    <w:abstractNumId w:val="438"/>
  </w:num>
  <w:num w:numId="391" w16cid:durableId="1376589020">
    <w:abstractNumId w:val="257"/>
  </w:num>
  <w:num w:numId="392" w16cid:durableId="895818742">
    <w:abstractNumId w:val="216"/>
  </w:num>
  <w:num w:numId="393" w16cid:durableId="934509142">
    <w:abstractNumId w:val="420"/>
  </w:num>
  <w:num w:numId="394" w16cid:durableId="154303932">
    <w:abstractNumId w:val="511"/>
  </w:num>
  <w:num w:numId="395" w16cid:durableId="531648671">
    <w:abstractNumId w:val="190"/>
  </w:num>
  <w:num w:numId="396" w16cid:durableId="1179658053">
    <w:abstractNumId w:val="5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1274628070">
    <w:abstractNumId w:val="102"/>
  </w:num>
  <w:num w:numId="398" w16cid:durableId="1009915458">
    <w:abstractNumId w:val="597"/>
  </w:num>
  <w:num w:numId="399" w16cid:durableId="542056448">
    <w:abstractNumId w:val="349"/>
  </w:num>
  <w:num w:numId="400" w16cid:durableId="1097562748">
    <w:abstractNumId w:val="47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48566081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377976061">
    <w:abstractNumId w:val="243"/>
  </w:num>
  <w:num w:numId="403" w16cid:durableId="446003345">
    <w:abstractNumId w:val="429"/>
  </w:num>
  <w:num w:numId="404" w16cid:durableId="1468283670">
    <w:abstractNumId w:val="491"/>
  </w:num>
  <w:num w:numId="405" w16cid:durableId="1674643063">
    <w:abstractNumId w:val="507"/>
  </w:num>
  <w:num w:numId="406" w16cid:durableId="932664547">
    <w:abstractNumId w:val="94"/>
  </w:num>
  <w:num w:numId="407" w16cid:durableId="934360876">
    <w:abstractNumId w:val="362"/>
  </w:num>
  <w:num w:numId="408" w16cid:durableId="1258714403">
    <w:abstractNumId w:val="580"/>
  </w:num>
  <w:num w:numId="409" w16cid:durableId="1073159318">
    <w:abstractNumId w:val="319"/>
    <w:lvlOverride w:ilvl="0"/>
    <w:lvlOverride w:ilvl="1">
      <w:startOverride w:val="1"/>
    </w:lvlOverride>
    <w:lvlOverride w:ilvl="2"/>
    <w:lvlOverride w:ilvl="3"/>
    <w:lvlOverride w:ilvl="4"/>
    <w:lvlOverride w:ilvl="5"/>
    <w:lvlOverride w:ilvl="6"/>
    <w:lvlOverride w:ilvl="7"/>
    <w:lvlOverride w:ilvl="8"/>
  </w:num>
  <w:num w:numId="410" w16cid:durableId="873347237">
    <w:abstractNumId w:val="6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75853500">
    <w:abstractNumId w:val="582"/>
  </w:num>
  <w:num w:numId="412" w16cid:durableId="319770498">
    <w:abstractNumId w:val="287"/>
  </w:num>
  <w:num w:numId="413" w16cid:durableId="1793789669">
    <w:abstractNumId w:val="384"/>
  </w:num>
  <w:num w:numId="414" w16cid:durableId="371536612">
    <w:abstractNumId w:val="248"/>
  </w:num>
  <w:num w:numId="415" w16cid:durableId="660234714">
    <w:abstractNumId w:val="165"/>
  </w:num>
  <w:num w:numId="416" w16cid:durableId="752167205">
    <w:abstractNumId w:val="454"/>
  </w:num>
  <w:num w:numId="417" w16cid:durableId="449593505">
    <w:abstractNumId w:val="234"/>
  </w:num>
  <w:num w:numId="418" w16cid:durableId="1130901716">
    <w:abstractNumId w:val="62"/>
  </w:num>
  <w:num w:numId="419" w16cid:durableId="1421831865">
    <w:abstractNumId w:val="456"/>
  </w:num>
  <w:num w:numId="420" w16cid:durableId="1394742358">
    <w:abstractNumId w:val="270"/>
  </w:num>
  <w:num w:numId="421" w16cid:durableId="1057892950">
    <w:abstractNumId w:val="585"/>
    <w:lvlOverride w:ilvl="0">
      <w:startOverride w:val="1"/>
    </w:lvlOverride>
  </w:num>
  <w:num w:numId="422" w16cid:durableId="1780567247">
    <w:abstractNumId w:val="585"/>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423" w16cid:durableId="1082411452">
    <w:abstractNumId w:val="361"/>
  </w:num>
  <w:num w:numId="424" w16cid:durableId="996107043">
    <w:abstractNumId w:val="337"/>
  </w:num>
  <w:num w:numId="425" w16cid:durableId="2130932455">
    <w:abstractNumId w:val="555"/>
  </w:num>
  <w:num w:numId="426" w16cid:durableId="614556059">
    <w:abstractNumId w:val="318"/>
  </w:num>
  <w:num w:numId="427" w16cid:durableId="183445733">
    <w:abstractNumId w:val="144"/>
  </w:num>
  <w:num w:numId="428" w16cid:durableId="1357465386">
    <w:abstractNumId w:val="322"/>
  </w:num>
  <w:num w:numId="429" w16cid:durableId="960309127">
    <w:abstractNumId w:val="613"/>
  </w:num>
  <w:num w:numId="430" w16cid:durableId="1189761456">
    <w:abstractNumId w:val="403"/>
  </w:num>
  <w:num w:numId="431" w16cid:durableId="997031424">
    <w:abstractNumId w:val="109"/>
  </w:num>
  <w:num w:numId="432" w16cid:durableId="1854102989">
    <w:abstractNumId w:val="426"/>
  </w:num>
  <w:num w:numId="433" w16cid:durableId="1726102247">
    <w:abstractNumId w:val="509"/>
    <w:lvlOverride w:ilvl="0"/>
    <w:lvlOverride w:ilvl="1">
      <w:startOverride w:val="3"/>
    </w:lvlOverride>
    <w:lvlOverride w:ilvl="2"/>
    <w:lvlOverride w:ilvl="3"/>
    <w:lvlOverride w:ilvl="4"/>
    <w:lvlOverride w:ilvl="5"/>
    <w:lvlOverride w:ilvl="6"/>
    <w:lvlOverride w:ilvl="7"/>
    <w:lvlOverride w:ilvl="8"/>
  </w:num>
  <w:num w:numId="434" w16cid:durableId="1081177245">
    <w:abstractNumId w:val="280"/>
    <w:lvlOverride w:ilvl="0">
      <w:startOverride w:val="1"/>
    </w:lvlOverride>
  </w:num>
  <w:num w:numId="435" w16cid:durableId="826366058">
    <w:abstractNumId w:val="577"/>
  </w:num>
  <w:num w:numId="436" w16cid:durableId="310136986">
    <w:abstractNumId w:val="572"/>
  </w:num>
  <w:num w:numId="437" w16cid:durableId="563178822">
    <w:abstractNumId w:val="115"/>
  </w:num>
  <w:num w:numId="438" w16cid:durableId="713504815">
    <w:abstractNumId w:val="380"/>
  </w:num>
  <w:num w:numId="439" w16cid:durableId="1417438943">
    <w:abstractNumId w:val="53"/>
  </w:num>
  <w:num w:numId="440" w16cid:durableId="752623550">
    <w:abstractNumId w:val="546"/>
  </w:num>
  <w:num w:numId="441" w16cid:durableId="1024751896">
    <w:abstractNumId w:val="581"/>
  </w:num>
  <w:num w:numId="442" w16cid:durableId="833647719">
    <w:abstractNumId w:val="238"/>
  </w:num>
  <w:num w:numId="443" w16cid:durableId="701170497">
    <w:abstractNumId w:val="189"/>
  </w:num>
  <w:num w:numId="444" w16cid:durableId="758722198">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402993289">
    <w:abstractNumId w:val="390"/>
  </w:num>
  <w:num w:numId="446" w16cid:durableId="1618680711">
    <w:abstractNumId w:val="51"/>
  </w:num>
  <w:num w:numId="447" w16cid:durableId="17647178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7748616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16cid:durableId="159543339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1186405901">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16cid:durableId="1878545859">
    <w:abstractNumId w:val="5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16cid:durableId="1814982533">
    <w:abstractNumId w:val="624"/>
  </w:num>
  <w:num w:numId="453" w16cid:durableId="1118718601">
    <w:abstractNumId w:val="316"/>
  </w:num>
  <w:num w:numId="454" w16cid:durableId="515728326">
    <w:abstractNumId w:val="174"/>
  </w:num>
  <w:num w:numId="455" w16cid:durableId="1572500061">
    <w:abstractNumId w:val="385"/>
  </w:num>
  <w:num w:numId="456" w16cid:durableId="2129815696">
    <w:abstractNumId w:val="623"/>
  </w:num>
  <w:num w:numId="457" w16cid:durableId="856504588">
    <w:abstractNumId w:val="392"/>
  </w:num>
  <w:num w:numId="458" w16cid:durableId="118650252">
    <w:abstractNumId w:val="537"/>
  </w:num>
  <w:num w:numId="459" w16cid:durableId="1654673850">
    <w:abstractNumId w:val="471"/>
  </w:num>
  <w:num w:numId="460" w16cid:durableId="1652445491">
    <w:abstractNumId w:val="410"/>
  </w:num>
  <w:num w:numId="461" w16cid:durableId="1113093633">
    <w:abstractNumId w:val="123"/>
  </w:num>
  <w:num w:numId="462" w16cid:durableId="611477979">
    <w:abstractNumId w:val="566"/>
  </w:num>
  <w:num w:numId="463" w16cid:durableId="796290556">
    <w:abstractNumId w:val="498"/>
  </w:num>
  <w:num w:numId="464" w16cid:durableId="1237940234">
    <w:abstractNumId w:val="552"/>
  </w:num>
  <w:num w:numId="465" w16cid:durableId="895163912">
    <w:abstractNumId w:val="72"/>
  </w:num>
  <w:num w:numId="466" w16cid:durableId="1150290981">
    <w:abstractNumId w:val="417"/>
  </w:num>
  <w:num w:numId="467" w16cid:durableId="1333727069">
    <w:abstractNumId w:val="233"/>
  </w:num>
  <w:num w:numId="468" w16cid:durableId="799766822">
    <w:abstractNumId w:val="249"/>
  </w:num>
  <w:num w:numId="469" w16cid:durableId="1741979536">
    <w:abstractNumId w:val="4"/>
    <w:lvlOverride w:ilvl="0">
      <w:lvl w:ilvl="0">
        <w:numFmt w:val="bullet"/>
        <w:lvlText w:val="-"/>
        <w:legacy w:legacy="1" w:legacySpace="0" w:legacyIndent="360"/>
        <w:lvlJc w:val="left"/>
        <w:pPr>
          <w:ind w:left="360" w:hanging="360"/>
        </w:pPr>
      </w:lvl>
    </w:lvlOverride>
  </w:num>
  <w:num w:numId="470" w16cid:durableId="600184818">
    <w:abstractNumId w:val="388"/>
  </w:num>
  <w:num w:numId="471" w16cid:durableId="1843885256">
    <w:abstractNumId w:val="119"/>
  </w:num>
  <w:num w:numId="472" w16cid:durableId="782067390">
    <w:abstractNumId w:val="279"/>
  </w:num>
  <w:num w:numId="473" w16cid:durableId="13879957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2809888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852457976">
    <w:abstractNumId w:val="163"/>
  </w:num>
  <w:num w:numId="476" w16cid:durableId="16795066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16cid:durableId="1217816047">
    <w:abstractNumId w:val="466"/>
  </w:num>
  <w:num w:numId="478" w16cid:durableId="77097424">
    <w:abstractNumId w:val="70"/>
  </w:num>
  <w:num w:numId="479" w16cid:durableId="1189876644">
    <w:abstractNumId w:val="608"/>
  </w:num>
  <w:num w:numId="480" w16cid:durableId="1778208000">
    <w:abstractNumId w:val="611"/>
  </w:num>
  <w:num w:numId="481" w16cid:durableId="738941456">
    <w:abstractNumId w:val="105"/>
  </w:num>
  <w:num w:numId="482" w16cid:durableId="2031299691">
    <w:abstractNumId w:val="374"/>
  </w:num>
  <w:num w:numId="483" w16cid:durableId="1595747476">
    <w:abstractNumId w:val="544"/>
  </w:num>
  <w:num w:numId="484" w16cid:durableId="1295674925">
    <w:abstractNumId w:val="86"/>
  </w:num>
  <w:num w:numId="485" w16cid:durableId="2038699980">
    <w:abstractNumId w:val="395"/>
  </w:num>
  <w:num w:numId="486" w16cid:durableId="751510273">
    <w:abstractNumId w:val="90"/>
  </w:num>
  <w:num w:numId="487" w16cid:durableId="2080668716">
    <w:abstractNumId w:val="419"/>
  </w:num>
  <w:num w:numId="488" w16cid:durableId="484510976">
    <w:abstractNumId w:val="520"/>
  </w:num>
  <w:num w:numId="489" w16cid:durableId="707602694">
    <w:abstractNumId w:val="273"/>
  </w:num>
  <w:num w:numId="490" w16cid:durableId="231695080">
    <w:abstractNumId w:val="229"/>
  </w:num>
  <w:num w:numId="491" w16cid:durableId="1152915625">
    <w:abstractNumId w:val="41"/>
  </w:num>
  <w:num w:numId="492" w16cid:durableId="20133041">
    <w:abstractNumId w:val="366"/>
  </w:num>
  <w:num w:numId="493" w16cid:durableId="1342270969">
    <w:abstractNumId w:val="547"/>
  </w:num>
  <w:num w:numId="494" w16cid:durableId="1910573079">
    <w:abstractNumId w:val="494"/>
  </w:num>
  <w:num w:numId="495" w16cid:durableId="798843843">
    <w:abstractNumId w:val="465"/>
  </w:num>
  <w:num w:numId="496" w16cid:durableId="1551572919">
    <w:abstractNumId w:val="207"/>
  </w:num>
  <w:num w:numId="497" w16cid:durableId="889341500">
    <w:abstractNumId w:val="536"/>
  </w:num>
  <w:num w:numId="498" w16cid:durableId="1447625951">
    <w:abstractNumId w:val="523"/>
  </w:num>
  <w:num w:numId="499" w16cid:durableId="187380256">
    <w:abstractNumId w:val="230"/>
  </w:num>
  <w:num w:numId="500" w16cid:durableId="1742675783">
    <w:abstractNumId w:val="436"/>
  </w:num>
  <w:num w:numId="501" w16cid:durableId="254100048">
    <w:abstractNumId w:val="551"/>
  </w:num>
  <w:num w:numId="502" w16cid:durableId="1828017046">
    <w:abstractNumId w:val="104"/>
  </w:num>
  <w:num w:numId="503" w16cid:durableId="1921328760">
    <w:abstractNumId w:val="550"/>
  </w:num>
  <w:num w:numId="504" w16cid:durableId="717751029">
    <w:abstractNumId w:val="80"/>
  </w:num>
  <w:num w:numId="505" w16cid:durableId="943852095">
    <w:abstractNumId w:val="503"/>
  </w:num>
  <w:num w:numId="506" w16cid:durableId="396324011">
    <w:abstractNumId w:val="112"/>
  </w:num>
  <w:num w:numId="507" w16cid:durableId="1887721240">
    <w:abstractNumId w:val="122"/>
  </w:num>
  <w:num w:numId="508" w16cid:durableId="1360819097">
    <w:abstractNumId w:val="264"/>
  </w:num>
  <w:num w:numId="509" w16cid:durableId="1155801581">
    <w:abstractNumId w:val="449"/>
  </w:num>
  <w:num w:numId="510" w16cid:durableId="1545871105">
    <w:abstractNumId w:val="325"/>
  </w:num>
  <w:num w:numId="511" w16cid:durableId="1849909788">
    <w:abstractNumId w:val="383"/>
  </w:num>
  <w:num w:numId="512" w16cid:durableId="1272400725">
    <w:abstractNumId w:val="152"/>
  </w:num>
  <w:num w:numId="513" w16cid:durableId="1391265568">
    <w:abstractNumId w:val="412"/>
  </w:num>
  <w:num w:numId="514" w16cid:durableId="1692024703">
    <w:abstractNumId w:val="221"/>
  </w:num>
  <w:num w:numId="515" w16cid:durableId="1888375680">
    <w:abstractNumId w:val="87"/>
  </w:num>
  <w:num w:numId="516" w16cid:durableId="1081833988">
    <w:abstractNumId w:val="263"/>
  </w:num>
  <w:num w:numId="517" w16cid:durableId="1756200541">
    <w:abstractNumId w:val="356"/>
  </w:num>
  <w:num w:numId="518" w16cid:durableId="1330789812">
    <w:abstractNumId w:val="213"/>
  </w:num>
  <w:num w:numId="519" w16cid:durableId="253629588">
    <w:abstractNumId w:val="69"/>
  </w:num>
  <w:num w:numId="520" w16cid:durableId="1536962261">
    <w:abstractNumId w:val="397"/>
  </w:num>
  <w:num w:numId="521" w16cid:durableId="1728800236">
    <w:abstractNumId w:val="444"/>
  </w:num>
  <w:num w:numId="522" w16cid:durableId="10132611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452940308">
    <w:abstractNumId w:val="9"/>
  </w:num>
  <w:num w:numId="524" w16cid:durableId="906652567">
    <w:abstractNumId w:val="12"/>
  </w:num>
  <w:num w:numId="525" w16cid:durableId="1327898199">
    <w:abstractNumId w:val="18"/>
  </w:num>
  <w:num w:numId="526" w16cid:durableId="1254556363">
    <w:abstractNumId w:val="23"/>
  </w:num>
  <w:num w:numId="527" w16cid:durableId="573390783">
    <w:abstractNumId w:val="24"/>
  </w:num>
  <w:num w:numId="528" w16cid:durableId="1991204806">
    <w:abstractNumId w:val="25"/>
  </w:num>
  <w:num w:numId="529" w16cid:durableId="7378983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16cid:durableId="1316228905">
    <w:abstractNumId w:val="261"/>
  </w:num>
  <w:num w:numId="531" w16cid:durableId="995454447">
    <w:abstractNumId w:val="573"/>
  </w:num>
  <w:num w:numId="532" w16cid:durableId="243536851">
    <w:abstractNumId w:val="254"/>
  </w:num>
  <w:num w:numId="533" w16cid:durableId="1707946703">
    <w:abstractNumId w:val="341"/>
  </w:num>
  <w:num w:numId="534" w16cid:durableId="1962833918">
    <w:abstractNumId w:val="579"/>
  </w:num>
  <w:num w:numId="535" w16cid:durableId="283509132">
    <w:abstractNumId w:val="327"/>
  </w:num>
  <w:num w:numId="536" w16cid:durableId="1872452243">
    <w:abstractNumId w:val="191"/>
  </w:num>
  <w:num w:numId="537" w16cid:durableId="1887066165">
    <w:abstractNumId w:val="440"/>
  </w:num>
  <w:num w:numId="538" w16cid:durableId="80883366">
    <w:abstractNumId w:val="117"/>
  </w:num>
  <w:num w:numId="539" w16cid:durableId="50614718">
    <w:abstractNumId w:val="351"/>
  </w:num>
  <w:num w:numId="540" w16cid:durableId="851333446">
    <w:abstractNumId w:val="176"/>
  </w:num>
  <w:num w:numId="541" w16cid:durableId="814108625">
    <w:abstractNumId w:val="268"/>
  </w:num>
  <w:num w:numId="542" w16cid:durableId="359668566">
    <w:abstractNumId w:val="371"/>
  </w:num>
  <w:num w:numId="543" w16cid:durableId="871846915">
    <w:abstractNumId w:val="208"/>
  </w:num>
  <w:num w:numId="544" w16cid:durableId="1981305231">
    <w:abstractNumId w:val="595"/>
  </w:num>
  <w:num w:numId="545" w16cid:durableId="556815407">
    <w:abstractNumId w:val="475"/>
  </w:num>
  <w:num w:numId="546" w16cid:durableId="1589195399">
    <w:abstractNumId w:val="65"/>
  </w:num>
  <w:num w:numId="547" w16cid:durableId="1374889626">
    <w:abstractNumId w:val="168"/>
  </w:num>
  <w:num w:numId="548" w16cid:durableId="1390307087">
    <w:abstractNumId w:val="461"/>
  </w:num>
  <w:num w:numId="549" w16cid:durableId="592013352">
    <w:abstractNumId w:val="142"/>
  </w:num>
  <w:num w:numId="550" w16cid:durableId="18946465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2056929619">
    <w:abstractNumId w:val="277"/>
  </w:num>
  <w:num w:numId="552" w16cid:durableId="59255786">
    <w:abstractNumId w:val="54"/>
  </w:num>
  <w:num w:numId="553" w16cid:durableId="1320966391">
    <w:abstractNumId w:val="463"/>
  </w:num>
  <w:num w:numId="554" w16cid:durableId="165941770">
    <w:abstractNumId w:val="34"/>
  </w:num>
  <w:num w:numId="555" w16cid:durableId="928394106">
    <w:abstractNumId w:val="113"/>
  </w:num>
  <w:num w:numId="556" w16cid:durableId="393233883">
    <w:abstractNumId w:val="628"/>
  </w:num>
  <w:num w:numId="557" w16cid:durableId="697048541">
    <w:abstractNumId w:val="589"/>
  </w:num>
  <w:num w:numId="558" w16cid:durableId="1765346988">
    <w:abstractNumId w:val="192"/>
  </w:num>
  <w:num w:numId="559" w16cid:durableId="650601161">
    <w:abstractNumId w:val="434"/>
  </w:num>
  <w:num w:numId="560" w16cid:durableId="31149421">
    <w:abstractNumId w:val="530"/>
  </w:num>
  <w:num w:numId="561" w16cid:durableId="1916893771">
    <w:abstractNumId w:val="33"/>
  </w:num>
  <w:num w:numId="562" w16cid:durableId="1332874843">
    <w:abstractNumId w:val="258"/>
  </w:num>
  <w:num w:numId="563" w16cid:durableId="1028870050">
    <w:abstractNumId w:val="353"/>
  </w:num>
  <w:num w:numId="564" w16cid:durableId="248541701">
    <w:abstractNumId w:val="453"/>
  </w:num>
  <w:num w:numId="565" w16cid:durableId="1414661910">
    <w:abstractNumId w:val="448"/>
  </w:num>
  <w:num w:numId="566" w16cid:durableId="445078952">
    <w:abstractNumId w:val="604"/>
  </w:num>
  <w:num w:numId="567" w16cid:durableId="51927279">
    <w:abstractNumId w:val="629"/>
  </w:num>
  <w:num w:numId="568" w16cid:durableId="1714304783">
    <w:abstractNumId w:val="542"/>
  </w:num>
  <w:num w:numId="569" w16cid:durableId="526872716">
    <w:abstractNumId w:val="306"/>
  </w:num>
  <w:num w:numId="570" w16cid:durableId="1396659334">
    <w:abstractNumId w:val="180"/>
  </w:num>
  <w:num w:numId="571" w16cid:durableId="1792627697">
    <w:abstractNumId w:val="439"/>
  </w:num>
  <w:num w:numId="572" w16cid:durableId="1645313726">
    <w:abstractNumId w:val="569"/>
  </w:num>
  <w:num w:numId="573" w16cid:durableId="864825778">
    <w:abstractNumId w:val="320"/>
  </w:num>
  <w:num w:numId="574" w16cid:durableId="1045831979">
    <w:abstractNumId w:val="543"/>
  </w:num>
  <w:num w:numId="575" w16cid:durableId="53549413">
    <w:abstractNumId w:val="484"/>
  </w:num>
  <w:num w:numId="576" w16cid:durableId="1340739889">
    <w:abstractNumId w:val="335"/>
  </w:num>
  <w:num w:numId="577" w16cid:durableId="3752338">
    <w:abstractNumId w:val="562"/>
  </w:num>
  <w:num w:numId="578" w16cid:durableId="893085449">
    <w:abstractNumId w:val="297"/>
  </w:num>
  <w:num w:numId="579" w16cid:durableId="1558668940">
    <w:abstractNumId w:val="486"/>
  </w:num>
  <w:num w:numId="580" w16cid:durableId="656959377">
    <w:abstractNumId w:val="594"/>
  </w:num>
  <w:num w:numId="581" w16cid:durableId="533615316">
    <w:abstractNumId w:val="146"/>
  </w:num>
  <w:num w:numId="582" w16cid:durableId="1261372574">
    <w:abstractNumId w:val="296"/>
  </w:num>
  <w:num w:numId="583" w16cid:durableId="106898572">
    <w:abstractNumId w:val="627"/>
  </w:num>
  <w:num w:numId="584" w16cid:durableId="295572836">
    <w:abstractNumId w:val="452"/>
  </w:num>
  <w:num w:numId="585" w16cid:durableId="1939018705">
    <w:abstractNumId w:val="565"/>
  </w:num>
  <w:num w:numId="586" w16cid:durableId="1724406958">
    <w:abstractNumId w:val="267"/>
  </w:num>
  <w:num w:numId="587" w16cid:durableId="133615120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16cid:durableId="1509172898">
    <w:abstractNumId w:val="561"/>
  </w:num>
  <w:num w:numId="589" w16cid:durableId="1708330900">
    <w:abstractNumId w:val="293"/>
  </w:num>
  <w:num w:numId="590" w16cid:durableId="1110586341">
    <w:abstractNumId w:val="91"/>
  </w:num>
  <w:num w:numId="591" w16cid:durableId="253169199">
    <w:abstractNumId w:val="625"/>
  </w:num>
  <w:num w:numId="592" w16cid:durableId="378825355">
    <w:abstractNumId w:val="143"/>
  </w:num>
  <w:num w:numId="593" w16cid:durableId="1486163916">
    <w:abstractNumId w:val="336"/>
  </w:num>
  <w:num w:numId="594" w16cid:durableId="232857819">
    <w:abstractNumId w:val="250"/>
  </w:num>
  <w:num w:numId="595" w16cid:durableId="1010369775">
    <w:abstractNumId w:val="215"/>
  </w:num>
  <w:num w:numId="596" w16cid:durableId="828011535">
    <w:abstractNumId w:val="45"/>
  </w:num>
  <w:num w:numId="597" w16cid:durableId="1354188451">
    <w:abstractNumId w:val="477"/>
  </w:num>
  <w:num w:numId="598" w16cid:durableId="2117365023">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16cid:durableId="1134519746">
    <w:abstractNumId w:val="401"/>
  </w:num>
  <w:num w:numId="600" w16cid:durableId="1998878264">
    <w:abstractNumId w:val="57"/>
  </w:num>
  <w:num w:numId="601" w16cid:durableId="1996907238">
    <w:abstractNumId w:val="364"/>
  </w:num>
  <w:num w:numId="602" w16cid:durableId="1709333588">
    <w:abstractNumId w:val="416"/>
  </w:num>
  <w:num w:numId="603" w16cid:durableId="335504439">
    <w:abstractNumId w:val="450"/>
  </w:num>
  <w:num w:numId="604" w16cid:durableId="1632441033">
    <w:abstractNumId w:val="32"/>
  </w:num>
  <w:num w:numId="605" w16cid:durableId="152379718">
    <w:abstractNumId w:val="66"/>
  </w:num>
  <w:num w:numId="606" w16cid:durableId="966546550">
    <w:abstractNumId w:val="344"/>
  </w:num>
  <w:num w:numId="607" w16cid:durableId="1463231232">
    <w:abstractNumId w:val="432"/>
  </w:num>
  <w:num w:numId="608" w16cid:durableId="1019623737">
    <w:abstractNumId w:val="283"/>
  </w:num>
  <w:num w:numId="609" w16cid:durableId="843473041">
    <w:abstractNumId w:val="538"/>
  </w:num>
  <w:num w:numId="610" w16cid:durableId="751045798">
    <w:abstractNumId w:val="446"/>
  </w:num>
  <w:num w:numId="611" w16cid:durableId="1959949379">
    <w:abstractNumId w:val="442"/>
  </w:num>
  <w:num w:numId="612" w16cid:durableId="844125414">
    <w:abstractNumId w:val="386"/>
  </w:num>
  <w:num w:numId="613" w16cid:durableId="1748533096">
    <w:abstractNumId w:val="63"/>
  </w:num>
  <w:num w:numId="614" w16cid:durableId="253903177">
    <w:abstractNumId w:val="225"/>
  </w:num>
  <w:num w:numId="615" w16cid:durableId="1887326950">
    <w:abstractNumId w:val="159"/>
  </w:num>
  <w:num w:numId="616" w16cid:durableId="1022705461">
    <w:abstractNumId w:val="47"/>
  </w:num>
  <w:num w:numId="617" w16cid:durableId="170990929">
    <w:abstractNumId w:val="446"/>
    <w:lvlOverride w:ilvl="0">
      <w:startOverride w:val="1"/>
    </w:lvlOverride>
  </w:num>
  <w:num w:numId="618" w16cid:durableId="208692339">
    <w:abstractNumId w:val="77"/>
    <w:lvlOverride w:ilvl="0">
      <w:lvl w:ilvl="0">
        <w:start w:val="1"/>
        <w:numFmt w:val="decimal"/>
        <w:pStyle w:val="WD2"/>
        <w:lvlText w:val="%1."/>
        <w:lvlJc w:val="left"/>
        <w:pPr>
          <w:ind w:left="360" w:hanging="360"/>
        </w:pPr>
        <w:rPr>
          <w:rFonts w:hint="default"/>
          <w:b/>
          <w:i w:val="0"/>
          <w:sz w:val="20"/>
        </w:rPr>
      </w:lvl>
    </w:lvlOverride>
    <w:lvlOverride w:ilvl="1">
      <w:lvl w:ilvl="1">
        <w:start w:val="1"/>
        <w:numFmt w:val="decimal"/>
        <w:pStyle w:val="WD3"/>
        <w:lvlText w:val="%1.%2."/>
        <w:lvlJc w:val="left"/>
        <w:pPr>
          <w:ind w:left="567" w:hanging="567"/>
        </w:pPr>
        <w:rPr>
          <w:rFonts w:hint="default"/>
        </w:rPr>
      </w:lvl>
    </w:lvlOverride>
    <w:lvlOverride w:ilvl="2">
      <w:lvl w:ilvl="2">
        <w:start w:val="1"/>
        <w:numFmt w:val="decimal"/>
        <w:pStyle w:val="WD4"/>
        <w:lvlText w:val="%1.%2.%3."/>
        <w:lvlJc w:val="left"/>
        <w:pPr>
          <w:ind w:left="0" w:firstLine="0"/>
        </w:pPr>
        <w:rPr>
          <w:rFonts w:hint="default"/>
          <w:color w:val="auto"/>
        </w:rPr>
      </w:lvl>
    </w:lvlOverride>
    <w:lvlOverride w:ilvl="3">
      <w:lvl w:ilvl="3">
        <w:start w:val="1"/>
        <w:numFmt w:val="decimal"/>
        <w:pStyle w:val="WD5"/>
        <w:lvlText w:val="%1.%2.%3.%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19" w16cid:durableId="1572764167">
    <w:abstractNumId w:val="422"/>
  </w:num>
  <w:num w:numId="620" w16cid:durableId="258369599">
    <w:abstractNumId w:val="121"/>
  </w:num>
  <w:num w:numId="621" w16cid:durableId="372968123">
    <w:abstractNumId w:val="38"/>
  </w:num>
  <w:num w:numId="622" w16cid:durableId="1755778221">
    <w:abstractNumId w:val="200"/>
  </w:num>
  <w:num w:numId="623" w16cid:durableId="1940480791">
    <w:abstractNumId w:val="422"/>
    <w:lvlOverride w:ilvl="0">
      <w:startOverride w:val="1"/>
    </w:lvlOverride>
  </w:num>
  <w:num w:numId="624" w16cid:durableId="814371144">
    <w:abstractNumId w:val="200"/>
    <w:lvlOverride w:ilvl="0">
      <w:startOverride w:val="1"/>
    </w:lvlOverride>
  </w:num>
  <w:num w:numId="625" w16cid:durableId="1423531304">
    <w:abstractNumId w:val="251"/>
  </w:num>
  <w:num w:numId="626" w16cid:durableId="1897810231">
    <w:abstractNumId w:val="603"/>
  </w:num>
  <w:num w:numId="627" w16cid:durableId="1413043871">
    <w:abstractNumId w:val="539"/>
  </w:num>
  <w:num w:numId="628" w16cid:durableId="1481388628">
    <w:abstractNumId w:val="302"/>
  </w:num>
  <w:num w:numId="629" w16cid:durableId="506747824">
    <w:abstractNumId w:val="521"/>
  </w:num>
  <w:num w:numId="630" w16cid:durableId="1258292441">
    <w:abstractNumId w:val="36"/>
  </w:num>
  <w:num w:numId="631" w16cid:durableId="969163077">
    <w:abstractNumId w:val="345"/>
  </w:num>
  <w:num w:numId="632" w16cid:durableId="281301755">
    <w:abstractNumId w:val="83"/>
  </w:num>
  <w:num w:numId="633" w16cid:durableId="250504299">
    <w:abstractNumId w:val="470"/>
  </w:num>
  <w:num w:numId="634" w16cid:durableId="1501848831">
    <w:abstractNumId w:val="532"/>
  </w:num>
  <w:num w:numId="635" w16cid:durableId="674770054">
    <w:abstractNumId w:val="326"/>
  </w:num>
  <w:num w:numId="636" w16cid:durableId="1941179387">
    <w:abstractNumId w:val="396"/>
  </w:num>
  <w:num w:numId="637" w16cid:durableId="2014530489">
    <w:abstractNumId w:val="300"/>
  </w:num>
  <w:num w:numId="638" w16cid:durableId="38672829">
    <w:abstractNumId w:val="58"/>
  </w:num>
  <w:num w:numId="639" w16cid:durableId="1042367725">
    <w:abstractNumId w:val="549"/>
  </w:num>
  <w:num w:numId="640" w16cid:durableId="844050421">
    <w:abstractNumId w:val="301"/>
  </w:num>
  <w:num w:numId="641" w16cid:durableId="538978577">
    <w:abstractNumId w:val="424"/>
  </w:num>
  <w:num w:numId="642" w16cid:durableId="230388847">
    <w:abstractNumId w:val="218"/>
  </w:num>
  <w:num w:numId="643" w16cid:durableId="2125229252">
    <w:abstractNumId w:val="183"/>
  </w:num>
  <w:num w:numId="644" w16cid:durableId="1053623057">
    <w:abstractNumId w:val="402"/>
  </w:num>
  <w:num w:numId="645" w16cid:durableId="898982660">
    <w:abstractNumId w:val="276"/>
  </w:num>
  <w:num w:numId="646" w16cid:durableId="817842204">
    <w:abstractNumId w:val="59"/>
  </w:num>
  <w:num w:numId="647" w16cid:durableId="1426414666">
    <w:abstractNumId w:val="74"/>
  </w:num>
  <w:num w:numId="648" w16cid:durableId="1528104732">
    <w:abstractNumId w:val="591"/>
  </w:num>
  <w:num w:numId="649" w16cid:durableId="715155464">
    <w:abstractNumId w:val="427"/>
  </w:num>
  <w:num w:numId="650" w16cid:durableId="1079836704">
    <w:abstractNumId w:val="292"/>
  </w:num>
  <w:num w:numId="651" w16cid:durableId="1500539489">
    <w:abstractNumId w:val="367"/>
  </w:num>
  <w:num w:numId="652" w16cid:durableId="2138835676">
    <w:abstractNumId w:val="324"/>
  </w:num>
  <w:num w:numId="653" w16cid:durableId="467091255">
    <w:abstractNumId w:val="193"/>
  </w:num>
  <w:num w:numId="654" w16cid:durableId="1971979373">
    <w:abstractNumId w:val="488"/>
  </w:num>
  <w:num w:numId="655" w16cid:durableId="1987977224">
    <w:abstractNumId w:val="271"/>
  </w:num>
  <w:num w:numId="656" w16cid:durableId="867641721">
    <w:abstractNumId w:val="244"/>
  </w:num>
  <w:num w:numId="657" w16cid:durableId="268393278">
    <w:abstractNumId w:val="145"/>
  </w:num>
  <w:num w:numId="658" w16cid:durableId="1271622780">
    <w:abstractNumId w:val="282"/>
  </w:num>
  <w:num w:numId="659" w16cid:durableId="766122387">
    <w:abstractNumId w:val="116"/>
  </w:num>
  <w:num w:numId="660" w16cid:durableId="1906792519">
    <w:abstractNumId w:val="347"/>
  </w:num>
  <w:num w:numId="661" w16cid:durableId="1539509469">
    <w:abstractNumId w:val="46"/>
  </w:num>
  <w:num w:numId="662" w16cid:durableId="762993983">
    <w:abstractNumId w:val="223"/>
  </w:num>
  <w:num w:numId="663" w16cid:durableId="1854758519">
    <w:abstractNumId w:val="60"/>
  </w:num>
  <w:num w:numId="664" w16cid:durableId="1636057031">
    <w:abstractNumId w:val="358"/>
  </w:num>
  <w:num w:numId="665" w16cid:durableId="2008169785">
    <w:abstractNumId w:val="343"/>
  </w:num>
  <w:num w:numId="666" w16cid:durableId="654459541">
    <w:abstractNumId w:val="4"/>
    <w:lvlOverride w:ilvl="0">
      <w:lvl w:ilvl="0">
        <w:start w:val="1"/>
        <w:numFmt w:val="bullet"/>
        <w:lvlText w:val=""/>
        <w:legacy w:legacy="1" w:legacySpace="0" w:legacyIndent="283"/>
        <w:lvlJc w:val="left"/>
        <w:pPr>
          <w:ind w:left="619" w:hanging="283"/>
        </w:pPr>
        <w:rPr>
          <w:rFonts w:ascii="Symbol" w:hAnsi="Symbol" w:hint="default"/>
        </w:rPr>
      </w:lvl>
    </w:lvlOverride>
  </w:num>
  <w:num w:numId="667" w16cid:durableId="7075331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16cid:durableId="493224346">
    <w:abstractNumId w:val="525"/>
  </w:num>
  <w:num w:numId="669" w16cid:durableId="857695862">
    <w:abstractNumId w:val="171"/>
  </w:num>
  <w:num w:numId="670" w16cid:durableId="159169313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1103205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16cid:durableId="18803901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16142466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16cid:durableId="12794829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16cid:durableId="186551340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16cid:durableId="4652716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16cid:durableId="11921114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16cid:durableId="9557159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16cid:durableId="3374693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16cid:durableId="19428827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16cid:durableId="6526805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16cid:durableId="22807786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16cid:durableId="16831680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13722241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2044118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1430890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16cid:durableId="3716125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08"/>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AD6"/>
    <w:rsid w:val="00000A35"/>
    <w:rsid w:val="00002478"/>
    <w:rsid w:val="00003E05"/>
    <w:rsid w:val="00005523"/>
    <w:rsid w:val="000103FC"/>
    <w:rsid w:val="0001103E"/>
    <w:rsid w:val="00012141"/>
    <w:rsid w:val="00014D13"/>
    <w:rsid w:val="00015739"/>
    <w:rsid w:val="00016081"/>
    <w:rsid w:val="000227F5"/>
    <w:rsid w:val="00023E79"/>
    <w:rsid w:val="000246D8"/>
    <w:rsid w:val="00025805"/>
    <w:rsid w:val="00025DAB"/>
    <w:rsid w:val="00027947"/>
    <w:rsid w:val="00032627"/>
    <w:rsid w:val="00032A5D"/>
    <w:rsid w:val="00033267"/>
    <w:rsid w:val="000339BC"/>
    <w:rsid w:val="0003480C"/>
    <w:rsid w:val="00034A60"/>
    <w:rsid w:val="00035558"/>
    <w:rsid w:val="00036E0B"/>
    <w:rsid w:val="00036FDD"/>
    <w:rsid w:val="00037892"/>
    <w:rsid w:val="00037BD8"/>
    <w:rsid w:val="00041806"/>
    <w:rsid w:val="000433CB"/>
    <w:rsid w:val="000468D6"/>
    <w:rsid w:val="00047B74"/>
    <w:rsid w:val="00050015"/>
    <w:rsid w:val="00051EF2"/>
    <w:rsid w:val="0005238D"/>
    <w:rsid w:val="00052645"/>
    <w:rsid w:val="00052749"/>
    <w:rsid w:val="00052A96"/>
    <w:rsid w:val="0005331C"/>
    <w:rsid w:val="000548E3"/>
    <w:rsid w:val="0005494D"/>
    <w:rsid w:val="00056E15"/>
    <w:rsid w:val="00061070"/>
    <w:rsid w:val="00061660"/>
    <w:rsid w:val="00062325"/>
    <w:rsid w:val="0006445B"/>
    <w:rsid w:val="00065498"/>
    <w:rsid w:val="00070595"/>
    <w:rsid w:val="00071243"/>
    <w:rsid w:val="00072240"/>
    <w:rsid w:val="0007493A"/>
    <w:rsid w:val="00074E75"/>
    <w:rsid w:val="0007687D"/>
    <w:rsid w:val="0007793B"/>
    <w:rsid w:val="000801DA"/>
    <w:rsid w:val="00085232"/>
    <w:rsid w:val="0008569F"/>
    <w:rsid w:val="000857D4"/>
    <w:rsid w:val="00085E8C"/>
    <w:rsid w:val="00091F64"/>
    <w:rsid w:val="000920F6"/>
    <w:rsid w:val="00093476"/>
    <w:rsid w:val="00093D43"/>
    <w:rsid w:val="00095533"/>
    <w:rsid w:val="000A0030"/>
    <w:rsid w:val="000A042C"/>
    <w:rsid w:val="000A0C65"/>
    <w:rsid w:val="000A0EFE"/>
    <w:rsid w:val="000A16F3"/>
    <w:rsid w:val="000A2710"/>
    <w:rsid w:val="000A43A8"/>
    <w:rsid w:val="000A509E"/>
    <w:rsid w:val="000A655A"/>
    <w:rsid w:val="000B2336"/>
    <w:rsid w:val="000B2664"/>
    <w:rsid w:val="000B2B8C"/>
    <w:rsid w:val="000B4267"/>
    <w:rsid w:val="000B4CB5"/>
    <w:rsid w:val="000B5C73"/>
    <w:rsid w:val="000B5E2F"/>
    <w:rsid w:val="000C00E9"/>
    <w:rsid w:val="000C23A8"/>
    <w:rsid w:val="000C316B"/>
    <w:rsid w:val="000C591E"/>
    <w:rsid w:val="000C5944"/>
    <w:rsid w:val="000C5E31"/>
    <w:rsid w:val="000C6576"/>
    <w:rsid w:val="000C793C"/>
    <w:rsid w:val="000C7C35"/>
    <w:rsid w:val="000D0BAF"/>
    <w:rsid w:val="000D0F39"/>
    <w:rsid w:val="000D16D0"/>
    <w:rsid w:val="000D1D79"/>
    <w:rsid w:val="000D2D7E"/>
    <w:rsid w:val="000D325E"/>
    <w:rsid w:val="000D4393"/>
    <w:rsid w:val="000D4744"/>
    <w:rsid w:val="000D4B0E"/>
    <w:rsid w:val="000D4D4C"/>
    <w:rsid w:val="000D5613"/>
    <w:rsid w:val="000D728A"/>
    <w:rsid w:val="000E0C98"/>
    <w:rsid w:val="000E12AC"/>
    <w:rsid w:val="000E16FD"/>
    <w:rsid w:val="000E25A3"/>
    <w:rsid w:val="000E56A0"/>
    <w:rsid w:val="000E625F"/>
    <w:rsid w:val="000E6278"/>
    <w:rsid w:val="000E6ADF"/>
    <w:rsid w:val="000E6BF8"/>
    <w:rsid w:val="000E7AB2"/>
    <w:rsid w:val="000E7AB3"/>
    <w:rsid w:val="000E7C49"/>
    <w:rsid w:val="000E7FF2"/>
    <w:rsid w:val="000F1DF7"/>
    <w:rsid w:val="000F257F"/>
    <w:rsid w:val="000F2FFC"/>
    <w:rsid w:val="000F3BAB"/>
    <w:rsid w:val="000F4CA9"/>
    <w:rsid w:val="000F5F6F"/>
    <w:rsid w:val="0010131C"/>
    <w:rsid w:val="00102851"/>
    <w:rsid w:val="001029AC"/>
    <w:rsid w:val="00103DA1"/>
    <w:rsid w:val="0010480D"/>
    <w:rsid w:val="00107F5A"/>
    <w:rsid w:val="00112EF3"/>
    <w:rsid w:val="00113796"/>
    <w:rsid w:val="00113847"/>
    <w:rsid w:val="00113EAC"/>
    <w:rsid w:val="00114027"/>
    <w:rsid w:val="00114061"/>
    <w:rsid w:val="001152EC"/>
    <w:rsid w:val="0011546E"/>
    <w:rsid w:val="0011562B"/>
    <w:rsid w:val="001159BF"/>
    <w:rsid w:val="00115A6E"/>
    <w:rsid w:val="001163C9"/>
    <w:rsid w:val="001165CE"/>
    <w:rsid w:val="001168C2"/>
    <w:rsid w:val="00117B1F"/>
    <w:rsid w:val="00120844"/>
    <w:rsid w:val="001218A9"/>
    <w:rsid w:val="001234A2"/>
    <w:rsid w:val="00125B03"/>
    <w:rsid w:val="00126559"/>
    <w:rsid w:val="00127703"/>
    <w:rsid w:val="00127B72"/>
    <w:rsid w:val="00134EFD"/>
    <w:rsid w:val="0013558D"/>
    <w:rsid w:val="00136E35"/>
    <w:rsid w:val="001421E6"/>
    <w:rsid w:val="00142D9A"/>
    <w:rsid w:val="0014744E"/>
    <w:rsid w:val="00152043"/>
    <w:rsid w:val="00152481"/>
    <w:rsid w:val="00153E19"/>
    <w:rsid w:val="00155D4E"/>
    <w:rsid w:val="00156083"/>
    <w:rsid w:val="001577FA"/>
    <w:rsid w:val="00157C63"/>
    <w:rsid w:val="00160F9B"/>
    <w:rsid w:val="001611EE"/>
    <w:rsid w:val="0016290F"/>
    <w:rsid w:val="00164797"/>
    <w:rsid w:val="001651D8"/>
    <w:rsid w:val="001675ED"/>
    <w:rsid w:val="00170522"/>
    <w:rsid w:val="001712B3"/>
    <w:rsid w:val="001714E1"/>
    <w:rsid w:val="0017194F"/>
    <w:rsid w:val="00171CAE"/>
    <w:rsid w:val="00172131"/>
    <w:rsid w:val="0017339C"/>
    <w:rsid w:val="00175941"/>
    <w:rsid w:val="00176EFA"/>
    <w:rsid w:val="0017774F"/>
    <w:rsid w:val="0018010B"/>
    <w:rsid w:val="00181AC9"/>
    <w:rsid w:val="00181D2B"/>
    <w:rsid w:val="00181F74"/>
    <w:rsid w:val="00182621"/>
    <w:rsid w:val="00182901"/>
    <w:rsid w:val="001841EB"/>
    <w:rsid w:val="001846D6"/>
    <w:rsid w:val="0018481D"/>
    <w:rsid w:val="00186140"/>
    <w:rsid w:val="0018761D"/>
    <w:rsid w:val="001933C3"/>
    <w:rsid w:val="001934F0"/>
    <w:rsid w:val="00196586"/>
    <w:rsid w:val="001967CE"/>
    <w:rsid w:val="001A5080"/>
    <w:rsid w:val="001A7BD4"/>
    <w:rsid w:val="001A7E57"/>
    <w:rsid w:val="001B02B7"/>
    <w:rsid w:val="001B2897"/>
    <w:rsid w:val="001B4DED"/>
    <w:rsid w:val="001B550E"/>
    <w:rsid w:val="001B741E"/>
    <w:rsid w:val="001B7C22"/>
    <w:rsid w:val="001C272F"/>
    <w:rsid w:val="001C35AB"/>
    <w:rsid w:val="001C391A"/>
    <w:rsid w:val="001C41EE"/>
    <w:rsid w:val="001C46BE"/>
    <w:rsid w:val="001C54A0"/>
    <w:rsid w:val="001C6378"/>
    <w:rsid w:val="001D15D6"/>
    <w:rsid w:val="001D3EF7"/>
    <w:rsid w:val="001D452C"/>
    <w:rsid w:val="001D466C"/>
    <w:rsid w:val="001D4DED"/>
    <w:rsid w:val="001D75AC"/>
    <w:rsid w:val="001E2BCC"/>
    <w:rsid w:val="001E3079"/>
    <w:rsid w:val="001E40C0"/>
    <w:rsid w:val="001E5577"/>
    <w:rsid w:val="001E7A10"/>
    <w:rsid w:val="001E7B93"/>
    <w:rsid w:val="001F06F9"/>
    <w:rsid w:val="001F1D8C"/>
    <w:rsid w:val="001F4425"/>
    <w:rsid w:val="001F48B3"/>
    <w:rsid w:val="001F5C5D"/>
    <w:rsid w:val="001F6227"/>
    <w:rsid w:val="001F7F09"/>
    <w:rsid w:val="002010DB"/>
    <w:rsid w:val="0020238D"/>
    <w:rsid w:val="002023A4"/>
    <w:rsid w:val="00202781"/>
    <w:rsid w:val="002036AF"/>
    <w:rsid w:val="00203CD0"/>
    <w:rsid w:val="00204933"/>
    <w:rsid w:val="002049A8"/>
    <w:rsid w:val="002064C0"/>
    <w:rsid w:val="002129CE"/>
    <w:rsid w:val="00214883"/>
    <w:rsid w:val="0021530A"/>
    <w:rsid w:val="00215995"/>
    <w:rsid w:val="00215D5F"/>
    <w:rsid w:val="00216E17"/>
    <w:rsid w:val="00216E7F"/>
    <w:rsid w:val="002172D1"/>
    <w:rsid w:val="00220D74"/>
    <w:rsid w:val="002213A2"/>
    <w:rsid w:val="00221A06"/>
    <w:rsid w:val="002220F8"/>
    <w:rsid w:val="00223DD8"/>
    <w:rsid w:val="0022634D"/>
    <w:rsid w:val="00231BC1"/>
    <w:rsid w:val="00233127"/>
    <w:rsid w:val="00234EAF"/>
    <w:rsid w:val="00235927"/>
    <w:rsid w:val="00237732"/>
    <w:rsid w:val="00240615"/>
    <w:rsid w:val="002424BD"/>
    <w:rsid w:val="00242B90"/>
    <w:rsid w:val="0024340F"/>
    <w:rsid w:val="00243527"/>
    <w:rsid w:val="0024774D"/>
    <w:rsid w:val="002477BD"/>
    <w:rsid w:val="00247CAF"/>
    <w:rsid w:val="0025010D"/>
    <w:rsid w:val="0025124A"/>
    <w:rsid w:val="0025216B"/>
    <w:rsid w:val="00252A9E"/>
    <w:rsid w:val="00253338"/>
    <w:rsid w:val="002557C1"/>
    <w:rsid w:val="00260C53"/>
    <w:rsid w:val="0026116A"/>
    <w:rsid w:val="0026121E"/>
    <w:rsid w:val="00262966"/>
    <w:rsid w:val="00262B17"/>
    <w:rsid w:val="00263DF5"/>
    <w:rsid w:val="00271FFC"/>
    <w:rsid w:val="0027383C"/>
    <w:rsid w:val="00273886"/>
    <w:rsid w:val="00274C5E"/>
    <w:rsid w:val="002751CD"/>
    <w:rsid w:val="00275235"/>
    <w:rsid w:val="00276318"/>
    <w:rsid w:val="00276F91"/>
    <w:rsid w:val="0027762A"/>
    <w:rsid w:val="00280E40"/>
    <w:rsid w:val="002821D5"/>
    <w:rsid w:val="00282A27"/>
    <w:rsid w:val="002862ED"/>
    <w:rsid w:val="0028639E"/>
    <w:rsid w:val="00286CDB"/>
    <w:rsid w:val="00290F7C"/>
    <w:rsid w:val="0029266D"/>
    <w:rsid w:val="002929C2"/>
    <w:rsid w:val="00293D75"/>
    <w:rsid w:val="00294B41"/>
    <w:rsid w:val="00294DE1"/>
    <w:rsid w:val="002958BC"/>
    <w:rsid w:val="00295969"/>
    <w:rsid w:val="00295B8F"/>
    <w:rsid w:val="00296019"/>
    <w:rsid w:val="00296E0A"/>
    <w:rsid w:val="00297B57"/>
    <w:rsid w:val="002A0269"/>
    <w:rsid w:val="002A2038"/>
    <w:rsid w:val="002A2F8D"/>
    <w:rsid w:val="002A33DE"/>
    <w:rsid w:val="002A6667"/>
    <w:rsid w:val="002B0037"/>
    <w:rsid w:val="002B6A00"/>
    <w:rsid w:val="002C09DA"/>
    <w:rsid w:val="002C16EF"/>
    <w:rsid w:val="002C30B2"/>
    <w:rsid w:val="002C3BEB"/>
    <w:rsid w:val="002C4111"/>
    <w:rsid w:val="002C71F8"/>
    <w:rsid w:val="002C76D3"/>
    <w:rsid w:val="002C779A"/>
    <w:rsid w:val="002C7812"/>
    <w:rsid w:val="002C7997"/>
    <w:rsid w:val="002D04AC"/>
    <w:rsid w:val="002D1DE1"/>
    <w:rsid w:val="002D23DB"/>
    <w:rsid w:val="002D360A"/>
    <w:rsid w:val="002D6245"/>
    <w:rsid w:val="002D6B82"/>
    <w:rsid w:val="002D6E24"/>
    <w:rsid w:val="002E012C"/>
    <w:rsid w:val="002E136B"/>
    <w:rsid w:val="002E1BFA"/>
    <w:rsid w:val="002E4A64"/>
    <w:rsid w:val="002E51E4"/>
    <w:rsid w:val="002E6CB3"/>
    <w:rsid w:val="002E6E4C"/>
    <w:rsid w:val="002E7730"/>
    <w:rsid w:val="002E77F6"/>
    <w:rsid w:val="002F15AA"/>
    <w:rsid w:val="002F1AF2"/>
    <w:rsid w:val="002F285F"/>
    <w:rsid w:val="002F29FB"/>
    <w:rsid w:val="002F3058"/>
    <w:rsid w:val="002F316E"/>
    <w:rsid w:val="002F4A2F"/>
    <w:rsid w:val="002F5767"/>
    <w:rsid w:val="002F57F4"/>
    <w:rsid w:val="002F6955"/>
    <w:rsid w:val="002F7504"/>
    <w:rsid w:val="002F754A"/>
    <w:rsid w:val="00301756"/>
    <w:rsid w:val="00302592"/>
    <w:rsid w:val="00303475"/>
    <w:rsid w:val="00304DF6"/>
    <w:rsid w:val="00306821"/>
    <w:rsid w:val="0030696F"/>
    <w:rsid w:val="00307447"/>
    <w:rsid w:val="00307FF4"/>
    <w:rsid w:val="00310D24"/>
    <w:rsid w:val="00311114"/>
    <w:rsid w:val="0031156F"/>
    <w:rsid w:val="00311716"/>
    <w:rsid w:val="0031237E"/>
    <w:rsid w:val="003147BF"/>
    <w:rsid w:val="0031483D"/>
    <w:rsid w:val="00314E38"/>
    <w:rsid w:val="0031630B"/>
    <w:rsid w:val="00316B3C"/>
    <w:rsid w:val="0032127B"/>
    <w:rsid w:val="00323782"/>
    <w:rsid w:val="003239E0"/>
    <w:rsid w:val="00324AA7"/>
    <w:rsid w:val="00324D32"/>
    <w:rsid w:val="00326E94"/>
    <w:rsid w:val="00327DF1"/>
    <w:rsid w:val="0033345A"/>
    <w:rsid w:val="00334BAF"/>
    <w:rsid w:val="00335110"/>
    <w:rsid w:val="00335607"/>
    <w:rsid w:val="00336638"/>
    <w:rsid w:val="00337A3F"/>
    <w:rsid w:val="00342E42"/>
    <w:rsid w:val="00343F89"/>
    <w:rsid w:val="00344C9E"/>
    <w:rsid w:val="00346290"/>
    <w:rsid w:val="003462A4"/>
    <w:rsid w:val="00346936"/>
    <w:rsid w:val="0035011E"/>
    <w:rsid w:val="00350600"/>
    <w:rsid w:val="00351B05"/>
    <w:rsid w:val="003544EF"/>
    <w:rsid w:val="003550B3"/>
    <w:rsid w:val="00355114"/>
    <w:rsid w:val="003569ED"/>
    <w:rsid w:val="00357220"/>
    <w:rsid w:val="0036151C"/>
    <w:rsid w:val="00361A35"/>
    <w:rsid w:val="00361E54"/>
    <w:rsid w:val="0036212C"/>
    <w:rsid w:val="00363A07"/>
    <w:rsid w:val="00371519"/>
    <w:rsid w:val="00372EF5"/>
    <w:rsid w:val="00374088"/>
    <w:rsid w:val="0037448C"/>
    <w:rsid w:val="003758E1"/>
    <w:rsid w:val="003763E8"/>
    <w:rsid w:val="00376558"/>
    <w:rsid w:val="003769B7"/>
    <w:rsid w:val="0038152E"/>
    <w:rsid w:val="00381576"/>
    <w:rsid w:val="0038297A"/>
    <w:rsid w:val="00382983"/>
    <w:rsid w:val="00382BF2"/>
    <w:rsid w:val="00383E95"/>
    <w:rsid w:val="00385A48"/>
    <w:rsid w:val="00386A93"/>
    <w:rsid w:val="00391E87"/>
    <w:rsid w:val="003957C4"/>
    <w:rsid w:val="003975C9"/>
    <w:rsid w:val="003A00DB"/>
    <w:rsid w:val="003A1119"/>
    <w:rsid w:val="003A22E4"/>
    <w:rsid w:val="003A2F7F"/>
    <w:rsid w:val="003A37CB"/>
    <w:rsid w:val="003A3C5B"/>
    <w:rsid w:val="003A43C1"/>
    <w:rsid w:val="003A4C71"/>
    <w:rsid w:val="003A66BF"/>
    <w:rsid w:val="003B145F"/>
    <w:rsid w:val="003B150E"/>
    <w:rsid w:val="003B1E8D"/>
    <w:rsid w:val="003B2BC9"/>
    <w:rsid w:val="003B3976"/>
    <w:rsid w:val="003B3BB6"/>
    <w:rsid w:val="003B53A9"/>
    <w:rsid w:val="003B6551"/>
    <w:rsid w:val="003B69B7"/>
    <w:rsid w:val="003B6AB1"/>
    <w:rsid w:val="003C0134"/>
    <w:rsid w:val="003C1983"/>
    <w:rsid w:val="003C1F19"/>
    <w:rsid w:val="003C3078"/>
    <w:rsid w:val="003C33A2"/>
    <w:rsid w:val="003C6CFC"/>
    <w:rsid w:val="003C72E8"/>
    <w:rsid w:val="003C7542"/>
    <w:rsid w:val="003C77F2"/>
    <w:rsid w:val="003D057C"/>
    <w:rsid w:val="003D0F96"/>
    <w:rsid w:val="003D1B04"/>
    <w:rsid w:val="003D2757"/>
    <w:rsid w:val="003D2C96"/>
    <w:rsid w:val="003D476C"/>
    <w:rsid w:val="003D588E"/>
    <w:rsid w:val="003D5B84"/>
    <w:rsid w:val="003E1484"/>
    <w:rsid w:val="003E2ACE"/>
    <w:rsid w:val="003E2F4A"/>
    <w:rsid w:val="003E304D"/>
    <w:rsid w:val="003E34C3"/>
    <w:rsid w:val="003E410D"/>
    <w:rsid w:val="003E4A20"/>
    <w:rsid w:val="003E4A80"/>
    <w:rsid w:val="003F02F5"/>
    <w:rsid w:val="003F188B"/>
    <w:rsid w:val="003F2F05"/>
    <w:rsid w:val="003F7609"/>
    <w:rsid w:val="003F78D5"/>
    <w:rsid w:val="004006EA"/>
    <w:rsid w:val="00402448"/>
    <w:rsid w:val="004032E0"/>
    <w:rsid w:val="00404321"/>
    <w:rsid w:val="00407145"/>
    <w:rsid w:val="00410EA7"/>
    <w:rsid w:val="004116C4"/>
    <w:rsid w:val="004142A8"/>
    <w:rsid w:val="004155A7"/>
    <w:rsid w:val="00416E02"/>
    <w:rsid w:val="00417251"/>
    <w:rsid w:val="004172F3"/>
    <w:rsid w:val="0042063B"/>
    <w:rsid w:val="00420F8E"/>
    <w:rsid w:val="00422478"/>
    <w:rsid w:val="00423BA4"/>
    <w:rsid w:val="00424E7A"/>
    <w:rsid w:val="00425190"/>
    <w:rsid w:val="00426708"/>
    <w:rsid w:val="00426887"/>
    <w:rsid w:val="0042694D"/>
    <w:rsid w:val="00427539"/>
    <w:rsid w:val="00427BD7"/>
    <w:rsid w:val="0043029A"/>
    <w:rsid w:val="004310F9"/>
    <w:rsid w:val="00431227"/>
    <w:rsid w:val="00433292"/>
    <w:rsid w:val="00433840"/>
    <w:rsid w:val="00437B56"/>
    <w:rsid w:val="0044134B"/>
    <w:rsid w:val="00443CC4"/>
    <w:rsid w:val="00444685"/>
    <w:rsid w:val="00444AE3"/>
    <w:rsid w:val="00444E10"/>
    <w:rsid w:val="00445596"/>
    <w:rsid w:val="00445D65"/>
    <w:rsid w:val="00447B9D"/>
    <w:rsid w:val="004504A3"/>
    <w:rsid w:val="00453475"/>
    <w:rsid w:val="00454069"/>
    <w:rsid w:val="004549D7"/>
    <w:rsid w:val="004551ED"/>
    <w:rsid w:val="004557EF"/>
    <w:rsid w:val="00455B8B"/>
    <w:rsid w:val="004603BD"/>
    <w:rsid w:val="0046088F"/>
    <w:rsid w:val="00461EEC"/>
    <w:rsid w:val="00462480"/>
    <w:rsid w:val="004628CA"/>
    <w:rsid w:val="00462DF4"/>
    <w:rsid w:val="004633BD"/>
    <w:rsid w:val="0046362A"/>
    <w:rsid w:val="0046448F"/>
    <w:rsid w:val="004645FE"/>
    <w:rsid w:val="004660B0"/>
    <w:rsid w:val="00466AD6"/>
    <w:rsid w:val="00467BEC"/>
    <w:rsid w:val="00467FC3"/>
    <w:rsid w:val="0047163D"/>
    <w:rsid w:val="00473386"/>
    <w:rsid w:val="00477F2D"/>
    <w:rsid w:val="00480960"/>
    <w:rsid w:val="00481ECC"/>
    <w:rsid w:val="00482FC6"/>
    <w:rsid w:val="0048540F"/>
    <w:rsid w:val="00485CD7"/>
    <w:rsid w:val="0048698E"/>
    <w:rsid w:val="004872F1"/>
    <w:rsid w:val="00493AF0"/>
    <w:rsid w:val="0049478D"/>
    <w:rsid w:val="004A0CAD"/>
    <w:rsid w:val="004A2B04"/>
    <w:rsid w:val="004A324B"/>
    <w:rsid w:val="004A4A45"/>
    <w:rsid w:val="004A6E54"/>
    <w:rsid w:val="004A711F"/>
    <w:rsid w:val="004A7455"/>
    <w:rsid w:val="004B057B"/>
    <w:rsid w:val="004B05CA"/>
    <w:rsid w:val="004B31ED"/>
    <w:rsid w:val="004B4167"/>
    <w:rsid w:val="004B4544"/>
    <w:rsid w:val="004B644D"/>
    <w:rsid w:val="004B7396"/>
    <w:rsid w:val="004C04D9"/>
    <w:rsid w:val="004C1C6C"/>
    <w:rsid w:val="004C48A0"/>
    <w:rsid w:val="004C69AE"/>
    <w:rsid w:val="004D15F5"/>
    <w:rsid w:val="004D27AA"/>
    <w:rsid w:val="004D2BF1"/>
    <w:rsid w:val="004D6796"/>
    <w:rsid w:val="004D7874"/>
    <w:rsid w:val="004D7D21"/>
    <w:rsid w:val="004E0F1A"/>
    <w:rsid w:val="004E189F"/>
    <w:rsid w:val="004E18D4"/>
    <w:rsid w:val="004E23D7"/>
    <w:rsid w:val="004E4DC5"/>
    <w:rsid w:val="004F0344"/>
    <w:rsid w:val="004F075D"/>
    <w:rsid w:val="004F0AD4"/>
    <w:rsid w:val="004F0FE5"/>
    <w:rsid w:val="004F584B"/>
    <w:rsid w:val="004F672E"/>
    <w:rsid w:val="004F6826"/>
    <w:rsid w:val="004F69A5"/>
    <w:rsid w:val="00500485"/>
    <w:rsid w:val="00502455"/>
    <w:rsid w:val="00502543"/>
    <w:rsid w:val="00502B29"/>
    <w:rsid w:val="00503554"/>
    <w:rsid w:val="00506B6A"/>
    <w:rsid w:val="00507A3D"/>
    <w:rsid w:val="00510529"/>
    <w:rsid w:val="00514FBF"/>
    <w:rsid w:val="00515961"/>
    <w:rsid w:val="0051682D"/>
    <w:rsid w:val="005168AF"/>
    <w:rsid w:val="005178B1"/>
    <w:rsid w:val="00517D30"/>
    <w:rsid w:val="00521218"/>
    <w:rsid w:val="00521DD3"/>
    <w:rsid w:val="00522F69"/>
    <w:rsid w:val="00527E23"/>
    <w:rsid w:val="00527F14"/>
    <w:rsid w:val="00531688"/>
    <w:rsid w:val="0053522F"/>
    <w:rsid w:val="0053569F"/>
    <w:rsid w:val="00535F05"/>
    <w:rsid w:val="00540167"/>
    <w:rsid w:val="0054019C"/>
    <w:rsid w:val="00540943"/>
    <w:rsid w:val="00541FA7"/>
    <w:rsid w:val="00543860"/>
    <w:rsid w:val="005456A0"/>
    <w:rsid w:val="00546453"/>
    <w:rsid w:val="005464C8"/>
    <w:rsid w:val="00546CBB"/>
    <w:rsid w:val="00551ADD"/>
    <w:rsid w:val="00552EFE"/>
    <w:rsid w:val="00553117"/>
    <w:rsid w:val="00553C8F"/>
    <w:rsid w:val="00554C9F"/>
    <w:rsid w:val="005552D2"/>
    <w:rsid w:val="005564D7"/>
    <w:rsid w:val="005568DA"/>
    <w:rsid w:val="0056002F"/>
    <w:rsid w:val="00561245"/>
    <w:rsid w:val="00564793"/>
    <w:rsid w:val="00564BA5"/>
    <w:rsid w:val="00565AA6"/>
    <w:rsid w:val="0056637A"/>
    <w:rsid w:val="00566690"/>
    <w:rsid w:val="00566FC8"/>
    <w:rsid w:val="00570BCB"/>
    <w:rsid w:val="00571A2B"/>
    <w:rsid w:val="00572660"/>
    <w:rsid w:val="005730B3"/>
    <w:rsid w:val="00575CA7"/>
    <w:rsid w:val="00576E9C"/>
    <w:rsid w:val="005843E5"/>
    <w:rsid w:val="00584633"/>
    <w:rsid w:val="00584816"/>
    <w:rsid w:val="00587396"/>
    <w:rsid w:val="00587AA3"/>
    <w:rsid w:val="00591209"/>
    <w:rsid w:val="00591795"/>
    <w:rsid w:val="00592B6A"/>
    <w:rsid w:val="00593597"/>
    <w:rsid w:val="0059362F"/>
    <w:rsid w:val="00593634"/>
    <w:rsid w:val="00595694"/>
    <w:rsid w:val="005956C8"/>
    <w:rsid w:val="005A11A1"/>
    <w:rsid w:val="005A2815"/>
    <w:rsid w:val="005A282F"/>
    <w:rsid w:val="005A3AA2"/>
    <w:rsid w:val="005A3E10"/>
    <w:rsid w:val="005A5951"/>
    <w:rsid w:val="005A631E"/>
    <w:rsid w:val="005A7243"/>
    <w:rsid w:val="005A7687"/>
    <w:rsid w:val="005B106C"/>
    <w:rsid w:val="005B1BA5"/>
    <w:rsid w:val="005B2094"/>
    <w:rsid w:val="005B36BF"/>
    <w:rsid w:val="005B46B8"/>
    <w:rsid w:val="005B4724"/>
    <w:rsid w:val="005B4A9B"/>
    <w:rsid w:val="005B59F4"/>
    <w:rsid w:val="005B5E8C"/>
    <w:rsid w:val="005B67BF"/>
    <w:rsid w:val="005B6A0C"/>
    <w:rsid w:val="005B7551"/>
    <w:rsid w:val="005C0D37"/>
    <w:rsid w:val="005C328C"/>
    <w:rsid w:val="005C4123"/>
    <w:rsid w:val="005C521A"/>
    <w:rsid w:val="005C5E02"/>
    <w:rsid w:val="005C70E2"/>
    <w:rsid w:val="005D0005"/>
    <w:rsid w:val="005D0732"/>
    <w:rsid w:val="005D0806"/>
    <w:rsid w:val="005D0E7A"/>
    <w:rsid w:val="005D1B73"/>
    <w:rsid w:val="005D22BC"/>
    <w:rsid w:val="005D2E4A"/>
    <w:rsid w:val="005D337A"/>
    <w:rsid w:val="005D499F"/>
    <w:rsid w:val="005D758A"/>
    <w:rsid w:val="005D7E40"/>
    <w:rsid w:val="005D7ED3"/>
    <w:rsid w:val="005E0B1F"/>
    <w:rsid w:val="005E1313"/>
    <w:rsid w:val="005E14D2"/>
    <w:rsid w:val="005E2C66"/>
    <w:rsid w:val="005E3874"/>
    <w:rsid w:val="005E3C87"/>
    <w:rsid w:val="005E770B"/>
    <w:rsid w:val="005E7C4E"/>
    <w:rsid w:val="005F105F"/>
    <w:rsid w:val="005F1654"/>
    <w:rsid w:val="005F19BB"/>
    <w:rsid w:val="005F1C16"/>
    <w:rsid w:val="005F62A5"/>
    <w:rsid w:val="005F67DC"/>
    <w:rsid w:val="00600A30"/>
    <w:rsid w:val="00600C2E"/>
    <w:rsid w:val="00602364"/>
    <w:rsid w:val="006042F4"/>
    <w:rsid w:val="006052FE"/>
    <w:rsid w:val="006061BB"/>
    <w:rsid w:val="00606F22"/>
    <w:rsid w:val="00607A20"/>
    <w:rsid w:val="00611D30"/>
    <w:rsid w:val="006122BE"/>
    <w:rsid w:val="00612F8B"/>
    <w:rsid w:val="00613025"/>
    <w:rsid w:val="00614154"/>
    <w:rsid w:val="00614A88"/>
    <w:rsid w:val="006178E2"/>
    <w:rsid w:val="00621562"/>
    <w:rsid w:val="006226B2"/>
    <w:rsid w:val="00622AC6"/>
    <w:rsid w:val="006230C9"/>
    <w:rsid w:val="00623EA6"/>
    <w:rsid w:val="00625EEF"/>
    <w:rsid w:val="006305C9"/>
    <w:rsid w:val="00636068"/>
    <w:rsid w:val="00637FAD"/>
    <w:rsid w:val="00640942"/>
    <w:rsid w:val="00641894"/>
    <w:rsid w:val="00641E16"/>
    <w:rsid w:val="006424B3"/>
    <w:rsid w:val="0064357B"/>
    <w:rsid w:val="0064769E"/>
    <w:rsid w:val="00647D82"/>
    <w:rsid w:val="00647FB8"/>
    <w:rsid w:val="00650AD8"/>
    <w:rsid w:val="00650EEB"/>
    <w:rsid w:val="00654D6C"/>
    <w:rsid w:val="00656255"/>
    <w:rsid w:val="00656980"/>
    <w:rsid w:val="00657032"/>
    <w:rsid w:val="00660E6A"/>
    <w:rsid w:val="0066197B"/>
    <w:rsid w:val="0066264B"/>
    <w:rsid w:val="006637BB"/>
    <w:rsid w:val="00663818"/>
    <w:rsid w:val="0066690E"/>
    <w:rsid w:val="006709B5"/>
    <w:rsid w:val="006712FB"/>
    <w:rsid w:val="0067138D"/>
    <w:rsid w:val="0067231D"/>
    <w:rsid w:val="006723C8"/>
    <w:rsid w:val="00673D5A"/>
    <w:rsid w:val="00674E05"/>
    <w:rsid w:val="00676E2B"/>
    <w:rsid w:val="006771A7"/>
    <w:rsid w:val="00684B06"/>
    <w:rsid w:val="006868D6"/>
    <w:rsid w:val="00686E41"/>
    <w:rsid w:val="0068742C"/>
    <w:rsid w:val="00690937"/>
    <w:rsid w:val="00690C77"/>
    <w:rsid w:val="006912B4"/>
    <w:rsid w:val="00691654"/>
    <w:rsid w:val="006922BB"/>
    <w:rsid w:val="00692C91"/>
    <w:rsid w:val="0069557A"/>
    <w:rsid w:val="006956A0"/>
    <w:rsid w:val="00697168"/>
    <w:rsid w:val="00697687"/>
    <w:rsid w:val="006A0516"/>
    <w:rsid w:val="006A240C"/>
    <w:rsid w:val="006A2C6F"/>
    <w:rsid w:val="006A3A45"/>
    <w:rsid w:val="006A4466"/>
    <w:rsid w:val="006A4555"/>
    <w:rsid w:val="006A4664"/>
    <w:rsid w:val="006A4CB6"/>
    <w:rsid w:val="006A5081"/>
    <w:rsid w:val="006A58C1"/>
    <w:rsid w:val="006A61B3"/>
    <w:rsid w:val="006B1348"/>
    <w:rsid w:val="006B144B"/>
    <w:rsid w:val="006B218B"/>
    <w:rsid w:val="006B23B5"/>
    <w:rsid w:val="006B5D44"/>
    <w:rsid w:val="006B5FD4"/>
    <w:rsid w:val="006C15F7"/>
    <w:rsid w:val="006C186C"/>
    <w:rsid w:val="006C3C43"/>
    <w:rsid w:val="006C3D7A"/>
    <w:rsid w:val="006C61F0"/>
    <w:rsid w:val="006C6EA4"/>
    <w:rsid w:val="006D0A64"/>
    <w:rsid w:val="006D1C44"/>
    <w:rsid w:val="006D4E29"/>
    <w:rsid w:val="006D5388"/>
    <w:rsid w:val="006D539C"/>
    <w:rsid w:val="006D55F9"/>
    <w:rsid w:val="006D618C"/>
    <w:rsid w:val="006D656F"/>
    <w:rsid w:val="006E0B4B"/>
    <w:rsid w:val="006E0DC9"/>
    <w:rsid w:val="006E253C"/>
    <w:rsid w:val="006E3748"/>
    <w:rsid w:val="006E4276"/>
    <w:rsid w:val="006E505E"/>
    <w:rsid w:val="006E5B78"/>
    <w:rsid w:val="006E7F94"/>
    <w:rsid w:val="006F02E7"/>
    <w:rsid w:val="006F0C04"/>
    <w:rsid w:val="006F0C87"/>
    <w:rsid w:val="006F15FD"/>
    <w:rsid w:val="006F3C90"/>
    <w:rsid w:val="006F429D"/>
    <w:rsid w:val="006F54F5"/>
    <w:rsid w:val="006F576C"/>
    <w:rsid w:val="006F5DB0"/>
    <w:rsid w:val="007000CC"/>
    <w:rsid w:val="00701841"/>
    <w:rsid w:val="00701ACC"/>
    <w:rsid w:val="0070482D"/>
    <w:rsid w:val="00704A41"/>
    <w:rsid w:val="00704F18"/>
    <w:rsid w:val="007053F1"/>
    <w:rsid w:val="007055C0"/>
    <w:rsid w:val="007063D9"/>
    <w:rsid w:val="00706AB3"/>
    <w:rsid w:val="00706AD4"/>
    <w:rsid w:val="00707769"/>
    <w:rsid w:val="007101F3"/>
    <w:rsid w:val="00710E97"/>
    <w:rsid w:val="007112D5"/>
    <w:rsid w:val="00711AA6"/>
    <w:rsid w:val="007151F7"/>
    <w:rsid w:val="00716595"/>
    <w:rsid w:val="00716757"/>
    <w:rsid w:val="00720C98"/>
    <w:rsid w:val="00720CD6"/>
    <w:rsid w:val="00720F40"/>
    <w:rsid w:val="00722D8D"/>
    <w:rsid w:val="00722FF8"/>
    <w:rsid w:val="0072425C"/>
    <w:rsid w:val="007242A0"/>
    <w:rsid w:val="007242CB"/>
    <w:rsid w:val="00725239"/>
    <w:rsid w:val="007254D2"/>
    <w:rsid w:val="00726CE3"/>
    <w:rsid w:val="00730800"/>
    <w:rsid w:val="0073100D"/>
    <w:rsid w:val="00731455"/>
    <w:rsid w:val="00734936"/>
    <w:rsid w:val="00734CC2"/>
    <w:rsid w:val="00734F5F"/>
    <w:rsid w:val="0074018B"/>
    <w:rsid w:val="0074072E"/>
    <w:rsid w:val="007408ED"/>
    <w:rsid w:val="00741877"/>
    <w:rsid w:val="0074271E"/>
    <w:rsid w:val="00742CDF"/>
    <w:rsid w:val="00743280"/>
    <w:rsid w:val="007451B8"/>
    <w:rsid w:val="00745927"/>
    <w:rsid w:val="00750D5B"/>
    <w:rsid w:val="00751F9E"/>
    <w:rsid w:val="00753EF1"/>
    <w:rsid w:val="00760573"/>
    <w:rsid w:val="007615A9"/>
    <w:rsid w:val="007619C9"/>
    <w:rsid w:val="00762338"/>
    <w:rsid w:val="00763F80"/>
    <w:rsid w:val="00765AF7"/>
    <w:rsid w:val="00766619"/>
    <w:rsid w:val="00766A9E"/>
    <w:rsid w:val="00771244"/>
    <w:rsid w:val="00771BCB"/>
    <w:rsid w:val="00773280"/>
    <w:rsid w:val="00774A78"/>
    <w:rsid w:val="00775BA4"/>
    <w:rsid w:val="00775F24"/>
    <w:rsid w:val="00776777"/>
    <w:rsid w:val="00776801"/>
    <w:rsid w:val="00777BD8"/>
    <w:rsid w:val="00781085"/>
    <w:rsid w:val="007812EF"/>
    <w:rsid w:val="00782616"/>
    <w:rsid w:val="00782D2E"/>
    <w:rsid w:val="00783637"/>
    <w:rsid w:val="00783BF0"/>
    <w:rsid w:val="00785DA7"/>
    <w:rsid w:val="00785F99"/>
    <w:rsid w:val="00786494"/>
    <w:rsid w:val="00786F41"/>
    <w:rsid w:val="0079100D"/>
    <w:rsid w:val="007946B9"/>
    <w:rsid w:val="00794B4A"/>
    <w:rsid w:val="007956A7"/>
    <w:rsid w:val="00795900"/>
    <w:rsid w:val="00795D24"/>
    <w:rsid w:val="00795D4D"/>
    <w:rsid w:val="00795FB3"/>
    <w:rsid w:val="00796836"/>
    <w:rsid w:val="00797527"/>
    <w:rsid w:val="0079755A"/>
    <w:rsid w:val="00797D72"/>
    <w:rsid w:val="007A457D"/>
    <w:rsid w:val="007A4A6C"/>
    <w:rsid w:val="007A7CF5"/>
    <w:rsid w:val="007B213C"/>
    <w:rsid w:val="007B2712"/>
    <w:rsid w:val="007B4B30"/>
    <w:rsid w:val="007B4B44"/>
    <w:rsid w:val="007B5CB1"/>
    <w:rsid w:val="007B62DC"/>
    <w:rsid w:val="007C0F2B"/>
    <w:rsid w:val="007C34FB"/>
    <w:rsid w:val="007C3543"/>
    <w:rsid w:val="007C58AF"/>
    <w:rsid w:val="007C5E78"/>
    <w:rsid w:val="007C613C"/>
    <w:rsid w:val="007C7197"/>
    <w:rsid w:val="007C7E6F"/>
    <w:rsid w:val="007D0CF5"/>
    <w:rsid w:val="007D1FF2"/>
    <w:rsid w:val="007D2C27"/>
    <w:rsid w:val="007D4D04"/>
    <w:rsid w:val="007D4D33"/>
    <w:rsid w:val="007D5682"/>
    <w:rsid w:val="007D5E13"/>
    <w:rsid w:val="007D69A4"/>
    <w:rsid w:val="007D7FC6"/>
    <w:rsid w:val="007E063B"/>
    <w:rsid w:val="007E1FA2"/>
    <w:rsid w:val="007E24A3"/>
    <w:rsid w:val="007E2C74"/>
    <w:rsid w:val="007E4615"/>
    <w:rsid w:val="007E6153"/>
    <w:rsid w:val="007E7441"/>
    <w:rsid w:val="007F0CD4"/>
    <w:rsid w:val="007F0D73"/>
    <w:rsid w:val="007F3697"/>
    <w:rsid w:val="007F39C0"/>
    <w:rsid w:val="007F4959"/>
    <w:rsid w:val="007F55DA"/>
    <w:rsid w:val="007F564C"/>
    <w:rsid w:val="007F5D50"/>
    <w:rsid w:val="008004A4"/>
    <w:rsid w:val="0080279E"/>
    <w:rsid w:val="008056E9"/>
    <w:rsid w:val="008067AE"/>
    <w:rsid w:val="00806D5B"/>
    <w:rsid w:val="00807DC2"/>
    <w:rsid w:val="008107FB"/>
    <w:rsid w:val="00811C3C"/>
    <w:rsid w:val="0081268C"/>
    <w:rsid w:val="008145ED"/>
    <w:rsid w:val="008148EE"/>
    <w:rsid w:val="00815677"/>
    <w:rsid w:val="00815E95"/>
    <w:rsid w:val="0081689B"/>
    <w:rsid w:val="00817F1E"/>
    <w:rsid w:val="0082025C"/>
    <w:rsid w:val="00820680"/>
    <w:rsid w:val="0082076A"/>
    <w:rsid w:val="00821340"/>
    <w:rsid w:val="008222AF"/>
    <w:rsid w:val="0082574A"/>
    <w:rsid w:val="00825D49"/>
    <w:rsid w:val="00826A57"/>
    <w:rsid w:val="008273FC"/>
    <w:rsid w:val="00827AE9"/>
    <w:rsid w:val="008300D0"/>
    <w:rsid w:val="008303E0"/>
    <w:rsid w:val="00830C97"/>
    <w:rsid w:val="008312F7"/>
    <w:rsid w:val="00832647"/>
    <w:rsid w:val="00832B66"/>
    <w:rsid w:val="00833313"/>
    <w:rsid w:val="0083379F"/>
    <w:rsid w:val="00833F27"/>
    <w:rsid w:val="0083573E"/>
    <w:rsid w:val="008357F9"/>
    <w:rsid w:val="00841577"/>
    <w:rsid w:val="008419F5"/>
    <w:rsid w:val="00841C31"/>
    <w:rsid w:val="0084275B"/>
    <w:rsid w:val="00843D72"/>
    <w:rsid w:val="0084455D"/>
    <w:rsid w:val="00845EE1"/>
    <w:rsid w:val="00845F03"/>
    <w:rsid w:val="00846BB6"/>
    <w:rsid w:val="00846BF9"/>
    <w:rsid w:val="008470D7"/>
    <w:rsid w:val="0084746D"/>
    <w:rsid w:val="00847859"/>
    <w:rsid w:val="00847CEF"/>
    <w:rsid w:val="00850824"/>
    <w:rsid w:val="00851A7A"/>
    <w:rsid w:val="008524F9"/>
    <w:rsid w:val="00852948"/>
    <w:rsid w:val="008532B3"/>
    <w:rsid w:val="00853CE5"/>
    <w:rsid w:val="008545A9"/>
    <w:rsid w:val="00854984"/>
    <w:rsid w:val="00854F5A"/>
    <w:rsid w:val="008553F9"/>
    <w:rsid w:val="0085603A"/>
    <w:rsid w:val="0085615F"/>
    <w:rsid w:val="00856781"/>
    <w:rsid w:val="00857BD2"/>
    <w:rsid w:val="00860108"/>
    <w:rsid w:val="00860891"/>
    <w:rsid w:val="008638FA"/>
    <w:rsid w:val="00865764"/>
    <w:rsid w:val="008657AD"/>
    <w:rsid w:val="00867F67"/>
    <w:rsid w:val="008707E4"/>
    <w:rsid w:val="00871BAE"/>
    <w:rsid w:val="008726B1"/>
    <w:rsid w:val="008736E7"/>
    <w:rsid w:val="00873C33"/>
    <w:rsid w:val="00874F51"/>
    <w:rsid w:val="00875F08"/>
    <w:rsid w:val="00877191"/>
    <w:rsid w:val="0087765B"/>
    <w:rsid w:val="00880628"/>
    <w:rsid w:val="008807F1"/>
    <w:rsid w:val="0088152E"/>
    <w:rsid w:val="00882181"/>
    <w:rsid w:val="008843DF"/>
    <w:rsid w:val="00887190"/>
    <w:rsid w:val="008879E9"/>
    <w:rsid w:val="00887DB2"/>
    <w:rsid w:val="00890D12"/>
    <w:rsid w:val="008918F0"/>
    <w:rsid w:val="00891F0A"/>
    <w:rsid w:val="00892ACF"/>
    <w:rsid w:val="008943FC"/>
    <w:rsid w:val="00895B98"/>
    <w:rsid w:val="008962BE"/>
    <w:rsid w:val="00896FFF"/>
    <w:rsid w:val="0089706E"/>
    <w:rsid w:val="008975A7"/>
    <w:rsid w:val="008A260B"/>
    <w:rsid w:val="008A322E"/>
    <w:rsid w:val="008A4CC3"/>
    <w:rsid w:val="008A5D0C"/>
    <w:rsid w:val="008A6DB7"/>
    <w:rsid w:val="008A7B20"/>
    <w:rsid w:val="008B7145"/>
    <w:rsid w:val="008C0B65"/>
    <w:rsid w:val="008C4DFB"/>
    <w:rsid w:val="008C5B8E"/>
    <w:rsid w:val="008C790F"/>
    <w:rsid w:val="008D1898"/>
    <w:rsid w:val="008D2C6E"/>
    <w:rsid w:val="008D377E"/>
    <w:rsid w:val="008D3DB2"/>
    <w:rsid w:val="008D4768"/>
    <w:rsid w:val="008D5A8B"/>
    <w:rsid w:val="008D6575"/>
    <w:rsid w:val="008D712A"/>
    <w:rsid w:val="008D79C3"/>
    <w:rsid w:val="008E0199"/>
    <w:rsid w:val="008E16F8"/>
    <w:rsid w:val="008E2090"/>
    <w:rsid w:val="008E24B4"/>
    <w:rsid w:val="008E258A"/>
    <w:rsid w:val="008E4601"/>
    <w:rsid w:val="008E4A0B"/>
    <w:rsid w:val="008E6110"/>
    <w:rsid w:val="008E672B"/>
    <w:rsid w:val="008F33C0"/>
    <w:rsid w:val="008F371F"/>
    <w:rsid w:val="008F3D54"/>
    <w:rsid w:val="008F4E81"/>
    <w:rsid w:val="008F6218"/>
    <w:rsid w:val="008F6393"/>
    <w:rsid w:val="008F7538"/>
    <w:rsid w:val="00902232"/>
    <w:rsid w:val="0090234D"/>
    <w:rsid w:val="00902CDB"/>
    <w:rsid w:val="0090335B"/>
    <w:rsid w:val="00903F4A"/>
    <w:rsid w:val="0090402A"/>
    <w:rsid w:val="009051AF"/>
    <w:rsid w:val="0090572C"/>
    <w:rsid w:val="00905CB1"/>
    <w:rsid w:val="00906BEF"/>
    <w:rsid w:val="00907606"/>
    <w:rsid w:val="00907D01"/>
    <w:rsid w:val="00910118"/>
    <w:rsid w:val="00910299"/>
    <w:rsid w:val="00912167"/>
    <w:rsid w:val="00913166"/>
    <w:rsid w:val="0091409E"/>
    <w:rsid w:val="009142B6"/>
    <w:rsid w:val="0091437C"/>
    <w:rsid w:val="0091483C"/>
    <w:rsid w:val="00914ECF"/>
    <w:rsid w:val="00915A0A"/>
    <w:rsid w:val="00915B99"/>
    <w:rsid w:val="009160D5"/>
    <w:rsid w:val="009210E3"/>
    <w:rsid w:val="00921B21"/>
    <w:rsid w:val="0092438D"/>
    <w:rsid w:val="0092556B"/>
    <w:rsid w:val="00925C32"/>
    <w:rsid w:val="00926B82"/>
    <w:rsid w:val="009277DE"/>
    <w:rsid w:val="00930446"/>
    <w:rsid w:val="00930D13"/>
    <w:rsid w:val="00931E54"/>
    <w:rsid w:val="00932A99"/>
    <w:rsid w:val="00937E77"/>
    <w:rsid w:val="00940DEA"/>
    <w:rsid w:val="00941414"/>
    <w:rsid w:val="009415C9"/>
    <w:rsid w:val="009415D7"/>
    <w:rsid w:val="00941A76"/>
    <w:rsid w:val="009420D5"/>
    <w:rsid w:val="00942B36"/>
    <w:rsid w:val="009434A3"/>
    <w:rsid w:val="00943D02"/>
    <w:rsid w:val="00944D68"/>
    <w:rsid w:val="00945766"/>
    <w:rsid w:val="009463E9"/>
    <w:rsid w:val="009466B5"/>
    <w:rsid w:val="00946765"/>
    <w:rsid w:val="009500F9"/>
    <w:rsid w:val="00950E9E"/>
    <w:rsid w:val="009520AE"/>
    <w:rsid w:val="009520FE"/>
    <w:rsid w:val="009529CC"/>
    <w:rsid w:val="00952C7C"/>
    <w:rsid w:val="0095348C"/>
    <w:rsid w:val="009543F6"/>
    <w:rsid w:val="00954F79"/>
    <w:rsid w:val="00956D57"/>
    <w:rsid w:val="00957A5D"/>
    <w:rsid w:val="00961995"/>
    <w:rsid w:val="00963130"/>
    <w:rsid w:val="009655DF"/>
    <w:rsid w:val="00965619"/>
    <w:rsid w:val="00966780"/>
    <w:rsid w:val="0096702D"/>
    <w:rsid w:val="00967384"/>
    <w:rsid w:val="00967A06"/>
    <w:rsid w:val="009728C8"/>
    <w:rsid w:val="009728EE"/>
    <w:rsid w:val="00972E4E"/>
    <w:rsid w:val="0097556A"/>
    <w:rsid w:val="00980766"/>
    <w:rsid w:val="00981051"/>
    <w:rsid w:val="00982C08"/>
    <w:rsid w:val="00983509"/>
    <w:rsid w:val="00983564"/>
    <w:rsid w:val="00983F60"/>
    <w:rsid w:val="009848D5"/>
    <w:rsid w:val="0098656E"/>
    <w:rsid w:val="00986EC6"/>
    <w:rsid w:val="009870CB"/>
    <w:rsid w:val="0098752C"/>
    <w:rsid w:val="00991625"/>
    <w:rsid w:val="009918A0"/>
    <w:rsid w:val="00992596"/>
    <w:rsid w:val="00993FEA"/>
    <w:rsid w:val="009961AB"/>
    <w:rsid w:val="00996502"/>
    <w:rsid w:val="00997EF7"/>
    <w:rsid w:val="009A1728"/>
    <w:rsid w:val="009A1C5B"/>
    <w:rsid w:val="009A1DEE"/>
    <w:rsid w:val="009A41D3"/>
    <w:rsid w:val="009A426C"/>
    <w:rsid w:val="009A5A6C"/>
    <w:rsid w:val="009A5FB7"/>
    <w:rsid w:val="009A6F69"/>
    <w:rsid w:val="009A7036"/>
    <w:rsid w:val="009A760B"/>
    <w:rsid w:val="009B088A"/>
    <w:rsid w:val="009B1053"/>
    <w:rsid w:val="009B3919"/>
    <w:rsid w:val="009B3D87"/>
    <w:rsid w:val="009B614D"/>
    <w:rsid w:val="009B63C0"/>
    <w:rsid w:val="009B7AA1"/>
    <w:rsid w:val="009C0211"/>
    <w:rsid w:val="009C3F7E"/>
    <w:rsid w:val="009C4359"/>
    <w:rsid w:val="009C4C3E"/>
    <w:rsid w:val="009C5C3C"/>
    <w:rsid w:val="009C643E"/>
    <w:rsid w:val="009D0111"/>
    <w:rsid w:val="009D162B"/>
    <w:rsid w:val="009D208D"/>
    <w:rsid w:val="009D3475"/>
    <w:rsid w:val="009D3E87"/>
    <w:rsid w:val="009D4D84"/>
    <w:rsid w:val="009D5BB8"/>
    <w:rsid w:val="009D6C67"/>
    <w:rsid w:val="009D7ABC"/>
    <w:rsid w:val="009E18D0"/>
    <w:rsid w:val="009E1CD1"/>
    <w:rsid w:val="009E373C"/>
    <w:rsid w:val="009E3A8B"/>
    <w:rsid w:val="009E436E"/>
    <w:rsid w:val="009E4556"/>
    <w:rsid w:val="009E555B"/>
    <w:rsid w:val="009E5BAE"/>
    <w:rsid w:val="009E78B1"/>
    <w:rsid w:val="009F09F7"/>
    <w:rsid w:val="009F628F"/>
    <w:rsid w:val="009F6B79"/>
    <w:rsid w:val="009F6C69"/>
    <w:rsid w:val="00A01362"/>
    <w:rsid w:val="00A01C51"/>
    <w:rsid w:val="00A039FA"/>
    <w:rsid w:val="00A047BD"/>
    <w:rsid w:val="00A05CB9"/>
    <w:rsid w:val="00A0666A"/>
    <w:rsid w:val="00A073B1"/>
    <w:rsid w:val="00A073EE"/>
    <w:rsid w:val="00A10D6E"/>
    <w:rsid w:val="00A12479"/>
    <w:rsid w:val="00A12D91"/>
    <w:rsid w:val="00A13D0B"/>
    <w:rsid w:val="00A150FC"/>
    <w:rsid w:val="00A20259"/>
    <w:rsid w:val="00A21105"/>
    <w:rsid w:val="00A213BD"/>
    <w:rsid w:val="00A23393"/>
    <w:rsid w:val="00A23DB0"/>
    <w:rsid w:val="00A25C7C"/>
    <w:rsid w:val="00A26E58"/>
    <w:rsid w:val="00A27076"/>
    <w:rsid w:val="00A275E7"/>
    <w:rsid w:val="00A3029F"/>
    <w:rsid w:val="00A32AA4"/>
    <w:rsid w:val="00A33091"/>
    <w:rsid w:val="00A33FBB"/>
    <w:rsid w:val="00A37283"/>
    <w:rsid w:val="00A37421"/>
    <w:rsid w:val="00A37B3E"/>
    <w:rsid w:val="00A37CB3"/>
    <w:rsid w:val="00A37D1A"/>
    <w:rsid w:val="00A4035F"/>
    <w:rsid w:val="00A40CFF"/>
    <w:rsid w:val="00A40E7A"/>
    <w:rsid w:val="00A4140D"/>
    <w:rsid w:val="00A42504"/>
    <w:rsid w:val="00A43A1D"/>
    <w:rsid w:val="00A4410B"/>
    <w:rsid w:val="00A44396"/>
    <w:rsid w:val="00A4450A"/>
    <w:rsid w:val="00A450AC"/>
    <w:rsid w:val="00A45E9A"/>
    <w:rsid w:val="00A47EB4"/>
    <w:rsid w:val="00A50F9A"/>
    <w:rsid w:val="00A51F45"/>
    <w:rsid w:val="00A52B0D"/>
    <w:rsid w:val="00A54247"/>
    <w:rsid w:val="00A54387"/>
    <w:rsid w:val="00A544C1"/>
    <w:rsid w:val="00A5499A"/>
    <w:rsid w:val="00A55375"/>
    <w:rsid w:val="00A5577A"/>
    <w:rsid w:val="00A56470"/>
    <w:rsid w:val="00A57AAB"/>
    <w:rsid w:val="00A57CB9"/>
    <w:rsid w:val="00A60F91"/>
    <w:rsid w:val="00A618D6"/>
    <w:rsid w:val="00A61B82"/>
    <w:rsid w:val="00A631E9"/>
    <w:rsid w:val="00A634B2"/>
    <w:rsid w:val="00A65A3E"/>
    <w:rsid w:val="00A66263"/>
    <w:rsid w:val="00A70ACD"/>
    <w:rsid w:val="00A71CD9"/>
    <w:rsid w:val="00A72FCD"/>
    <w:rsid w:val="00A74BB2"/>
    <w:rsid w:val="00A813FF"/>
    <w:rsid w:val="00A8297A"/>
    <w:rsid w:val="00A82F66"/>
    <w:rsid w:val="00A83011"/>
    <w:rsid w:val="00A84DF1"/>
    <w:rsid w:val="00A84F02"/>
    <w:rsid w:val="00A850FD"/>
    <w:rsid w:val="00A852FB"/>
    <w:rsid w:val="00A85615"/>
    <w:rsid w:val="00A87BDE"/>
    <w:rsid w:val="00A87EB2"/>
    <w:rsid w:val="00A87F8B"/>
    <w:rsid w:val="00A90A0F"/>
    <w:rsid w:val="00A90DBD"/>
    <w:rsid w:val="00A91331"/>
    <w:rsid w:val="00A93CFD"/>
    <w:rsid w:val="00A94CAC"/>
    <w:rsid w:val="00A97159"/>
    <w:rsid w:val="00A976FC"/>
    <w:rsid w:val="00AA0498"/>
    <w:rsid w:val="00AA4BB1"/>
    <w:rsid w:val="00AA5D9B"/>
    <w:rsid w:val="00AA7800"/>
    <w:rsid w:val="00AB0B8F"/>
    <w:rsid w:val="00AB34D2"/>
    <w:rsid w:val="00AB38B3"/>
    <w:rsid w:val="00AB75F8"/>
    <w:rsid w:val="00AC0582"/>
    <w:rsid w:val="00AC10D9"/>
    <w:rsid w:val="00AC221E"/>
    <w:rsid w:val="00AC24AA"/>
    <w:rsid w:val="00AC3BFA"/>
    <w:rsid w:val="00AC3C68"/>
    <w:rsid w:val="00AC515B"/>
    <w:rsid w:val="00AC634D"/>
    <w:rsid w:val="00AC6A02"/>
    <w:rsid w:val="00AC7712"/>
    <w:rsid w:val="00AC7827"/>
    <w:rsid w:val="00AD370B"/>
    <w:rsid w:val="00AD4BF9"/>
    <w:rsid w:val="00AD6CAB"/>
    <w:rsid w:val="00AD72B8"/>
    <w:rsid w:val="00AD7FB1"/>
    <w:rsid w:val="00AE05AB"/>
    <w:rsid w:val="00AE0F51"/>
    <w:rsid w:val="00AE16B9"/>
    <w:rsid w:val="00AE1B67"/>
    <w:rsid w:val="00AE2325"/>
    <w:rsid w:val="00AE26A5"/>
    <w:rsid w:val="00AE3918"/>
    <w:rsid w:val="00AE3D0C"/>
    <w:rsid w:val="00AE3DEE"/>
    <w:rsid w:val="00AE4607"/>
    <w:rsid w:val="00AE48B8"/>
    <w:rsid w:val="00AE6262"/>
    <w:rsid w:val="00AE69D1"/>
    <w:rsid w:val="00AF0448"/>
    <w:rsid w:val="00AF17D6"/>
    <w:rsid w:val="00AF197B"/>
    <w:rsid w:val="00AF1CB6"/>
    <w:rsid w:val="00AF2FEA"/>
    <w:rsid w:val="00AF3EEF"/>
    <w:rsid w:val="00AF67D7"/>
    <w:rsid w:val="00AF7705"/>
    <w:rsid w:val="00B00BAE"/>
    <w:rsid w:val="00B018E1"/>
    <w:rsid w:val="00B02402"/>
    <w:rsid w:val="00B02980"/>
    <w:rsid w:val="00B02AAE"/>
    <w:rsid w:val="00B0310B"/>
    <w:rsid w:val="00B0375B"/>
    <w:rsid w:val="00B0460E"/>
    <w:rsid w:val="00B04D24"/>
    <w:rsid w:val="00B04FAA"/>
    <w:rsid w:val="00B103B6"/>
    <w:rsid w:val="00B10661"/>
    <w:rsid w:val="00B10748"/>
    <w:rsid w:val="00B10A08"/>
    <w:rsid w:val="00B11106"/>
    <w:rsid w:val="00B11EC2"/>
    <w:rsid w:val="00B128A5"/>
    <w:rsid w:val="00B12ABE"/>
    <w:rsid w:val="00B12D58"/>
    <w:rsid w:val="00B14187"/>
    <w:rsid w:val="00B14B07"/>
    <w:rsid w:val="00B15207"/>
    <w:rsid w:val="00B1647E"/>
    <w:rsid w:val="00B1771D"/>
    <w:rsid w:val="00B17CBD"/>
    <w:rsid w:val="00B22365"/>
    <w:rsid w:val="00B22892"/>
    <w:rsid w:val="00B23526"/>
    <w:rsid w:val="00B244DF"/>
    <w:rsid w:val="00B24879"/>
    <w:rsid w:val="00B26005"/>
    <w:rsid w:val="00B27154"/>
    <w:rsid w:val="00B2758F"/>
    <w:rsid w:val="00B27BE2"/>
    <w:rsid w:val="00B27FEA"/>
    <w:rsid w:val="00B3066D"/>
    <w:rsid w:val="00B30B92"/>
    <w:rsid w:val="00B31A7F"/>
    <w:rsid w:val="00B32313"/>
    <w:rsid w:val="00B32CCD"/>
    <w:rsid w:val="00B34681"/>
    <w:rsid w:val="00B42D50"/>
    <w:rsid w:val="00B44001"/>
    <w:rsid w:val="00B4471E"/>
    <w:rsid w:val="00B44F60"/>
    <w:rsid w:val="00B44FDB"/>
    <w:rsid w:val="00B50065"/>
    <w:rsid w:val="00B50CDC"/>
    <w:rsid w:val="00B5187E"/>
    <w:rsid w:val="00B51F11"/>
    <w:rsid w:val="00B52688"/>
    <w:rsid w:val="00B528AA"/>
    <w:rsid w:val="00B52D11"/>
    <w:rsid w:val="00B53775"/>
    <w:rsid w:val="00B548FF"/>
    <w:rsid w:val="00B54CE6"/>
    <w:rsid w:val="00B55DF8"/>
    <w:rsid w:val="00B6000C"/>
    <w:rsid w:val="00B61716"/>
    <w:rsid w:val="00B649F1"/>
    <w:rsid w:val="00B65959"/>
    <w:rsid w:val="00B65A79"/>
    <w:rsid w:val="00B662A4"/>
    <w:rsid w:val="00B7169F"/>
    <w:rsid w:val="00B723F1"/>
    <w:rsid w:val="00B7283B"/>
    <w:rsid w:val="00B73CCE"/>
    <w:rsid w:val="00B7415C"/>
    <w:rsid w:val="00B7448C"/>
    <w:rsid w:val="00B8463C"/>
    <w:rsid w:val="00B84C72"/>
    <w:rsid w:val="00B858D1"/>
    <w:rsid w:val="00B869A2"/>
    <w:rsid w:val="00B91669"/>
    <w:rsid w:val="00B92D8E"/>
    <w:rsid w:val="00B9535F"/>
    <w:rsid w:val="00B956E7"/>
    <w:rsid w:val="00B96AC0"/>
    <w:rsid w:val="00B971D9"/>
    <w:rsid w:val="00B9782D"/>
    <w:rsid w:val="00BA02BD"/>
    <w:rsid w:val="00BA04C5"/>
    <w:rsid w:val="00BA15B1"/>
    <w:rsid w:val="00BA28F7"/>
    <w:rsid w:val="00BA29D6"/>
    <w:rsid w:val="00BA2A7C"/>
    <w:rsid w:val="00BA3C7D"/>
    <w:rsid w:val="00BA427C"/>
    <w:rsid w:val="00BA5156"/>
    <w:rsid w:val="00BA6316"/>
    <w:rsid w:val="00BA75A5"/>
    <w:rsid w:val="00BA7935"/>
    <w:rsid w:val="00BA7ADB"/>
    <w:rsid w:val="00BB016C"/>
    <w:rsid w:val="00BB0294"/>
    <w:rsid w:val="00BB0791"/>
    <w:rsid w:val="00BB10EE"/>
    <w:rsid w:val="00BB1DD8"/>
    <w:rsid w:val="00BB2C7B"/>
    <w:rsid w:val="00BB3A15"/>
    <w:rsid w:val="00BB4124"/>
    <w:rsid w:val="00BB6595"/>
    <w:rsid w:val="00BB7C36"/>
    <w:rsid w:val="00BC027C"/>
    <w:rsid w:val="00BC1DB5"/>
    <w:rsid w:val="00BC252A"/>
    <w:rsid w:val="00BC4010"/>
    <w:rsid w:val="00BC49DA"/>
    <w:rsid w:val="00BC4BE8"/>
    <w:rsid w:val="00BC5A9C"/>
    <w:rsid w:val="00BD5DDD"/>
    <w:rsid w:val="00BD6705"/>
    <w:rsid w:val="00BD6854"/>
    <w:rsid w:val="00BD7C94"/>
    <w:rsid w:val="00BE1130"/>
    <w:rsid w:val="00BE2246"/>
    <w:rsid w:val="00BE336A"/>
    <w:rsid w:val="00BE4545"/>
    <w:rsid w:val="00BE4AE0"/>
    <w:rsid w:val="00BE55DD"/>
    <w:rsid w:val="00BF3021"/>
    <w:rsid w:val="00BF5545"/>
    <w:rsid w:val="00BF59E6"/>
    <w:rsid w:val="00BF6085"/>
    <w:rsid w:val="00BF7568"/>
    <w:rsid w:val="00BF799A"/>
    <w:rsid w:val="00BF79F5"/>
    <w:rsid w:val="00C0125A"/>
    <w:rsid w:val="00C01510"/>
    <w:rsid w:val="00C017DE"/>
    <w:rsid w:val="00C03C77"/>
    <w:rsid w:val="00C0429F"/>
    <w:rsid w:val="00C04381"/>
    <w:rsid w:val="00C04A37"/>
    <w:rsid w:val="00C05416"/>
    <w:rsid w:val="00C0557D"/>
    <w:rsid w:val="00C06B9B"/>
    <w:rsid w:val="00C06D20"/>
    <w:rsid w:val="00C10E26"/>
    <w:rsid w:val="00C10F6E"/>
    <w:rsid w:val="00C114ED"/>
    <w:rsid w:val="00C12693"/>
    <w:rsid w:val="00C13375"/>
    <w:rsid w:val="00C14D92"/>
    <w:rsid w:val="00C15829"/>
    <w:rsid w:val="00C15A55"/>
    <w:rsid w:val="00C16F00"/>
    <w:rsid w:val="00C174F8"/>
    <w:rsid w:val="00C17DAA"/>
    <w:rsid w:val="00C21DD4"/>
    <w:rsid w:val="00C22269"/>
    <w:rsid w:val="00C22CA2"/>
    <w:rsid w:val="00C22CC1"/>
    <w:rsid w:val="00C23415"/>
    <w:rsid w:val="00C24167"/>
    <w:rsid w:val="00C25A94"/>
    <w:rsid w:val="00C269C1"/>
    <w:rsid w:val="00C30485"/>
    <w:rsid w:val="00C318AA"/>
    <w:rsid w:val="00C31CE9"/>
    <w:rsid w:val="00C3268F"/>
    <w:rsid w:val="00C342B9"/>
    <w:rsid w:val="00C3430F"/>
    <w:rsid w:val="00C34621"/>
    <w:rsid w:val="00C357DC"/>
    <w:rsid w:val="00C35A9B"/>
    <w:rsid w:val="00C40D81"/>
    <w:rsid w:val="00C41026"/>
    <w:rsid w:val="00C414D8"/>
    <w:rsid w:val="00C41510"/>
    <w:rsid w:val="00C441FC"/>
    <w:rsid w:val="00C44664"/>
    <w:rsid w:val="00C4566B"/>
    <w:rsid w:val="00C46696"/>
    <w:rsid w:val="00C47680"/>
    <w:rsid w:val="00C51F99"/>
    <w:rsid w:val="00C528F2"/>
    <w:rsid w:val="00C5385D"/>
    <w:rsid w:val="00C54F47"/>
    <w:rsid w:val="00C5699D"/>
    <w:rsid w:val="00C56C60"/>
    <w:rsid w:val="00C60AE8"/>
    <w:rsid w:val="00C640AE"/>
    <w:rsid w:val="00C64F95"/>
    <w:rsid w:val="00C66709"/>
    <w:rsid w:val="00C70CB4"/>
    <w:rsid w:val="00C730AC"/>
    <w:rsid w:val="00C7330F"/>
    <w:rsid w:val="00C7535D"/>
    <w:rsid w:val="00C75516"/>
    <w:rsid w:val="00C7588A"/>
    <w:rsid w:val="00C802EB"/>
    <w:rsid w:val="00C80339"/>
    <w:rsid w:val="00C8224E"/>
    <w:rsid w:val="00C83783"/>
    <w:rsid w:val="00C852BC"/>
    <w:rsid w:val="00C8675D"/>
    <w:rsid w:val="00C87464"/>
    <w:rsid w:val="00C87677"/>
    <w:rsid w:val="00C876F0"/>
    <w:rsid w:val="00C9049B"/>
    <w:rsid w:val="00C91A1D"/>
    <w:rsid w:val="00C91BCB"/>
    <w:rsid w:val="00C92610"/>
    <w:rsid w:val="00C92E89"/>
    <w:rsid w:val="00C93B7F"/>
    <w:rsid w:val="00C9490C"/>
    <w:rsid w:val="00C949AD"/>
    <w:rsid w:val="00C95AD3"/>
    <w:rsid w:val="00CA0CC5"/>
    <w:rsid w:val="00CA233D"/>
    <w:rsid w:val="00CA4918"/>
    <w:rsid w:val="00CA5741"/>
    <w:rsid w:val="00CA6053"/>
    <w:rsid w:val="00CA6A23"/>
    <w:rsid w:val="00CB0C04"/>
    <w:rsid w:val="00CB0C64"/>
    <w:rsid w:val="00CB29A9"/>
    <w:rsid w:val="00CB4683"/>
    <w:rsid w:val="00CB5010"/>
    <w:rsid w:val="00CC331D"/>
    <w:rsid w:val="00CC673F"/>
    <w:rsid w:val="00CD3CDF"/>
    <w:rsid w:val="00CD69F1"/>
    <w:rsid w:val="00CD6CC0"/>
    <w:rsid w:val="00CE0466"/>
    <w:rsid w:val="00CE1332"/>
    <w:rsid w:val="00CE28F8"/>
    <w:rsid w:val="00CE7302"/>
    <w:rsid w:val="00CE7AD9"/>
    <w:rsid w:val="00CF1C56"/>
    <w:rsid w:val="00CF20C6"/>
    <w:rsid w:val="00CF3A27"/>
    <w:rsid w:val="00CF511B"/>
    <w:rsid w:val="00CF5914"/>
    <w:rsid w:val="00CF7963"/>
    <w:rsid w:val="00D00930"/>
    <w:rsid w:val="00D00E47"/>
    <w:rsid w:val="00D02BCB"/>
    <w:rsid w:val="00D05670"/>
    <w:rsid w:val="00D10F6C"/>
    <w:rsid w:val="00D118E3"/>
    <w:rsid w:val="00D11B3C"/>
    <w:rsid w:val="00D150E7"/>
    <w:rsid w:val="00D16E28"/>
    <w:rsid w:val="00D20A57"/>
    <w:rsid w:val="00D20B06"/>
    <w:rsid w:val="00D23AE0"/>
    <w:rsid w:val="00D244A1"/>
    <w:rsid w:val="00D24C98"/>
    <w:rsid w:val="00D2797B"/>
    <w:rsid w:val="00D318FB"/>
    <w:rsid w:val="00D32405"/>
    <w:rsid w:val="00D32DDC"/>
    <w:rsid w:val="00D33FC1"/>
    <w:rsid w:val="00D345E6"/>
    <w:rsid w:val="00D4299A"/>
    <w:rsid w:val="00D4443F"/>
    <w:rsid w:val="00D446EB"/>
    <w:rsid w:val="00D45B2B"/>
    <w:rsid w:val="00D5172A"/>
    <w:rsid w:val="00D54270"/>
    <w:rsid w:val="00D54384"/>
    <w:rsid w:val="00D54718"/>
    <w:rsid w:val="00D57DBC"/>
    <w:rsid w:val="00D62078"/>
    <w:rsid w:val="00D6604B"/>
    <w:rsid w:val="00D67986"/>
    <w:rsid w:val="00D679C2"/>
    <w:rsid w:val="00D700FB"/>
    <w:rsid w:val="00D70473"/>
    <w:rsid w:val="00D71C45"/>
    <w:rsid w:val="00D73356"/>
    <w:rsid w:val="00D7471A"/>
    <w:rsid w:val="00D759C3"/>
    <w:rsid w:val="00D80241"/>
    <w:rsid w:val="00D803C3"/>
    <w:rsid w:val="00D81788"/>
    <w:rsid w:val="00D83C71"/>
    <w:rsid w:val="00D85976"/>
    <w:rsid w:val="00D85A88"/>
    <w:rsid w:val="00D85F8B"/>
    <w:rsid w:val="00D864D1"/>
    <w:rsid w:val="00D8795F"/>
    <w:rsid w:val="00D92198"/>
    <w:rsid w:val="00D92473"/>
    <w:rsid w:val="00D92A08"/>
    <w:rsid w:val="00D9369B"/>
    <w:rsid w:val="00D93836"/>
    <w:rsid w:val="00D93BAD"/>
    <w:rsid w:val="00D94C52"/>
    <w:rsid w:val="00D94CD6"/>
    <w:rsid w:val="00DA0009"/>
    <w:rsid w:val="00DA04A6"/>
    <w:rsid w:val="00DA0FA8"/>
    <w:rsid w:val="00DA28A7"/>
    <w:rsid w:val="00DA326D"/>
    <w:rsid w:val="00DA3B26"/>
    <w:rsid w:val="00DA4115"/>
    <w:rsid w:val="00DA54C0"/>
    <w:rsid w:val="00DA687A"/>
    <w:rsid w:val="00DA73F4"/>
    <w:rsid w:val="00DA7BCB"/>
    <w:rsid w:val="00DB1824"/>
    <w:rsid w:val="00DB1EE5"/>
    <w:rsid w:val="00DB2532"/>
    <w:rsid w:val="00DB4AAF"/>
    <w:rsid w:val="00DB6653"/>
    <w:rsid w:val="00DB6A82"/>
    <w:rsid w:val="00DB6F2A"/>
    <w:rsid w:val="00DC0D91"/>
    <w:rsid w:val="00DC12C3"/>
    <w:rsid w:val="00DC143A"/>
    <w:rsid w:val="00DC2D75"/>
    <w:rsid w:val="00DC424B"/>
    <w:rsid w:val="00DC4EC0"/>
    <w:rsid w:val="00DC5749"/>
    <w:rsid w:val="00DD0093"/>
    <w:rsid w:val="00DD1819"/>
    <w:rsid w:val="00DD3358"/>
    <w:rsid w:val="00DD3E7E"/>
    <w:rsid w:val="00DE067A"/>
    <w:rsid w:val="00DE2746"/>
    <w:rsid w:val="00DE376D"/>
    <w:rsid w:val="00DE3DC0"/>
    <w:rsid w:val="00DE5089"/>
    <w:rsid w:val="00DE52A6"/>
    <w:rsid w:val="00DE5C66"/>
    <w:rsid w:val="00DE67D5"/>
    <w:rsid w:val="00DF22BF"/>
    <w:rsid w:val="00DF38C7"/>
    <w:rsid w:val="00DF3E5F"/>
    <w:rsid w:val="00DF669E"/>
    <w:rsid w:val="00E01550"/>
    <w:rsid w:val="00E019CE"/>
    <w:rsid w:val="00E01B1E"/>
    <w:rsid w:val="00E01CE8"/>
    <w:rsid w:val="00E0248A"/>
    <w:rsid w:val="00E0416F"/>
    <w:rsid w:val="00E06AAE"/>
    <w:rsid w:val="00E07FD0"/>
    <w:rsid w:val="00E1279C"/>
    <w:rsid w:val="00E128F6"/>
    <w:rsid w:val="00E13DF5"/>
    <w:rsid w:val="00E15A46"/>
    <w:rsid w:val="00E167F6"/>
    <w:rsid w:val="00E22FDE"/>
    <w:rsid w:val="00E2390F"/>
    <w:rsid w:val="00E243C7"/>
    <w:rsid w:val="00E248CB"/>
    <w:rsid w:val="00E24E3C"/>
    <w:rsid w:val="00E25113"/>
    <w:rsid w:val="00E251A4"/>
    <w:rsid w:val="00E26CC2"/>
    <w:rsid w:val="00E3096B"/>
    <w:rsid w:val="00E31DA9"/>
    <w:rsid w:val="00E32413"/>
    <w:rsid w:val="00E32A0C"/>
    <w:rsid w:val="00E331CA"/>
    <w:rsid w:val="00E33E27"/>
    <w:rsid w:val="00E36797"/>
    <w:rsid w:val="00E40BA0"/>
    <w:rsid w:val="00E410BD"/>
    <w:rsid w:val="00E411C0"/>
    <w:rsid w:val="00E41681"/>
    <w:rsid w:val="00E4219F"/>
    <w:rsid w:val="00E42466"/>
    <w:rsid w:val="00E430FA"/>
    <w:rsid w:val="00E4357B"/>
    <w:rsid w:val="00E4476B"/>
    <w:rsid w:val="00E44867"/>
    <w:rsid w:val="00E45F39"/>
    <w:rsid w:val="00E46002"/>
    <w:rsid w:val="00E4650D"/>
    <w:rsid w:val="00E4766E"/>
    <w:rsid w:val="00E47B31"/>
    <w:rsid w:val="00E5053A"/>
    <w:rsid w:val="00E50BEA"/>
    <w:rsid w:val="00E50DFE"/>
    <w:rsid w:val="00E5178B"/>
    <w:rsid w:val="00E524EB"/>
    <w:rsid w:val="00E52DAC"/>
    <w:rsid w:val="00E52F0C"/>
    <w:rsid w:val="00E56022"/>
    <w:rsid w:val="00E57CA1"/>
    <w:rsid w:val="00E616F0"/>
    <w:rsid w:val="00E61D76"/>
    <w:rsid w:val="00E6270E"/>
    <w:rsid w:val="00E639D4"/>
    <w:rsid w:val="00E71B49"/>
    <w:rsid w:val="00E71CAA"/>
    <w:rsid w:val="00E726A2"/>
    <w:rsid w:val="00E72BF4"/>
    <w:rsid w:val="00E72BFA"/>
    <w:rsid w:val="00E73B98"/>
    <w:rsid w:val="00E7572F"/>
    <w:rsid w:val="00E75C8B"/>
    <w:rsid w:val="00E76CB0"/>
    <w:rsid w:val="00E8002F"/>
    <w:rsid w:val="00E82EA1"/>
    <w:rsid w:val="00E82F70"/>
    <w:rsid w:val="00E83095"/>
    <w:rsid w:val="00E83D29"/>
    <w:rsid w:val="00E84750"/>
    <w:rsid w:val="00E86628"/>
    <w:rsid w:val="00E86925"/>
    <w:rsid w:val="00E86F28"/>
    <w:rsid w:val="00E871C7"/>
    <w:rsid w:val="00E87408"/>
    <w:rsid w:val="00E94CAA"/>
    <w:rsid w:val="00E960CF"/>
    <w:rsid w:val="00E9619F"/>
    <w:rsid w:val="00EA4933"/>
    <w:rsid w:val="00EA5A9A"/>
    <w:rsid w:val="00EB01D2"/>
    <w:rsid w:val="00EB20CB"/>
    <w:rsid w:val="00EB2E21"/>
    <w:rsid w:val="00EB4342"/>
    <w:rsid w:val="00EB43A9"/>
    <w:rsid w:val="00EB442E"/>
    <w:rsid w:val="00EB4D43"/>
    <w:rsid w:val="00EB5ACA"/>
    <w:rsid w:val="00EB5B64"/>
    <w:rsid w:val="00EB680D"/>
    <w:rsid w:val="00EB737A"/>
    <w:rsid w:val="00EB7A4A"/>
    <w:rsid w:val="00EC122C"/>
    <w:rsid w:val="00EC35E2"/>
    <w:rsid w:val="00EC45D6"/>
    <w:rsid w:val="00EC49E9"/>
    <w:rsid w:val="00EC71E0"/>
    <w:rsid w:val="00EC7DF2"/>
    <w:rsid w:val="00ED04D7"/>
    <w:rsid w:val="00ED0A28"/>
    <w:rsid w:val="00ED10D7"/>
    <w:rsid w:val="00ED2A19"/>
    <w:rsid w:val="00ED2D85"/>
    <w:rsid w:val="00ED331A"/>
    <w:rsid w:val="00ED3498"/>
    <w:rsid w:val="00ED4ACE"/>
    <w:rsid w:val="00ED5E27"/>
    <w:rsid w:val="00ED609F"/>
    <w:rsid w:val="00ED6DFD"/>
    <w:rsid w:val="00ED7F20"/>
    <w:rsid w:val="00EE0399"/>
    <w:rsid w:val="00EE2C89"/>
    <w:rsid w:val="00EE5F0D"/>
    <w:rsid w:val="00EE65CE"/>
    <w:rsid w:val="00EE683E"/>
    <w:rsid w:val="00EE6C50"/>
    <w:rsid w:val="00EE7411"/>
    <w:rsid w:val="00EE745E"/>
    <w:rsid w:val="00EF0CA4"/>
    <w:rsid w:val="00EF4541"/>
    <w:rsid w:val="00EF4ECD"/>
    <w:rsid w:val="00EF4ED5"/>
    <w:rsid w:val="00EF7385"/>
    <w:rsid w:val="00F00E7E"/>
    <w:rsid w:val="00F017E0"/>
    <w:rsid w:val="00F01D27"/>
    <w:rsid w:val="00F01E5E"/>
    <w:rsid w:val="00F01F67"/>
    <w:rsid w:val="00F02DDA"/>
    <w:rsid w:val="00F046D3"/>
    <w:rsid w:val="00F05456"/>
    <w:rsid w:val="00F066CB"/>
    <w:rsid w:val="00F07512"/>
    <w:rsid w:val="00F11674"/>
    <w:rsid w:val="00F13399"/>
    <w:rsid w:val="00F14E56"/>
    <w:rsid w:val="00F159A1"/>
    <w:rsid w:val="00F15D5E"/>
    <w:rsid w:val="00F16E3E"/>
    <w:rsid w:val="00F17344"/>
    <w:rsid w:val="00F203C2"/>
    <w:rsid w:val="00F20D10"/>
    <w:rsid w:val="00F212DF"/>
    <w:rsid w:val="00F2166E"/>
    <w:rsid w:val="00F21F9A"/>
    <w:rsid w:val="00F2486B"/>
    <w:rsid w:val="00F25231"/>
    <w:rsid w:val="00F26113"/>
    <w:rsid w:val="00F279D0"/>
    <w:rsid w:val="00F318BE"/>
    <w:rsid w:val="00F32E2F"/>
    <w:rsid w:val="00F34489"/>
    <w:rsid w:val="00F350D5"/>
    <w:rsid w:val="00F35F2F"/>
    <w:rsid w:val="00F370CD"/>
    <w:rsid w:val="00F412CF"/>
    <w:rsid w:val="00F41C09"/>
    <w:rsid w:val="00F43785"/>
    <w:rsid w:val="00F453D1"/>
    <w:rsid w:val="00F4684A"/>
    <w:rsid w:val="00F4688A"/>
    <w:rsid w:val="00F46E79"/>
    <w:rsid w:val="00F50602"/>
    <w:rsid w:val="00F5363E"/>
    <w:rsid w:val="00F5381B"/>
    <w:rsid w:val="00F54FF2"/>
    <w:rsid w:val="00F65175"/>
    <w:rsid w:val="00F708A9"/>
    <w:rsid w:val="00F70DDF"/>
    <w:rsid w:val="00F7151D"/>
    <w:rsid w:val="00F72F9C"/>
    <w:rsid w:val="00F739F9"/>
    <w:rsid w:val="00F746A4"/>
    <w:rsid w:val="00F7594D"/>
    <w:rsid w:val="00F829E4"/>
    <w:rsid w:val="00F835FA"/>
    <w:rsid w:val="00F83E07"/>
    <w:rsid w:val="00F83F68"/>
    <w:rsid w:val="00F843DC"/>
    <w:rsid w:val="00F844D4"/>
    <w:rsid w:val="00F84C2C"/>
    <w:rsid w:val="00F90188"/>
    <w:rsid w:val="00F91AAB"/>
    <w:rsid w:val="00F92E87"/>
    <w:rsid w:val="00F96173"/>
    <w:rsid w:val="00F96979"/>
    <w:rsid w:val="00F96BC8"/>
    <w:rsid w:val="00F9706A"/>
    <w:rsid w:val="00F974DC"/>
    <w:rsid w:val="00F97C81"/>
    <w:rsid w:val="00FA0254"/>
    <w:rsid w:val="00FA0D9D"/>
    <w:rsid w:val="00FA33F7"/>
    <w:rsid w:val="00FA40F2"/>
    <w:rsid w:val="00FA48D4"/>
    <w:rsid w:val="00FA6439"/>
    <w:rsid w:val="00FA659A"/>
    <w:rsid w:val="00FA6B54"/>
    <w:rsid w:val="00FB18B0"/>
    <w:rsid w:val="00FB281D"/>
    <w:rsid w:val="00FB513E"/>
    <w:rsid w:val="00FB57AA"/>
    <w:rsid w:val="00FB605C"/>
    <w:rsid w:val="00FB7727"/>
    <w:rsid w:val="00FB7C03"/>
    <w:rsid w:val="00FC03B3"/>
    <w:rsid w:val="00FC232D"/>
    <w:rsid w:val="00FC33DB"/>
    <w:rsid w:val="00FC42B5"/>
    <w:rsid w:val="00FC4CE4"/>
    <w:rsid w:val="00FC6FFB"/>
    <w:rsid w:val="00FD210E"/>
    <w:rsid w:val="00FD2561"/>
    <w:rsid w:val="00FD4D12"/>
    <w:rsid w:val="00FD5783"/>
    <w:rsid w:val="00FD6EF0"/>
    <w:rsid w:val="00FD766F"/>
    <w:rsid w:val="00FE04A2"/>
    <w:rsid w:val="00FE05C8"/>
    <w:rsid w:val="00FE0D1E"/>
    <w:rsid w:val="00FE11EA"/>
    <w:rsid w:val="00FE1453"/>
    <w:rsid w:val="00FE26D4"/>
    <w:rsid w:val="00FE3599"/>
    <w:rsid w:val="00FE50BC"/>
    <w:rsid w:val="00FF2022"/>
    <w:rsid w:val="00FF440C"/>
    <w:rsid w:val="00FF462A"/>
    <w:rsid w:val="00FF4F29"/>
    <w:rsid w:val="00FF588A"/>
    <w:rsid w:val="00FF703F"/>
    <w:rsid w:val="00FF7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8FE10"/>
  <w15:chartTrackingRefBased/>
  <w15:docId w15:val="{5ED379F6-ACA1-4906-B348-B4B778E0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iPriority="0" w:unhideWhenUsed="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208D"/>
    <w:pPr>
      <w:jc w:val="both"/>
    </w:pPr>
    <w:rPr>
      <w:rFonts w:ascii="Times New Roman" w:eastAsia="Times New Roman" w:hAnsi="Times New Roman"/>
    </w:rPr>
  </w:style>
  <w:style w:type="paragraph" w:styleId="Nagwek1">
    <w:name w:val="heading 1"/>
    <w:aliases w:val="N 1,Title 1"/>
    <w:basedOn w:val="Normalny"/>
    <w:next w:val="Normalny"/>
    <w:link w:val="Nagwek1Znak"/>
    <w:uiPriority w:val="99"/>
    <w:qFormat/>
    <w:rsid w:val="00466AD6"/>
    <w:pPr>
      <w:keepNext/>
      <w:spacing w:before="240" w:after="60"/>
      <w:outlineLvl w:val="0"/>
    </w:pPr>
    <w:rPr>
      <w:b/>
      <w:spacing w:val="-3"/>
      <w:kern w:val="28"/>
      <w:sz w:val="28"/>
    </w:rPr>
  </w:style>
  <w:style w:type="paragraph" w:styleId="Nagwek2">
    <w:name w:val="heading 2"/>
    <w:basedOn w:val="Normalny"/>
    <w:next w:val="Normalny"/>
    <w:link w:val="Nagwek2Znak"/>
    <w:uiPriority w:val="99"/>
    <w:qFormat/>
    <w:rsid w:val="00466AD6"/>
    <w:pPr>
      <w:keepNext/>
      <w:spacing w:before="240" w:after="60"/>
      <w:outlineLvl w:val="1"/>
    </w:pPr>
    <w:rPr>
      <w:b/>
      <w:spacing w:val="-3"/>
      <w:sz w:val="28"/>
    </w:rPr>
  </w:style>
  <w:style w:type="paragraph" w:styleId="Nagwek3">
    <w:name w:val="heading 3"/>
    <w:basedOn w:val="Normalny"/>
    <w:next w:val="Normalny"/>
    <w:link w:val="Nagwek3Znak"/>
    <w:uiPriority w:val="99"/>
    <w:qFormat/>
    <w:rsid w:val="00466AD6"/>
    <w:pPr>
      <w:keepNext/>
      <w:spacing w:before="200" w:after="200"/>
      <w:jc w:val="center"/>
      <w:outlineLvl w:val="2"/>
    </w:pPr>
    <w:rPr>
      <w:b/>
    </w:rPr>
  </w:style>
  <w:style w:type="paragraph" w:styleId="Nagwek4">
    <w:name w:val="heading 4"/>
    <w:basedOn w:val="Normalny"/>
    <w:next w:val="Normalny"/>
    <w:link w:val="Nagwek4Znak"/>
    <w:uiPriority w:val="99"/>
    <w:qFormat/>
    <w:rsid w:val="00466AD6"/>
    <w:pPr>
      <w:keepNext/>
      <w:outlineLvl w:val="3"/>
    </w:pPr>
    <w:rPr>
      <w:b/>
      <w:color w:val="FFFF00"/>
    </w:rPr>
  </w:style>
  <w:style w:type="paragraph" w:styleId="Nagwek5">
    <w:name w:val="heading 5"/>
    <w:basedOn w:val="Normalny"/>
    <w:next w:val="Normalny"/>
    <w:link w:val="Nagwek5Znak"/>
    <w:uiPriority w:val="9"/>
    <w:qFormat/>
    <w:rsid w:val="00466AD6"/>
    <w:pPr>
      <w:spacing w:before="80" w:after="80"/>
      <w:outlineLvl w:val="4"/>
    </w:pPr>
    <w:rPr>
      <w:b/>
    </w:rPr>
  </w:style>
  <w:style w:type="paragraph" w:styleId="Nagwek6">
    <w:name w:val="heading 6"/>
    <w:basedOn w:val="Normalny"/>
    <w:next w:val="Normalny"/>
    <w:link w:val="Nagwek6Znak"/>
    <w:uiPriority w:val="99"/>
    <w:qFormat/>
    <w:rsid w:val="00466AD6"/>
    <w:pPr>
      <w:keepNext/>
      <w:outlineLvl w:val="5"/>
    </w:pPr>
    <w:rPr>
      <w:b/>
      <w:color w:val="000000"/>
    </w:rPr>
  </w:style>
  <w:style w:type="paragraph" w:styleId="Nagwek7">
    <w:name w:val="heading 7"/>
    <w:basedOn w:val="Normalny"/>
    <w:next w:val="Normalny"/>
    <w:link w:val="Nagwek7Znak"/>
    <w:uiPriority w:val="99"/>
    <w:qFormat/>
    <w:rsid w:val="00466AD6"/>
    <w:pPr>
      <w:keepNext/>
      <w:spacing w:after="120"/>
      <w:outlineLvl w:val="6"/>
    </w:pPr>
    <w:rPr>
      <w:u w:val="single"/>
    </w:rPr>
  </w:style>
  <w:style w:type="paragraph" w:styleId="Nagwek8">
    <w:name w:val="heading 8"/>
    <w:basedOn w:val="Normalny"/>
    <w:next w:val="Normalny"/>
    <w:link w:val="Nagwek8Znak"/>
    <w:uiPriority w:val="99"/>
    <w:qFormat/>
    <w:rsid w:val="00466AD6"/>
    <w:pPr>
      <w:spacing w:before="240" w:after="60"/>
      <w:outlineLvl w:val="7"/>
    </w:pPr>
    <w:rPr>
      <w:i/>
      <w:iCs/>
      <w:sz w:val="24"/>
      <w:szCs w:val="24"/>
    </w:rPr>
  </w:style>
  <w:style w:type="paragraph" w:styleId="Nagwek9">
    <w:name w:val="heading 9"/>
    <w:basedOn w:val="Normalny"/>
    <w:next w:val="Normalny"/>
    <w:link w:val="Nagwek9Znak"/>
    <w:uiPriority w:val="99"/>
    <w:qFormat/>
    <w:rsid w:val="00466AD6"/>
    <w:pPr>
      <w:keepNext/>
      <w:spacing w:line="360" w:lineRule="auto"/>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 1 Znak,Title 1 Znak"/>
    <w:link w:val="Nagwek1"/>
    <w:uiPriority w:val="99"/>
    <w:rsid w:val="00466AD6"/>
    <w:rPr>
      <w:rFonts w:ascii="Times New Roman" w:eastAsia="Times New Roman" w:hAnsi="Times New Roman" w:cs="Times New Roman"/>
      <w:b/>
      <w:spacing w:val="-3"/>
      <w:kern w:val="28"/>
      <w:sz w:val="28"/>
      <w:szCs w:val="20"/>
      <w:lang w:eastAsia="pl-PL"/>
    </w:rPr>
  </w:style>
  <w:style w:type="character" w:customStyle="1" w:styleId="Nagwek2Znak">
    <w:name w:val="Nagłówek 2 Znak"/>
    <w:link w:val="Nagwek2"/>
    <w:uiPriority w:val="9"/>
    <w:rsid w:val="00466AD6"/>
    <w:rPr>
      <w:rFonts w:ascii="Times New Roman" w:eastAsia="Times New Roman" w:hAnsi="Times New Roman" w:cs="Times New Roman"/>
      <w:b/>
      <w:spacing w:val="-3"/>
      <w:sz w:val="28"/>
      <w:szCs w:val="20"/>
      <w:lang w:eastAsia="pl-PL"/>
    </w:rPr>
  </w:style>
  <w:style w:type="character" w:customStyle="1" w:styleId="Nagwek3Znak">
    <w:name w:val="Nagłówek 3 Znak"/>
    <w:link w:val="Nagwek3"/>
    <w:uiPriority w:val="99"/>
    <w:rsid w:val="00466AD6"/>
    <w:rPr>
      <w:rFonts w:ascii="Times New Roman" w:eastAsia="Times New Roman" w:hAnsi="Times New Roman" w:cs="Times New Roman"/>
      <w:b/>
      <w:sz w:val="20"/>
      <w:szCs w:val="20"/>
      <w:lang w:eastAsia="pl-PL"/>
    </w:rPr>
  </w:style>
  <w:style w:type="character" w:customStyle="1" w:styleId="Nagwek4Znak">
    <w:name w:val="Nagłówek 4 Znak"/>
    <w:link w:val="Nagwek4"/>
    <w:uiPriority w:val="9"/>
    <w:rsid w:val="00466AD6"/>
    <w:rPr>
      <w:rFonts w:ascii="Times New Roman" w:eastAsia="Times New Roman" w:hAnsi="Times New Roman" w:cs="Times New Roman"/>
      <w:b/>
      <w:color w:val="FFFF00"/>
      <w:sz w:val="20"/>
      <w:szCs w:val="20"/>
      <w:lang w:eastAsia="pl-PL"/>
    </w:rPr>
  </w:style>
  <w:style w:type="character" w:customStyle="1" w:styleId="Nagwek5Znak">
    <w:name w:val="Nagłówek 5 Znak"/>
    <w:link w:val="Nagwek5"/>
    <w:uiPriority w:val="9"/>
    <w:rsid w:val="00466AD6"/>
    <w:rPr>
      <w:rFonts w:ascii="Times New Roman" w:eastAsia="Times New Roman" w:hAnsi="Times New Roman" w:cs="Times New Roman"/>
      <w:b/>
      <w:sz w:val="20"/>
      <w:szCs w:val="20"/>
      <w:lang w:eastAsia="pl-PL"/>
    </w:rPr>
  </w:style>
  <w:style w:type="character" w:customStyle="1" w:styleId="Nagwek6Znak">
    <w:name w:val="Nagłówek 6 Znak"/>
    <w:link w:val="Nagwek6"/>
    <w:uiPriority w:val="99"/>
    <w:rsid w:val="00466AD6"/>
    <w:rPr>
      <w:rFonts w:ascii="Times New Roman" w:eastAsia="Times New Roman" w:hAnsi="Times New Roman" w:cs="Times New Roman"/>
      <w:b/>
      <w:color w:val="000000"/>
      <w:sz w:val="20"/>
      <w:szCs w:val="20"/>
      <w:lang w:eastAsia="pl-PL"/>
    </w:rPr>
  </w:style>
  <w:style w:type="character" w:customStyle="1" w:styleId="Nagwek7Znak">
    <w:name w:val="Nagłówek 7 Znak"/>
    <w:link w:val="Nagwek7"/>
    <w:uiPriority w:val="99"/>
    <w:rsid w:val="00466AD6"/>
    <w:rPr>
      <w:rFonts w:ascii="Times New Roman" w:eastAsia="Times New Roman" w:hAnsi="Times New Roman" w:cs="Times New Roman"/>
      <w:sz w:val="20"/>
      <w:szCs w:val="20"/>
      <w:u w:val="single"/>
      <w:lang w:eastAsia="pl-PL"/>
    </w:rPr>
  </w:style>
  <w:style w:type="character" w:customStyle="1" w:styleId="Nagwek8Znak">
    <w:name w:val="Nagłówek 8 Znak"/>
    <w:link w:val="Nagwek8"/>
    <w:uiPriority w:val="99"/>
    <w:rsid w:val="00466AD6"/>
    <w:rPr>
      <w:rFonts w:ascii="Times New Roman" w:eastAsia="Times New Roman" w:hAnsi="Times New Roman" w:cs="Times New Roman"/>
      <w:i/>
      <w:iCs/>
      <w:sz w:val="24"/>
      <w:szCs w:val="24"/>
      <w:lang w:eastAsia="pl-PL"/>
    </w:rPr>
  </w:style>
  <w:style w:type="character" w:customStyle="1" w:styleId="Nagwek9Znak">
    <w:name w:val="Nagłówek 9 Znak"/>
    <w:link w:val="Nagwek9"/>
    <w:uiPriority w:val="99"/>
    <w:rsid w:val="00466AD6"/>
    <w:rPr>
      <w:rFonts w:ascii="Times New Roman" w:eastAsia="Times New Roman" w:hAnsi="Times New Roman" w:cs="Times New Roman"/>
      <w:b/>
      <w:sz w:val="36"/>
      <w:szCs w:val="20"/>
      <w:lang w:eastAsia="pl-PL"/>
    </w:rPr>
  </w:style>
  <w:style w:type="paragraph" w:styleId="Tekstprzypisudolnego">
    <w:name w:val="footnote text"/>
    <w:basedOn w:val="Normalny"/>
    <w:link w:val="TekstprzypisudolnegoZnak"/>
    <w:rsid w:val="00466AD6"/>
  </w:style>
  <w:style w:type="character" w:customStyle="1" w:styleId="TekstprzypisudolnegoZnak">
    <w:name w:val="Tekst przypisu dolnego Znak"/>
    <w:link w:val="Tekstprzypisudolnego"/>
    <w:rsid w:val="00466AD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466AD6"/>
    <w:rPr>
      <w:rFonts w:ascii="Arial" w:hAnsi="Arial"/>
      <w:sz w:val="18"/>
    </w:rPr>
  </w:style>
  <w:style w:type="character" w:customStyle="1" w:styleId="Tekstpodstawowy2Znak">
    <w:name w:val="Tekst podstawowy 2 Znak"/>
    <w:link w:val="Tekstpodstawowy2"/>
    <w:uiPriority w:val="99"/>
    <w:rsid w:val="00466AD6"/>
    <w:rPr>
      <w:rFonts w:ascii="Arial" w:eastAsia="Times New Roman" w:hAnsi="Arial" w:cs="Times New Roman"/>
      <w:sz w:val="18"/>
      <w:szCs w:val="20"/>
      <w:lang w:eastAsia="pl-PL"/>
    </w:rPr>
  </w:style>
  <w:style w:type="paragraph" w:styleId="Tekstpodstawowy3">
    <w:name w:val="Body Text 3"/>
    <w:basedOn w:val="Normalny"/>
    <w:link w:val="Tekstpodstawowy3Znak"/>
    <w:rsid w:val="00466AD6"/>
    <w:pPr>
      <w:jc w:val="center"/>
    </w:pPr>
  </w:style>
  <w:style w:type="character" w:customStyle="1" w:styleId="Tekstpodstawowy3Znak">
    <w:name w:val="Tekst podstawowy 3 Znak"/>
    <w:link w:val="Tekstpodstawowy3"/>
    <w:rsid w:val="00466AD6"/>
    <w:rPr>
      <w:rFonts w:ascii="Times New Roman" w:eastAsia="Times New Roman" w:hAnsi="Times New Roman" w:cs="Times New Roman"/>
      <w:sz w:val="20"/>
      <w:szCs w:val="20"/>
      <w:lang w:eastAsia="pl-PL"/>
    </w:rPr>
  </w:style>
  <w:style w:type="paragraph" w:styleId="Tekstpodstawowy">
    <w:name w:val="Body Text"/>
    <w:aliases w:val="a2, Znak"/>
    <w:basedOn w:val="Normalny"/>
    <w:link w:val="TekstpodstawowyZnak"/>
    <w:uiPriority w:val="99"/>
    <w:qFormat/>
    <w:rsid w:val="00466AD6"/>
    <w:pPr>
      <w:spacing w:after="120"/>
    </w:pPr>
  </w:style>
  <w:style w:type="character" w:customStyle="1" w:styleId="TekstpodstawowyZnak">
    <w:name w:val="Tekst podstawowy Znak"/>
    <w:aliases w:val="a2 Znak2, Znak Znak"/>
    <w:link w:val="Tekstpodstawowy"/>
    <w:uiPriority w:val="99"/>
    <w:rsid w:val="00466AD6"/>
    <w:rPr>
      <w:rFonts w:ascii="Times New Roman" w:eastAsia="Times New Roman" w:hAnsi="Times New Roman" w:cs="Times New Roman"/>
      <w:sz w:val="20"/>
      <w:szCs w:val="20"/>
      <w:lang w:eastAsia="pl-PL"/>
    </w:rPr>
  </w:style>
  <w:style w:type="paragraph" w:styleId="Lista">
    <w:name w:val="List"/>
    <w:basedOn w:val="Normalny"/>
    <w:rsid w:val="00466AD6"/>
    <w:pPr>
      <w:ind w:left="283" w:hanging="283"/>
    </w:pPr>
  </w:style>
  <w:style w:type="paragraph" w:styleId="Tekstkomentarza">
    <w:name w:val="annotation text"/>
    <w:basedOn w:val="Normalny"/>
    <w:link w:val="TekstkomentarzaZnak"/>
    <w:uiPriority w:val="99"/>
    <w:rsid w:val="00466AD6"/>
    <w:rPr>
      <w:b/>
      <w:lang w:val="en-US"/>
    </w:rPr>
  </w:style>
  <w:style w:type="character" w:customStyle="1" w:styleId="TekstkomentarzaZnak">
    <w:name w:val="Tekst komentarza Znak"/>
    <w:link w:val="Tekstkomentarza"/>
    <w:uiPriority w:val="99"/>
    <w:rsid w:val="00466AD6"/>
    <w:rPr>
      <w:rFonts w:ascii="Times New Roman" w:eastAsia="Times New Roman" w:hAnsi="Times New Roman" w:cs="Times New Roman"/>
      <w:b/>
      <w:sz w:val="20"/>
      <w:szCs w:val="20"/>
      <w:lang w:val="en-US" w:eastAsia="pl-PL"/>
    </w:rPr>
  </w:style>
  <w:style w:type="paragraph" w:styleId="Nagwek">
    <w:name w:val="header"/>
    <w:aliases w:val="Nagłówek strony nieparzystej,Nagłówek strony,Nagłówek strony nieparzystej1,Nagłówek strony nieparzystej2,Nagłówek strony nieparzystej3,Nagłówek strony nieparzystej4,Nagłówek strony nieparzystej5,Nagłówek strony nieparzystej6,Header Char"/>
    <w:basedOn w:val="Normalny"/>
    <w:link w:val="NagwekZnak"/>
    <w:uiPriority w:val="99"/>
    <w:rsid w:val="00466AD6"/>
    <w:pPr>
      <w:tabs>
        <w:tab w:val="center" w:pos="4536"/>
        <w:tab w:val="right" w:pos="9072"/>
      </w:tabs>
    </w:pPr>
  </w:style>
  <w:style w:type="character" w:customStyle="1" w:styleId="NagwekZnak">
    <w:name w:val="Nagłówek Znak"/>
    <w:aliases w:val="Nagłówek strony nieparzystej Znak,Nagłówek strony Znak,Nagłówek strony nieparzystej1 Znak,Nagłówek strony nieparzystej2 Znak,Nagłówek strony nieparzystej3 Znak,Nagłówek strony nieparzystej4 Znak,Nagłówek strony nieparzystej5 Znak"/>
    <w:link w:val="Nagwek"/>
    <w:uiPriority w:val="99"/>
    <w:rsid w:val="00466AD6"/>
    <w:rPr>
      <w:rFonts w:ascii="Times New Roman" w:eastAsia="Times New Roman" w:hAnsi="Times New Roman" w:cs="Times New Roman"/>
      <w:sz w:val="20"/>
      <w:szCs w:val="20"/>
      <w:lang w:eastAsia="pl-PL"/>
    </w:rPr>
  </w:style>
  <w:style w:type="character" w:styleId="Odwoaniedokomentarza">
    <w:name w:val="annotation reference"/>
    <w:uiPriority w:val="99"/>
    <w:rsid w:val="00466AD6"/>
    <w:rPr>
      <w:sz w:val="16"/>
    </w:rPr>
  </w:style>
  <w:style w:type="paragraph" w:styleId="Stopka">
    <w:name w:val="footer"/>
    <w:aliases w:val="Nagłówek - Stopka,Znak"/>
    <w:basedOn w:val="Normalny"/>
    <w:link w:val="StopkaZnak"/>
    <w:uiPriority w:val="99"/>
    <w:rsid w:val="00466AD6"/>
    <w:pPr>
      <w:tabs>
        <w:tab w:val="center" w:pos="4536"/>
        <w:tab w:val="right" w:pos="9072"/>
      </w:tabs>
    </w:pPr>
  </w:style>
  <w:style w:type="character" w:customStyle="1" w:styleId="StopkaZnak">
    <w:name w:val="Stopka Znak"/>
    <w:aliases w:val="Nagłówek - Stopka Znak,Znak Znak19"/>
    <w:link w:val="Stopka"/>
    <w:uiPriority w:val="99"/>
    <w:rsid w:val="00466AD6"/>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466AD6"/>
    <w:pPr>
      <w:ind w:firstLine="708"/>
    </w:pPr>
    <w:rPr>
      <w:rFonts w:ascii="Arial" w:hAnsi="Arial"/>
      <w:sz w:val="18"/>
    </w:rPr>
  </w:style>
  <w:style w:type="character" w:customStyle="1" w:styleId="Tekstpodstawowywcity2Znak">
    <w:name w:val="Tekst podstawowy wcięty 2 Znak"/>
    <w:link w:val="Tekstpodstawowywcity2"/>
    <w:rsid w:val="00466AD6"/>
    <w:rPr>
      <w:rFonts w:ascii="Arial" w:eastAsia="Times New Roman" w:hAnsi="Arial" w:cs="Times New Roman"/>
      <w:sz w:val="18"/>
      <w:szCs w:val="20"/>
      <w:lang w:eastAsia="pl-PL"/>
    </w:rPr>
  </w:style>
  <w:style w:type="paragraph" w:styleId="Listapunktowana">
    <w:name w:val="List Bullet"/>
    <w:basedOn w:val="Normalny"/>
    <w:autoRedefine/>
    <w:rsid w:val="00F96BC8"/>
    <w:pPr>
      <w:ind w:firstLine="709"/>
    </w:pPr>
  </w:style>
  <w:style w:type="paragraph" w:styleId="Tekstpodstawowywcity">
    <w:name w:val="Body Text Indent"/>
    <w:basedOn w:val="Normalny"/>
    <w:link w:val="TekstpodstawowywcityZnak"/>
    <w:rsid w:val="00466AD6"/>
    <w:pPr>
      <w:numPr>
        <w:ilvl w:val="12"/>
      </w:numPr>
      <w:ind w:firstLine="360"/>
    </w:pPr>
    <w:rPr>
      <w:sz w:val="24"/>
    </w:rPr>
  </w:style>
  <w:style w:type="character" w:customStyle="1" w:styleId="TekstpodstawowywcityZnak">
    <w:name w:val="Tekst podstawowy wcięty Znak"/>
    <w:link w:val="Tekstpodstawowywcity"/>
    <w:uiPriority w:val="99"/>
    <w:rsid w:val="00466AD6"/>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466AD6"/>
    <w:pPr>
      <w:ind w:left="408"/>
    </w:pPr>
  </w:style>
  <w:style w:type="character" w:customStyle="1" w:styleId="Tekstpodstawowywcity3Znak">
    <w:name w:val="Tekst podstawowy wcięty 3 Znak"/>
    <w:link w:val="Tekstpodstawowywcity3"/>
    <w:rsid w:val="00466AD6"/>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466AD6"/>
  </w:style>
  <w:style w:type="paragraph" w:customStyle="1" w:styleId="StylIwony">
    <w:name w:val="Styl Iwony"/>
    <w:basedOn w:val="Normalny"/>
    <w:uiPriority w:val="99"/>
    <w:rsid w:val="00466AD6"/>
    <w:pPr>
      <w:spacing w:before="120" w:after="120"/>
    </w:pPr>
    <w:rPr>
      <w:rFonts w:ascii="Bookman Old Style" w:hAnsi="Bookman Old Style"/>
      <w:sz w:val="24"/>
    </w:rPr>
  </w:style>
  <w:style w:type="paragraph" w:customStyle="1" w:styleId="tekstost">
    <w:name w:val="tekst ost"/>
    <w:basedOn w:val="Normalny"/>
    <w:rsid w:val="00466AD6"/>
  </w:style>
  <w:style w:type="paragraph" w:customStyle="1" w:styleId="Standardowytekst">
    <w:name w:val="Standardowy.tekst"/>
    <w:link w:val="StandardowytekstZnak"/>
    <w:rsid w:val="00466AD6"/>
    <w:pPr>
      <w:jc w:val="both"/>
    </w:pPr>
    <w:rPr>
      <w:rFonts w:ascii="Times New Roman" w:eastAsia="Times New Roman" w:hAnsi="Times New Roman"/>
    </w:rPr>
  </w:style>
  <w:style w:type="paragraph" w:styleId="Zwykytekst">
    <w:name w:val="Plain Text"/>
    <w:basedOn w:val="Normalny"/>
    <w:link w:val="ZwykytekstZnak"/>
    <w:rsid w:val="00466AD6"/>
    <w:rPr>
      <w:rFonts w:ascii="Courier New" w:hAnsi="Courier New"/>
    </w:rPr>
  </w:style>
  <w:style w:type="character" w:customStyle="1" w:styleId="ZwykytekstZnak">
    <w:name w:val="Zwykły tekst Znak"/>
    <w:link w:val="Zwykytekst"/>
    <w:rsid w:val="00466AD6"/>
    <w:rPr>
      <w:rFonts w:ascii="Courier New" w:eastAsia="Times New Roman" w:hAnsi="Courier New" w:cs="Times New Roman"/>
      <w:sz w:val="20"/>
      <w:szCs w:val="20"/>
      <w:lang w:eastAsia="pl-PL"/>
    </w:rPr>
  </w:style>
  <w:style w:type="paragraph" w:customStyle="1" w:styleId="FR1">
    <w:name w:val="FR1"/>
    <w:rsid w:val="00466AD6"/>
    <w:pPr>
      <w:widowControl w:val="0"/>
      <w:autoSpaceDE w:val="0"/>
      <w:autoSpaceDN w:val="0"/>
      <w:adjustRightInd w:val="0"/>
      <w:spacing w:before="100"/>
    </w:pPr>
    <w:rPr>
      <w:rFonts w:ascii="Arial" w:eastAsia="Times New Roman" w:hAnsi="Arial"/>
      <w:sz w:val="18"/>
    </w:rPr>
  </w:style>
  <w:style w:type="paragraph" w:customStyle="1" w:styleId="Indeks">
    <w:name w:val="Indeks"/>
    <w:basedOn w:val="Normalny"/>
    <w:rsid w:val="00466AD6"/>
    <w:pPr>
      <w:suppressLineNumbers/>
      <w:suppressAutoHyphens/>
    </w:pPr>
    <w:rPr>
      <w:sz w:val="24"/>
    </w:rPr>
  </w:style>
  <w:style w:type="paragraph" w:styleId="Spistreci1">
    <w:name w:val="toc 1"/>
    <w:basedOn w:val="Normalny"/>
    <w:next w:val="Normalny"/>
    <w:autoRedefine/>
    <w:uiPriority w:val="39"/>
    <w:rsid w:val="00B55DF8"/>
    <w:pPr>
      <w:tabs>
        <w:tab w:val="right" w:leader="dot" w:pos="9300"/>
      </w:tabs>
      <w:suppressAutoHyphens/>
      <w:overflowPunct w:val="0"/>
      <w:autoSpaceDE w:val="0"/>
      <w:ind w:left="1276" w:right="1385" w:hanging="1276"/>
    </w:pPr>
    <w:rPr>
      <w:caps/>
      <w:noProof/>
    </w:rPr>
  </w:style>
  <w:style w:type="character" w:customStyle="1" w:styleId="WW8Num46z0">
    <w:name w:val="WW8Num46z0"/>
    <w:rsid w:val="00466AD6"/>
    <w:rPr>
      <w:rFonts w:ascii="Times New Roman" w:hAnsi="Times New Roman"/>
      <w:b w:val="0"/>
      <w:i w:val="0"/>
      <w:strike w:val="0"/>
      <w:dstrike w:val="0"/>
      <w:sz w:val="20"/>
      <w:u w:val="none"/>
    </w:rPr>
  </w:style>
  <w:style w:type="character" w:customStyle="1" w:styleId="WW8Num50z0">
    <w:name w:val="WW8Num50z0"/>
    <w:rsid w:val="00466AD6"/>
    <w:rPr>
      <w:rFonts w:ascii="Times New Roman" w:hAnsi="Times New Roman"/>
      <w:b/>
      <w:i w:val="0"/>
      <w:strike w:val="0"/>
      <w:dstrike w:val="0"/>
      <w:sz w:val="20"/>
      <w:u w:val="none"/>
    </w:rPr>
  </w:style>
  <w:style w:type="paragraph" w:customStyle="1" w:styleId="Standardowytekst1">
    <w:name w:val="Standardowy.tekst1"/>
    <w:rsid w:val="00466AD6"/>
    <w:pPr>
      <w:jc w:val="both"/>
    </w:pPr>
    <w:rPr>
      <w:rFonts w:ascii="Times New Roman" w:eastAsia="Times New Roman" w:hAnsi="Times New Roman"/>
    </w:rPr>
  </w:style>
  <w:style w:type="paragraph" w:customStyle="1" w:styleId="Tekstpodstawowy21">
    <w:name w:val="Tekst podstawowy 21"/>
    <w:basedOn w:val="Normalny"/>
    <w:rsid w:val="00466AD6"/>
    <w:pPr>
      <w:pBdr>
        <w:top w:val="single" w:sz="6" w:space="1" w:color="auto"/>
        <w:bottom w:val="single" w:sz="6" w:space="1" w:color="auto"/>
      </w:pBdr>
      <w:spacing w:line="180" w:lineRule="exact"/>
    </w:pPr>
    <w:rPr>
      <w:sz w:val="16"/>
    </w:rPr>
  </w:style>
  <w:style w:type="paragraph" w:styleId="Tekstprzypisukocowego">
    <w:name w:val="endnote text"/>
    <w:basedOn w:val="Normalny"/>
    <w:link w:val="TekstprzypisukocowegoZnak"/>
    <w:uiPriority w:val="99"/>
    <w:rsid w:val="00466AD6"/>
    <w:pPr>
      <w:widowControl w:val="0"/>
      <w:spacing w:after="20"/>
    </w:pPr>
    <w:rPr>
      <w:snapToGrid w:val="0"/>
      <w:lang w:val="en-US"/>
    </w:rPr>
  </w:style>
  <w:style w:type="character" w:customStyle="1" w:styleId="TekstprzypisukocowegoZnak">
    <w:name w:val="Tekst przypisu końcowego Znak"/>
    <w:link w:val="Tekstprzypisukocowego"/>
    <w:uiPriority w:val="99"/>
    <w:rsid w:val="00466AD6"/>
    <w:rPr>
      <w:rFonts w:ascii="Times New Roman" w:eastAsia="Times New Roman" w:hAnsi="Times New Roman" w:cs="Times New Roman"/>
      <w:snapToGrid w:val="0"/>
      <w:sz w:val="20"/>
      <w:szCs w:val="20"/>
      <w:lang w:val="en-US" w:eastAsia="pl-PL"/>
    </w:rPr>
  </w:style>
  <w:style w:type="paragraph" w:customStyle="1" w:styleId="tablica">
    <w:name w:val="tablica"/>
    <w:basedOn w:val="Normalny"/>
    <w:rsid w:val="00466AD6"/>
    <w:rPr>
      <w:b/>
    </w:rPr>
  </w:style>
  <w:style w:type="paragraph" w:customStyle="1" w:styleId="NAGLOWEKXX">
    <w:name w:val="NAGLOWEK XX"/>
    <w:basedOn w:val="Normalny"/>
    <w:qFormat/>
    <w:rsid w:val="00D62078"/>
    <w:pPr>
      <w:pageBreakBefore/>
      <w:widowControl w:val="0"/>
      <w:suppressAutoHyphens/>
      <w:overflowPunct w:val="0"/>
      <w:autoSpaceDE w:val="0"/>
      <w:autoSpaceDN w:val="0"/>
      <w:adjustRightInd w:val="0"/>
      <w:spacing w:before="120"/>
      <w:ind w:left="1200" w:hanging="1200"/>
      <w:textAlignment w:val="baseline"/>
      <w:outlineLvl w:val="0"/>
    </w:pPr>
    <w:rPr>
      <w:b/>
      <w:caps/>
      <w:spacing w:val="-6"/>
      <w:kern w:val="28"/>
      <w:sz w:val="24"/>
      <w:szCs w:val="24"/>
    </w:rPr>
  </w:style>
  <w:style w:type="paragraph" w:styleId="Tekstdymka">
    <w:name w:val="Balloon Text"/>
    <w:basedOn w:val="Normalny"/>
    <w:link w:val="TekstdymkaZnak"/>
    <w:uiPriority w:val="99"/>
    <w:rsid w:val="00466AD6"/>
    <w:rPr>
      <w:rFonts w:ascii="Tahoma" w:hAnsi="Tahoma" w:cs="Tahoma"/>
      <w:sz w:val="16"/>
      <w:szCs w:val="16"/>
    </w:rPr>
  </w:style>
  <w:style w:type="character" w:customStyle="1" w:styleId="TekstdymkaZnak">
    <w:name w:val="Tekst dymka Znak"/>
    <w:link w:val="Tekstdymka"/>
    <w:uiPriority w:val="99"/>
    <w:rsid w:val="00466AD6"/>
    <w:rPr>
      <w:rFonts w:ascii="Tahoma" w:eastAsia="Times New Roman" w:hAnsi="Tahoma" w:cs="Tahoma"/>
      <w:sz w:val="16"/>
      <w:szCs w:val="16"/>
      <w:lang w:eastAsia="pl-PL"/>
    </w:rPr>
  </w:style>
  <w:style w:type="paragraph" w:customStyle="1" w:styleId="DefaultText">
    <w:name w:val="Default Text"/>
    <w:basedOn w:val="Normalny"/>
    <w:rsid w:val="00466AD6"/>
    <w:pPr>
      <w:overflowPunct w:val="0"/>
      <w:autoSpaceDE w:val="0"/>
      <w:autoSpaceDN w:val="0"/>
      <w:adjustRightInd w:val="0"/>
      <w:textAlignment w:val="baseline"/>
    </w:pPr>
    <w:rPr>
      <w:sz w:val="24"/>
    </w:rPr>
  </w:style>
  <w:style w:type="paragraph" w:customStyle="1" w:styleId="WW-Tekstpodstawowy2">
    <w:name w:val="WW-Tekst podstawowy 2"/>
    <w:basedOn w:val="Normalny"/>
    <w:rsid w:val="00466AD6"/>
    <w:rPr>
      <w:rFonts w:ascii="Arial" w:hAnsi="Arial"/>
      <w:sz w:val="18"/>
    </w:rPr>
  </w:style>
  <w:style w:type="paragraph" w:customStyle="1" w:styleId="WW-Tekstkomentarza">
    <w:name w:val="WW-Tekst komentarza"/>
    <w:basedOn w:val="Normalny"/>
    <w:rsid w:val="00466AD6"/>
    <w:pPr>
      <w:numPr>
        <w:numId w:val="2"/>
      </w:numPr>
      <w:tabs>
        <w:tab w:val="clear" w:pos="926"/>
      </w:tabs>
      <w:ind w:left="0" w:firstLine="0"/>
    </w:pPr>
    <w:rPr>
      <w:b/>
      <w:lang w:val="en-US"/>
    </w:rPr>
  </w:style>
  <w:style w:type="paragraph" w:styleId="Listapunktowana3">
    <w:name w:val="List Bullet 3"/>
    <w:basedOn w:val="Normalny"/>
    <w:rsid w:val="00466AD6"/>
    <w:pPr>
      <w:tabs>
        <w:tab w:val="num" w:pos="926"/>
      </w:tabs>
      <w:ind w:left="926" w:hanging="360"/>
    </w:pPr>
  </w:style>
  <w:style w:type="paragraph" w:customStyle="1" w:styleId="Styl2">
    <w:name w:val="Styl2"/>
    <w:basedOn w:val="Normalny"/>
    <w:rsid w:val="00466AD6"/>
    <w:pPr>
      <w:tabs>
        <w:tab w:val="num" w:pos="705"/>
      </w:tabs>
    </w:pPr>
    <w:rPr>
      <w:sz w:val="22"/>
    </w:rPr>
  </w:style>
  <w:style w:type="paragraph" w:customStyle="1" w:styleId="Adresodbiorcywlicie">
    <w:name w:val="Adres odbiorcy w liście"/>
    <w:basedOn w:val="Normalny"/>
    <w:rsid w:val="00466AD6"/>
    <w:rPr>
      <w:sz w:val="22"/>
    </w:rPr>
  </w:style>
  <w:style w:type="paragraph" w:styleId="Spistreci4">
    <w:name w:val="toc 4"/>
    <w:basedOn w:val="Normalny"/>
    <w:next w:val="Normalny"/>
    <w:autoRedefine/>
    <w:rsid w:val="00466AD6"/>
    <w:pPr>
      <w:ind w:left="600"/>
    </w:pPr>
  </w:style>
  <w:style w:type="paragraph" w:customStyle="1" w:styleId="Style41">
    <w:name w:val="Style41"/>
    <w:basedOn w:val="Normalny"/>
    <w:rsid w:val="00466AD6"/>
    <w:pPr>
      <w:widowControl w:val="0"/>
      <w:autoSpaceDE w:val="0"/>
      <w:autoSpaceDN w:val="0"/>
      <w:adjustRightInd w:val="0"/>
      <w:spacing w:line="275" w:lineRule="exact"/>
      <w:ind w:hanging="2074"/>
    </w:pPr>
    <w:rPr>
      <w:rFonts w:ascii="Garamond" w:hAnsi="Garamond"/>
      <w:sz w:val="24"/>
      <w:szCs w:val="24"/>
    </w:rPr>
  </w:style>
  <w:style w:type="character" w:customStyle="1" w:styleId="FontStyle184">
    <w:name w:val="Font Style184"/>
    <w:rsid w:val="00466AD6"/>
    <w:rPr>
      <w:rFonts w:ascii="Garamond" w:hAnsi="Garamond" w:cs="Garamond"/>
      <w:sz w:val="24"/>
      <w:szCs w:val="24"/>
    </w:rPr>
  </w:style>
  <w:style w:type="paragraph" w:styleId="NormalnyWeb">
    <w:name w:val="Normal (Web)"/>
    <w:basedOn w:val="Normalny"/>
    <w:uiPriority w:val="99"/>
    <w:rsid w:val="00466AD6"/>
    <w:pPr>
      <w:spacing w:before="100" w:beforeAutospacing="1" w:after="100" w:afterAutospacing="1"/>
    </w:pPr>
    <w:rPr>
      <w:sz w:val="24"/>
      <w:szCs w:val="24"/>
    </w:rPr>
  </w:style>
  <w:style w:type="paragraph" w:customStyle="1" w:styleId="WD2">
    <w:name w:val="WD2"/>
    <w:basedOn w:val="Normalny"/>
    <w:link w:val="WD2Znak"/>
    <w:autoRedefine/>
    <w:qFormat/>
    <w:rsid w:val="00D62078"/>
    <w:pPr>
      <w:widowControl w:val="0"/>
      <w:numPr>
        <w:numId w:val="105"/>
      </w:numPr>
      <w:suppressAutoHyphens/>
      <w:overflowPunct w:val="0"/>
      <w:autoSpaceDE w:val="0"/>
      <w:autoSpaceDN w:val="0"/>
      <w:adjustRightInd w:val="0"/>
      <w:spacing w:before="120" w:after="120"/>
      <w:outlineLvl w:val="0"/>
    </w:pPr>
    <w:rPr>
      <w:b/>
      <w:caps/>
      <w:kern w:val="28"/>
      <w:sz w:val="24"/>
      <w:szCs w:val="24"/>
    </w:rPr>
  </w:style>
  <w:style w:type="character" w:customStyle="1" w:styleId="WD2Znak">
    <w:name w:val="WD2 Znak"/>
    <w:link w:val="WD2"/>
    <w:rsid w:val="00D62078"/>
    <w:rPr>
      <w:rFonts w:ascii="Times New Roman" w:eastAsia="Times New Roman" w:hAnsi="Times New Roman"/>
      <w:b/>
      <w:caps/>
      <w:kern w:val="28"/>
      <w:sz w:val="24"/>
      <w:szCs w:val="24"/>
    </w:rPr>
  </w:style>
  <w:style w:type="paragraph" w:customStyle="1" w:styleId="WD3">
    <w:name w:val="WD3"/>
    <w:basedOn w:val="Nagwek2"/>
    <w:link w:val="WD3Znak"/>
    <w:autoRedefine/>
    <w:qFormat/>
    <w:rsid w:val="00D62078"/>
    <w:pPr>
      <w:keepLines/>
      <w:numPr>
        <w:ilvl w:val="1"/>
        <w:numId w:val="105"/>
      </w:numPr>
      <w:spacing w:before="120" w:after="120" w:line="276" w:lineRule="auto"/>
    </w:pPr>
    <w:rPr>
      <w:sz w:val="24"/>
      <w:szCs w:val="24"/>
      <w:lang w:eastAsia="en-US"/>
    </w:rPr>
  </w:style>
  <w:style w:type="character" w:customStyle="1" w:styleId="WD3Znak">
    <w:name w:val="WD3 Znak"/>
    <w:link w:val="WD3"/>
    <w:rsid w:val="00D62078"/>
    <w:rPr>
      <w:rFonts w:ascii="Times New Roman" w:eastAsia="Times New Roman" w:hAnsi="Times New Roman"/>
      <w:b/>
      <w:spacing w:val="-3"/>
      <w:sz w:val="24"/>
      <w:szCs w:val="24"/>
      <w:lang w:eastAsia="en-US"/>
    </w:rPr>
  </w:style>
  <w:style w:type="paragraph" w:customStyle="1" w:styleId="WD6">
    <w:name w:val="WD6"/>
    <w:basedOn w:val="Normalny"/>
    <w:link w:val="WD6Znak"/>
    <w:rsid w:val="00466AD6"/>
    <w:pPr>
      <w:tabs>
        <w:tab w:val="left" w:pos="284"/>
      </w:tabs>
      <w:overflowPunct w:val="0"/>
      <w:autoSpaceDE w:val="0"/>
      <w:autoSpaceDN w:val="0"/>
      <w:adjustRightInd w:val="0"/>
      <w:ind w:left="284" w:hanging="284"/>
    </w:pPr>
  </w:style>
  <w:style w:type="character" w:customStyle="1" w:styleId="WD6Znak">
    <w:name w:val="WD6 Znak"/>
    <w:link w:val="WD6"/>
    <w:rsid w:val="00466AD6"/>
    <w:rPr>
      <w:rFonts w:ascii="Times New Roman" w:eastAsia="Times New Roman" w:hAnsi="Times New Roman" w:cs="Times New Roman"/>
      <w:sz w:val="20"/>
      <w:szCs w:val="20"/>
      <w:lang w:eastAsia="pl-PL"/>
    </w:rPr>
  </w:style>
  <w:style w:type="paragraph" w:customStyle="1" w:styleId="WD7">
    <w:name w:val="WD7"/>
    <w:basedOn w:val="WD6"/>
    <w:rsid w:val="00466AD6"/>
    <w:pPr>
      <w:tabs>
        <w:tab w:val="clear" w:pos="284"/>
        <w:tab w:val="left" w:pos="709"/>
      </w:tabs>
      <w:ind w:left="720"/>
    </w:pPr>
  </w:style>
  <w:style w:type="paragraph" w:customStyle="1" w:styleId="Liniagrna">
    <w:name w:val="Linia górna"/>
    <w:basedOn w:val="Brakstyluakapitowego"/>
    <w:rsid w:val="00466AD6"/>
    <w:pPr>
      <w:suppressAutoHyphens/>
    </w:pPr>
    <w:rPr>
      <w:rFonts w:ascii="Adobe Caslon Pro" w:hAnsi="Adobe Caslon Pro" w:cs="Adobe Caslon Pro"/>
      <w:sz w:val="20"/>
      <w:szCs w:val="20"/>
    </w:rPr>
  </w:style>
  <w:style w:type="paragraph" w:customStyle="1" w:styleId="Brakstyluakapitowego">
    <w:name w:val="[Brak stylu akapitowego]"/>
    <w:rsid w:val="00466AD6"/>
    <w:pPr>
      <w:autoSpaceDE w:val="0"/>
      <w:autoSpaceDN w:val="0"/>
      <w:adjustRightInd w:val="0"/>
      <w:spacing w:line="288" w:lineRule="auto"/>
      <w:textAlignment w:val="center"/>
    </w:pPr>
    <w:rPr>
      <w:rFonts w:ascii="Times New Roman" w:eastAsia="Times New Roman" w:hAnsi="Times New Roman"/>
      <w:color w:val="000000"/>
      <w:sz w:val="24"/>
      <w:szCs w:val="24"/>
      <w:lang w:eastAsia="en-US"/>
    </w:rPr>
  </w:style>
  <w:style w:type="paragraph" w:styleId="Legenda">
    <w:name w:val="caption"/>
    <w:basedOn w:val="Normalny"/>
    <w:next w:val="Normalny"/>
    <w:link w:val="LegendaZnak"/>
    <w:rsid w:val="00466AD6"/>
    <w:pPr>
      <w:autoSpaceDE w:val="0"/>
      <w:autoSpaceDN w:val="0"/>
      <w:adjustRightInd w:val="0"/>
      <w:spacing w:before="170" w:after="57" w:line="240" w:lineRule="atLeast"/>
      <w:jc w:val="center"/>
      <w:textAlignment w:val="center"/>
    </w:pPr>
    <w:rPr>
      <w:rFonts w:ascii="Adobe Caslon Pro Bold" w:hAnsi="Adobe Caslon Pro Bold" w:cs="Adobe Caslon Pro Bold"/>
      <w:b/>
      <w:bCs/>
      <w:color w:val="000000"/>
      <w:sz w:val="22"/>
      <w:szCs w:val="22"/>
      <w:lang w:eastAsia="en-US"/>
    </w:rPr>
  </w:style>
  <w:style w:type="character" w:customStyle="1" w:styleId="LegendaZnak">
    <w:name w:val="Legenda Znak"/>
    <w:link w:val="Legenda"/>
    <w:rsid w:val="00466AD6"/>
    <w:rPr>
      <w:rFonts w:ascii="Adobe Caslon Pro Bold" w:eastAsia="Times New Roman" w:hAnsi="Adobe Caslon Pro Bold" w:cs="Adobe Caslon Pro Bold"/>
      <w:b/>
      <w:bCs/>
      <w:color w:val="000000"/>
    </w:rPr>
  </w:style>
  <w:style w:type="paragraph" w:customStyle="1" w:styleId="Bezodstpw1">
    <w:name w:val="Bez odstępów1"/>
    <w:basedOn w:val="Normalny"/>
    <w:rsid w:val="00466AD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WD1">
    <w:name w:val="WD1"/>
    <w:basedOn w:val="Normalny"/>
    <w:link w:val="WD1Znak"/>
    <w:rsid w:val="00466AD6"/>
    <w:pPr>
      <w:pageBreakBefore/>
      <w:autoSpaceDE w:val="0"/>
      <w:spacing w:before="120" w:after="120"/>
    </w:pPr>
    <w:rPr>
      <w:b/>
    </w:rPr>
  </w:style>
  <w:style w:type="character" w:customStyle="1" w:styleId="WD1Znak">
    <w:name w:val="WD1 Znak"/>
    <w:link w:val="WD1"/>
    <w:rsid w:val="00466AD6"/>
    <w:rPr>
      <w:rFonts w:ascii="Times New Roman" w:eastAsia="Times New Roman" w:hAnsi="Times New Roman" w:cs="Times New Roman"/>
      <w:b/>
      <w:sz w:val="20"/>
      <w:szCs w:val="20"/>
      <w:lang w:eastAsia="pl-PL"/>
    </w:rPr>
  </w:style>
  <w:style w:type="paragraph" w:styleId="Spistreci2">
    <w:name w:val="toc 2"/>
    <w:basedOn w:val="Normalny"/>
    <w:uiPriority w:val="39"/>
    <w:rsid w:val="00466AD6"/>
    <w:pPr>
      <w:tabs>
        <w:tab w:val="left" w:pos="600"/>
        <w:tab w:val="right" w:leader="dot" w:pos="9356"/>
      </w:tabs>
      <w:overflowPunct w:val="0"/>
      <w:autoSpaceDE w:val="0"/>
      <w:autoSpaceDN w:val="0"/>
      <w:adjustRightInd w:val="0"/>
      <w:ind w:left="198" w:right="1134"/>
    </w:pPr>
    <w:rPr>
      <w:caps/>
      <w:noProof/>
    </w:rPr>
  </w:style>
  <w:style w:type="paragraph" w:customStyle="1" w:styleId="WD5">
    <w:name w:val="WD5"/>
    <w:basedOn w:val="WD4"/>
    <w:link w:val="WD5Znak"/>
    <w:qFormat/>
    <w:rsid w:val="00F83F68"/>
    <w:pPr>
      <w:numPr>
        <w:ilvl w:val="3"/>
        <w:numId w:val="618"/>
      </w:numPr>
    </w:pPr>
  </w:style>
  <w:style w:type="character" w:customStyle="1" w:styleId="WD5Znak">
    <w:name w:val="WD5 Znak"/>
    <w:link w:val="WD5"/>
    <w:rsid w:val="00F83F68"/>
    <w:rPr>
      <w:rFonts w:ascii="Times New Roman" w:hAnsi="Times New Roman"/>
    </w:rPr>
  </w:style>
  <w:style w:type="paragraph" w:customStyle="1" w:styleId="WD4">
    <w:name w:val="WD4"/>
    <w:basedOn w:val="Normalny"/>
    <w:qFormat/>
    <w:rsid w:val="00650AD8"/>
    <w:pPr>
      <w:numPr>
        <w:ilvl w:val="2"/>
        <w:numId w:val="105"/>
      </w:numPr>
      <w:tabs>
        <w:tab w:val="left" w:pos="709"/>
      </w:tabs>
      <w:overflowPunct w:val="0"/>
      <w:autoSpaceDE w:val="0"/>
      <w:autoSpaceDN w:val="0"/>
      <w:adjustRightInd w:val="0"/>
      <w:spacing w:before="120" w:after="120"/>
    </w:pPr>
    <w:rPr>
      <w:rFonts w:eastAsia="Calibri"/>
    </w:rPr>
  </w:style>
  <w:style w:type="character" w:styleId="Hipercze">
    <w:name w:val="Hyperlink"/>
    <w:uiPriority w:val="99"/>
    <w:rsid w:val="00466AD6"/>
    <w:rPr>
      <w:color w:val="0000FF"/>
      <w:u w:val="single"/>
    </w:rPr>
  </w:style>
  <w:style w:type="paragraph" w:customStyle="1" w:styleId="standardowytekst0">
    <w:name w:val="standardowytekst"/>
    <w:basedOn w:val="Normalny"/>
    <w:rsid w:val="00466AD6"/>
    <w:pPr>
      <w:spacing w:before="100" w:beforeAutospacing="1" w:after="100" w:afterAutospacing="1"/>
    </w:pPr>
    <w:rPr>
      <w:sz w:val="24"/>
      <w:szCs w:val="24"/>
    </w:rPr>
  </w:style>
  <w:style w:type="paragraph" w:customStyle="1" w:styleId="tekstost0">
    <w:name w:val="tekstost"/>
    <w:basedOn w:val="Normalny"/>
    <w:rsid w:val="00466AD6"/>
    <w:pPr>
      <w:spacing w:before="100" w:beforeAutospacing="1" w:after="100" w:afterAutospacing="1"/>
    </w:pPr>
    <w:rPr>
      <w:sz w:val="24"/>
      <w:szCs w:val="24"/>
    </w:rPr>
  </w:style>
  <w:style w:type="paragraph" w:customStyle="1" w:styleId="czech-pnkt">
    <w:name w:val="czech-pnkt"/>
    <w:basedOn w:val="Normalny"/>
    <w:link w:val="czech-pnktZnak"/>
    <w:rsid w:val="00466AD6"/>
    <w:pPr>
      <w:tabs>
        <w:tab w:val="num" w:pos="2880"/>
      </w:tabs>
      <w:spacing w:before="60"/>
      <w:ind w:left="2592" w:hanging="792"/>
    </w:pPr>
    <w:rPr>
      <w:rFonts w:ascii="Arial" w:hAnsi="Arial"/>
      <w:i/>
      <w:sz w:val="22"/>
      <w:szCs w:val="24"/>
      <w:lang w:val="cs-CZ"/>
    </w:rPr>
  </w:style>
  <w:style w:type="character" w:customStyle="1" w:styleId="czech-pnktZnak">
    <w:name w:val="czech-pnkt Znak"/>
    <w:link w:val="czech-pnkt"/>
    <w:rsid w:val="00466AD6"/>
    <w:rPr>
      <w:rFonts w:ascii="Arial" w:hAnsi="Arial"/>
      <w:i/>
      <w:sz w:val="22"/>
      <w:szCs w:val="24"/>
      <w:lang w:val="cs-CZ" w:eastAsia="pl-PL" w:bidi="ar-SA"/>
    </w:rPr>
  </w:style>
  <w:style w:type="paragraph" w:customStyle="1" w:styleId="czech">
    <w:name w:val="czech"/>
    <w:basedOn w:val="Normalny"/>
    <w:autoRedefine/>
    <w:rsid w:val="00466AD6"/>
    <w:pPr>
      <w:ind w:firstLine="936"/>
    </w:pPr>
    <w:rPr>
      <w:rFonts w:ascii="Arial" w:hAnsi="Arial"/>
      <w:i/>
    </w:rPr>
  </w:style>
  <w:style w:type="paragraph" w:customStyle="1" w:styleId="czech1">
    <w:name w:val="czech1"/>
    <w:basedOn w:val="czech2"/>
    <w:autoRedefine/>
    <w:rsid w:val="00466AD6"/>
    <w:pPr>
      <w:tabs>
        <w:tab w:val="clear" w:pos="1152"/>
        <w:tab w:val="num" w:pos="360"/>
      </w:tabs>
      <w:spacing w:before="120"/>
    </w:pPr>
    <w:rPr>
      <w:sz w:val="28"/>
    </w:rPr>
  </w:style>
  <w:style w:type="paragraph" w:customStyle="1" w:styleId="czech2">
    <w:name w:val="czech2"/>
    <w:basedOn w:val="Normalny"/>
    <w:link w:val="czech2Znak"/>
    <w:autoRedefine/>
    <w:rsid w:val="00466AD6"/>
    <w:pPr>
      <w:tabs>
        <w:tab w:val="num" w:pos="1152"/>
      </w:tabs>
      <w:spacing w:before="60"/>
      <w:ind w:left="1152" w:hanging="432"/>
    </w:pPr>
    <w:rPr>
      <w:rFonts w:ascii="Arial" w:hAnsi="Arial"/>
      <w:i/>
      <w:sz w:val="22"/>
    </w:rPr>
  </w:style>
  <w:style w:type="character" w:customStyle="1" w:styleId="czech2Znak">
    <w:name w:val="czech2 Znak"/>
    <w:link w:val="czech2"/>
    <w:rsid w:val="00466AD6"/>
    <w:rPr>
      <w:rFonts w:ascii="Arial" w:hAnsi="Arial"/>
      <w:i/>
      <w:sz w:val="22"/>
      <w:lang w:bidi="ar-SA"/>
    </w:rPr>
  </w:style>
  <w:style w:type="paragraph" w:customStyle="1" w:styleId="czech3">
    <w:name w:val="czech3"/>
    <w:basedOn w:val="czech2"/>
    <w:link w:val="czech3Znak"/>
    <w:autoRedefine/>
    <w:rsid w:val="00466AD6"/>
    <w:pPr>
      <w:tabs>
        <w:tab w:val="clear" w:pos="1152"/>
        <w:tab w:val="num" w:pos="360"/>
      </w:tabs>
    </w:pPr>
    <w:rPr>
      <w:szCs w:val="22"/>
    </w:rPr>
  </w:style>
  <w:style w:type="character" w:customStyle="1" w:styleId="czech3Znak">
    <w:name w:val="czech3 Znak"/>
    <w:link w:val="czech3"/>
    <w:rsid w:val="00466AD6"/>
    <w:rPr>
      <w:rFonts w:ascii="Arial" w:hAnsi="Arial"/>
      <w:i/>
      <w:sz w:val="22"/>
      <w:szCs w:val="22"/>
      <w:lang w:val="pl-PL" w:bidi="ar-SA"/>
    </w:rPr>
  </w:style>
  <w:style w:type="paragraph" w:customStyle="1" w:styleId="czech4">
    <w:name w:val="czech4"/>
    <w:basedOn w:val="czech3"/>
    <w:link w:val="czech4Znak"/>
    <w:autoRedefine/>
    <w:rsid w:val="00466AD6"/>
    <w:pPr>
      <w:numPr>
        <w:numId w:val="3"/>
      </w:numPr>
      <w:tabs>
        <w:tab w:val="clear" w:pos="720"/>
        <w:tab w:val="num" w:pos="360"/>
      </w:tabs>
      <w:ind w:left="1152" w:hanging="432"/>
    </w:pPr>
  </w:style>
  <w:style w:type="character" w:customStyle="1" w:styleId="czech4Znak">
    <w:name w:val="czech4 Znak"/>
    <w:link w:val="czech4"/>
    <w:rsid w:val="00466AD6"/>
    <w:rPr>
      <w:rFonts w:ascii="Arial" w:eastAsia="Times New Roman" w:hAnsi="Arial"/>
      <w:i/>
      <w:sz w:val="22"/>
      <w:szCs w:val="22"/>
    </w:rPr>
  </w:style>
  <w:style w:type="paragraph" w:customStyle="1" w:styleId="czech5">
    <w:name w:val="czech5"/>
    <w:basedOn w:val="czech4"/>
    <w:link w:val="czech5Znak"/>
    <w:autoRedefine/>
    <w:rsid w:val="00466AD6"/>
    <w:pPr>
      <w:numPr>
        <w:ilvl w:val="2"/>
      </w:numPr>
      <w:tabs>
        <w:tab w:val="clear" w:pos="1800"/>
        <w:tab w:val="num" w:pos="360"/>
      </w:tabs>
      <w:ind w:left="1152" w:hanging="432"/>
    </w:pPr>
  </w:style>
  <w:style w:type="character" w:customStyle="1" w:styleId="czech5Znak">
    <w:name w:val="czech5 Znak"/>
    <w:basedOn w:val="czech4Znak"/>
    <w:link w:val="czech5"/>
    <w:rsid w:val="00466AD6"/>
    <w:rPr>
      <w:rFonts w:ascii="Arial" w:eastAsia="Times New Roman" w:hAnsi="Arial"/>
      <w:i/>
      <w:sz w:val="22"/>
      <w:szCs w:val="22"/>
    </w:rPr>
  </w:style>
  <w:style w:type="paragraph" w:styleId="Tytu">
    <w:name w:val="Title"/>
    <w:aliases w:val="BT_Title"/>
    <w:basedOn w:val="Normalny"/>
    <w:link w:val="TytuZnak"/>
    <w:rsid w:val="00466AD6"/>
    <w:pPr>
      <w:numPr>
        <w:ilvl w:val="4"/>
        <w:numId w:val="3"/>
      </w:numPr>
      <w:tabs>
        <w:tab w:val="clear" w:pos="2880"/>
      </w:tabs>
      <w:ind w:left="0" w:firstLine="0"/>
      <w:jc w:val="center"/>
    </w:pPr>
    <w:rPr>
      <w:b/>
      <w:i/>
      <w:sz w:val="52"/>
    </w:rPr>
  </w:style>
  <w:style w:type="character" w:customStyle="1" w:styleId="TytuZnak">
    <w:name w:val="Tytuł Znak"/>
    <w:aliases w:val="BT_Title Znak"/>
    <w:link w:val="Tytu"/>
    <w:rsid w:val="00466AD6"/>
    <w:rPr>
      <w:rFonts w:ascii="Times New Roman" w:eastAsia="Times New Roman" w:hAnsi="Times New Roman"/>
      <w:b/>
      <w:i/>
      <w:sz w:val="52"/>
    </w:rPr>
  </w:style>
  <w:style w:type="paragraph" w:styleId="Listapunktowana2">
    <w:name w:val="List Bullet 2"/>
    <w:basedOn w:val="Normalny"/>
    <w:rsid w:val="00466AD6"/>
    <w:pPr>
      <w:tabs>
        <w:tab w:val="num" w:pos="708"/>
      </w:tabs>
      <w:spacing w:before="120"/>
      <w:ind w:left="708" w:hanging="708"/>
    </w:pPr>
    <w:rPr>
      <w:rFonts w:ascii="Arial" w:hAnsi="Arial"/>
      <w:sz w:val="24"/>
      <w:szCs w:val="24"/>
      <w:lang w:val="fr-FR" w:eastAsia="fr-FR"/>
    </w:rPr>
  </w:style>
  <w:style w:type="paragraph" w:customStyle="1" w:styleId="Tekstpodstawowywcity21">
    <w:name w:val="Tekst podstawowy wcięty 21"/>
    <w:basedOn w:val="Normalny"/>
    <w:rsid w:val="00466AD6"/>
    <w:pPr>
      <w:overflowPunct w:val="0"/>
      <w:autoSpaceDE w:val="0"/>
      <w:autoSpaceDN w:val="0"/>
      <w:adjustRightInd w:val="0"/>
      <w:spacing w:line="360" w:lineRule="auto"/>
      <w:ind w:left="709"/>
      <w:textAlignment w:val="baseline"/>
    </w:pPr>
    <w:rPr>
      <w:rFonts w:ascii="Arial" w:hAnsi="Arial"/>
      <w:sz w:val="24"/>
    </w:rPr>
  </w:style>
  <w:style w:type="paragraph" w:customStyle="1" w:styleId="styliwony0">
    <w:name w:val="styliwony"/>
    <w:basedOn w:val="Normalny"/>
    <w:rsid w:val="00466AD6"/>
    <w:pPr>
      <w:spacing w:before="100" w:beforeAutospacing="1" w:after="100" w:afterAutospacing="1"/>
    </w:pPr>
    <w:rPr>
      <w:sz w:val="24"/>
      <w:szCs w:val="24"/>
    </w:rPr>
  </w:style>
  <w:style w:type="paragraph" w:customStyle="1" w:styleId="bodytext2">
    <w:name w:val="bodytext2"/>
    <w:basedOn w:val="Normalny"/>
    <w:rsid w:val="00466AD6"/>
    <w:pPr>
      <w:spacing w:before="100" w:beforeAutospacing="1" w:after="100" w:afterAutospacing="1"/>
    </w:pPr>
    <w:rPr>
      <w:sz w:val="24"/>
      <w:szCs w:val="24"/>
    </w:rPr>
  </w:style>
  <w:style w:type="paragraph" w:customStyle="1" w:styleId="Tekstpodstawowywcity31">
    <w:name w:val="Tekst podstawowy wcięty 31"/>
    <w:basedOn w:val="Normalny"/>
    <w:rsid w:val="00466AD6"/>
    <w:pPr>
      <w:overflowPunct w:val="0"/>
      <w:autoSpaceDE w:val="0"/>
      <w:autoSpaceDN w:val="0"/>
      <w:adjustRightInd w:val="0"/>
      <w:ind w:firstLine="709"/>
    </w:pPr>
  </w:style>
  <w:style w:type="paragraph" w:customStyle="1" w:styleId="Styl1">
    <w:name w:val="Styl1"/>
    <w:basedOn w:val="Normalny"/>
    <w:rsid w:val="00466AD6"/>
    <w:pPr>
      <w:pageBreakBefore/>
      <w:tabs>
        <w:tab w:val="left" w:pos="567"/>
      </w:tabs>
    </w:pPr>
    <w:rPr>
      <w:b/>
    </w:rPr>
  </w:style>
  <w:style w:type="paragraph" w:customStyle="1" w:styleId="WDX">
    <w:name w:val="WDX"/>
    <w:basedOn w:val="WD6"/>
    <w:rsid w:val="00466AD6"/>
  </w:style>
  <w:style w:type="paragraph" w:customStyle="1" w:styleId="tekst">
    <w:name w:val="tekst"/>
    <w:basedOn w:val="Normalny"/>
    <w:rsid w:val="00466AD6"/>
    <w:pPr>
      <w:numPr>
        <w:numId w:val="4"/>
      </w:numPr>
      <w:tabs>
        <w:tab w:val="clear" w:pos="643"/>
      </w:tabs>
      <w:spacing w:line="300" w:lineRule="atLeast"/>
      <w:ind w:left="0" w:firstLine="0"/>
    </w:pPr>
    <w:rPr>
      <w:sz w:val="24"/>
    </w:rPr>
  </w:style>
  <w:style w:type="paragraph" w:styleId="Wcicienormalne">
    <w:name w:val="Normal Indent"/>
    <w:basedOn w:val="Normalny"/>
    <w:uiPriority w:val="99"/>
    <w:rsid w:val="00466AD6"/>
    <w:pPr>
      <w:spacing w:before="120"/>
      <w:ind w:left="720"/>
    </w:pPr>
  </w:style>
  <w:style w:type="paragraph" w:customStyle="1" w:styleId="wyliczenie1">
    <w:name w:val="wyliczenie 1"/>
    <w:basedOn w:val="Listapunktowana"/>
    <w:rsid w:val="00466AD6"/>
    <w:pPr>
      <w:ind w:left="283" w:hanging="283"/>
      <w:jc w:val="left"/>
    </w:pPr>
    <w:rPr>
      <w:sz w:val="24"/>
    </w:rPr>
  </w:style>
  <w:style w:type="paragraph" w:customStyle="1" w:styleId="11txt">
    <w:name w:val="1.1.txt"/>
    <w:basedOn w:val="Normalny"/>
    <w:rsid w:val="00466AD6"/>
    <w:pPr>
      <w:tabs>
        <w:tab w:val="left" w:pos="-426"/>
        <w:tab w:val="left" w:pos="142"/>
        <w:tab w:val="left" w:pos="1985"/>
        <w:tab w:val="left" w:pos="2041"/>
        <w:tab w:val="left" w:pos="2381"/>
        <w:tab w:val="left" w:pos="2722"/>
        <w:tab w:val="left" w:pos="3061"/>
        <w:tab w:val="left" w:pos="3402"/>
        <w:tab w:val="left" w:pos="3828"/>
        <w:tab w:val="left" w:pos="4678"/>
        <w:tab w:val="left" w:pos="5669"/>
      </w:tabs>
      <w:ind w:firstLine="567"/>
    </w:pPr>
    <w:rPr>
      <w:sz w:val="18"/>
    </w:rPr>
  </w:style>
  <w:style w:type="paragraph" w:customStyle="1" w:styleId="podpunkt">
    <w:name w:val="podpunkt"/>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pPr>
    <w:rPr>
      <w:b/>
      <w:sz w:val="24"/>
      <w:szCs w:val="24"/>
    </w:rPr>
  </w:style>
  <w:style w:type="paragraph" w:customStyle="1" w:styleId="paragraf">
    <w:name w:val="paragraf"/>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pPr>
    <w:rPr>
      <w:sz w:val="24"/>
      <w:szCs w:val="24"/>
    </w:rPr>
  </w:style>
  <w:style w:type="character" w:customStyle="1" w:styleId="ZnakZnak">
    <w:name w:val="Znak Znak"/>
    <w:rsid w:val="00466AD6"/>
    <w:rPr>
      <w:b/>
      <w:bCs/>
      <w:lang w:val="pl-PL" w:eastAsia="pl-PL" w:bidi="ar-SA"/>
    </w:rPr>
  </w:style>
  <w:style w:type="paragraph" w:customStyle="1" w:styleId="BodyText21">
    <w:name w:val="Body Text 21"/>
    <w:basedOn w:val="Normalny"/>
    <w:rsid w:val="00466AD6"/>
    <w:pPr>
      <w:widowControl w:val="0"/>
    </w:pPr>
    <w:rPr>
      <w:b/>
      <w:sz w:val="24"/>
    </w:rPr>
  </w:style>
  <w:style w:type="paragraph" w:customStyle="1" w:styleId="RightPar3">
    <w:name w:val="Right Par 3"/>
    <w:rsid w:val="00466AD6"/>
    <w:pPr>
      <w:tabs>
        <w:tab w:val="left" w:pos="-720"/>
        <w:tab w:val="left" w:pos="0"/>
        <w:tab w:val="left" w:pos="720"/>
        <w:tab w:val="left" w:pos="1440"/>
        <w:tab w:val="decimal" w:pos="2160"/>
      </w:tabs>
      <w:suppressAutoHyphens/>
      <w:ind w:left="2160" w:hanging="432"/>
    </w:pPr>
    <w:rPr>
      <w:rFonts w:ascii="Courier" w:eastAsia="Times New Roman" w:hAnsi="Courier"/>
      <w:sz w:val="24"/>
      <w:lang w:val="en-US"/>
    </w:rPr>
  </w:style>
  <w:style w:type="paragraph" w:customStyle="1" w:styleId="Tytu0">
    <w:name w:val="Tytu"/>
    <w:basedOn w:val="Liniagrna"/>
    <w:next w:val="Podstawowyakapitowy"/>
    <w:rsid w:val="00466AD6"/>
    <w:rPr>
      <w:rFonts w:ascii="Aerton EFN" w:hAnsi="Aerton EFN" w:cs="Aerton EFN"/>
      <w:b/>
      <w:bCs/>
      <w:sz w:val="36"/>
      <w:szCs w:val="36"/>
    </w:rPr>
  </w:style>
  <w:style w:type="paragraph" w:customStyle="1" w:styleId="Podstawowyakapitowy">
    <w:name w:val="[Podstawowy akapitowy]"/>
    <w:basedOn w:val="Brakstyluakapitowego"/>
    <w:rsid w:val="00466AD6"/>
  </w:style>
  <w:style w:type="paragraph" w:styleId="Podtytu">
    <w:name w:val="Subtitle"/>
    <w:basedOn w:val="Tytu0"/>
    <w:next w:val="Normalny"/>
    <w:link w:val="PodtytuZnak"/>
    <w:rsid w:val="00466AD6"/>
    <w:pPr>
      <w:jc w:val="center"/>
    </w:pPr>
    <w:rPr>
      <w:rFonts w:ascii="Adobe Caslon Pro Bold" w:hAnsi="Adobe Caslon Pro Bold" w:cs="Adobe Caslon Pro Bold"/>
      <w:sz w:val="38"/>
      <w:szCs w:val="38"/>
    </w:rPr>
  </w:style>
  <w:style w:type="character" w:customStyle="1" w:styleId="PodtytuZnak">
    <w:name w:val="Podtytuł Znak"/>
    <w:link w:val="Podtytu"/>
    <w:rsid w:val="00466AD6"/>
    <w:rPr>
      <w:rFonts w:ascii="Adobe Caslon Pro Bold" w:eastAsia="Times New Roman" w:hAnsi="Adobe Caslon Pro Bold" w:cs="Adobe Caslon Pro Bold"/>
      <w:b/>
      <w:bCs/>
      <w:color w:val="000000"/>
      <w:sz w:val="38"/>
      <w:szCs w:val="38"/>
    </w:rPr>
  </w:style>
  <w:style w:type="table" w:styleId="Tabela-Siatka">
    <w:name w:val="Table Grid"/>
    <w:basedOn w:val="Standardowy"/>
    <w:uiPriority w:val="59"/>
    <w:rsid w:val="00466A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rsid w:val="00466AD6"/>
    <w:pPr>
      <w:tabs>
        <w:tab w:val="right" w:leader="dot" w:pos="7371"/>
      </w:tabs>
      <w:ind w:left="400"/>
    </w:pPr>
    <w:rPr>
      <w:i/>
    </w:rPr>
  </w:style>
  <w:style w:type="paragraph" w:styleId="Spistreci5">
    <w:name w:val="toc 5"/>
    <w:basedOn w:val="Normalny"/>
    <w:next w:val="Normalny"/>
    <w:rsid w:val="00466AD6"/>
    <w:pPr>
      <w:tabs>
        <w:tab w:val="right" w:leader="dot" w:pos="7371"/>
      </w:tabs>
      <w:ind w:left="800"/>
    </w:pPr>
    <w:rPr>
      <w:sz w:val="18"/>
    </w:rPr>
  </w:style>
  <w:style w:type="paragraph" w:styleId="Spistreci6">
    <w:name w:val="toc 6"/>
    <w:basedOn w:val="Normalny"/>
    <w:next w:val="Normalny"/>
    <w:rsid w:val="00466AD6"/>
    <w:pPr>
      <w:tabs>
        <w:tab w:val="right" w:leader="dot" w:pos="7371"/>
      </w:tabs>
      <w:ind w:left="1000"/>
    </w:pPr>
    <w:rPr>
      <w:sz w:val="18"/>
    </w:rPr>
  </w:style>
  <w:style w:type="paragraph" w:styleId="Spistreci7">
    <w:name w:val="toc 7"/>
    <w:basedOn w:val="Normalny"/>
    <w:next w:val="Normalny"/>
    <w:rsid w:val="00466AD6"/>
    <w:pPr>
      <w:tabs>
        <w:tab w:val="right" w:leader="dot" w:pos="7371"/>
      </w:tabs>
      <w:ind w:left="1200"/>
    </w:pPr>
    <w:rPr>
      <w:sz w:val="18"/>
    </w:rPr>
  </w:style>
  <w:style w:type="paragraph" w:styleId="Spistreci8">
    <w:name w:val="toc 8"/>
    <w:basedOn w:val="Normalny"/>
    <w:next w:val="Normalny"/>
    <w:rsid w:val="00466AD6"/>
    <w:pPr>
      <w:tabs>
        <w:tab w:val="right" w:leader="dot" w:pos="7371"/>
      </w:tabs>
      <w:ind w:left="1400"/>
    </w:pPr>
    <w:rPr>
      <w:sz w:val="18"/>
    </w:rPr>
  </w:style>
  <w:style w:type="paragraph" w:styleId="Spistreci9">
    <w:name w:val="toc 9"/>
    <w:basedOn w:val="Normalny"/>
    <w:next w:val="Normalny"/>
    <w:rsid w:val="00466AD6"/>
    <w:pPr>
      <w:tabs>
        <w:tab w:val="right" w:leader="dot" w:pos="7371"/>
      </w:tabs>
      <w:ind w:left="1600"/>
    </w:pPr>
    <w:rPr>
      <w:sz w:val="18"/>
    </w:rPr>
  </w:style>
  <w:style w:type="numbering" w:customStyle="1" w:styleId="Bezlisty1">
    <w:name w:val="Bez listy1"/>
    <w:next w:val="Bezlisty"/>
    <w:semiHidden/>
    <w:rsid w:val="00466AD6"/>
  </w:style>
  <w:style w:type="paragraph" w:styleId="Mapadokumentu">
    <w:name w:val="Document Map"/>
    <w:basedOn w:val="Normalny"/>
    <w:link w:val="MapadokumentuZnak"/>
    <w:semiHidden/>
    <w:rsid w:val="00466AD6"/>
    <w:pPr>
      <w:shd w:val="clear" w:color="auto" w:fill="000080"/>
    </w:pPr>
    <w:rPr>
      <w:rFonts w:ascii="Tahoma" w:hAnsi="Tahoma" w:cs="Tahoma"/>
    </w:rPr>
  </w:style>
  <w:style w:type="character" w:customStyle="1" w:styleId="MapadokumentuZnak">
    <w:name w:val="Mapa dokumentu Znak"/>
    <w:link w:val="Mapadokumentu"/>
    <w:rsid w:val="00466AD6"/>
    <w:rPr>
      <w:rFonts w:ascii="Tahoma" w:eastAsia="Times New Roman" w:hAnsi="Tahoma" w:cs="Tahoma"/>
      <w:sz w:val="20"/>
      <w:szCs w:val="20"/>
      <w:shd w:val="clear" w:color="auto" w:fill="000080"/>
      <w:lang w:eastAsia="pl-PL"/>
    </w:rPr>
  </w:style>
  <w:style w:type="numbering" w:customStyle="1" w:styleId="Bezlisty2">
    <w:name w:val="Bez listy2"/>
    <w:next w:val="Bezlisty"/>
    <w:semiHidden/>
    <w:rsid w:val="00466AD6"/>
  </w:style>
  <w:style w:type="character" w:styleId="Odwoanieprzypisudolnego">
    <w:name w:val="footnote reference"/>
    <w:semiHidden/>
    <w:rsid w:val="00466AD6"/>
    <w:rPr>
      <w:vertAlign w:val="superscript"/>
    </w:rPr>
  </w:style>
  <w:style w:type="numbering" w:customStyle="1" w:styleId="Bezlisty3">
    <w:name w:val="Bez listy3"/>
    <w:next w:val="Bezlisty"/>
    <w:semiHidden/>
    <w:rsid w:val="00466AD6"/>
  </w:style>
  <w:style w:type="numbering" w:customStyle="1" w:styleId="Bezlisty4">
    <w:name w:val="Bez listy4"/>
    <w:next w:val="Bezlisty"/>
    <w:semiHidden/>
    <w:rsid w:val="00466AD6"/>
  </w:style>
  <w:style w:type="paragraph" w:customStyle="1" w:styleId="punkt">
    <w:name w:val="punkt"/>
    <w:basedOn w:val="Normalny"/>
    <w:rsid w:val="00466AD6"/>
    <w:pPr>
      <w:keepNext/>
      <w:spacing w:line="480" w:lineRule="auto"/>
    </w:pPr>
    <w:rPr>
      <w:b/>
      <w:sz w:val="28"/>
      <w:szCs w:val="24"/>
    </w:rPr>
  </w:style>
  <w:style w:type="character" w:customStyle="1" w:styleId="header3">
    <w:name w:val="header3"/>
    <w:rsid w:val="00466AD6"/>
    <w:rPr>
      <w:b/>
      <w:bCs w:val="0"/>
      <w:sz w:val="36"/>
    </w:rPr>
  </w:style>
  <w:style w:type="character" w:customStyle="1" w:styleId="minus">
    <w:name w:val="minus"/>
    <w:rsid w:val="00466AD6"/>
  </w:style>
  <w:style w:type="character" w:customStyle="1" w:styleId="kontynuacja">
    <w:name w:val="kontynuacja"/>
    <w:rsid w:val="00466AD6"/>
  </w:style>
  <w:style w:type="character" w:customStyle="1" w:styleId="podpodpunkt">
    <w:name w:val="podpodpunkt"/>
    <w:rsid w:val="00466AD6"/>
  </w:style>
  <w:style w:type="paragraph" w:customStyle="1" w:styleId="Wypunktowanie">
    <w:name w:val="Wypunktowanie"/>
    <w:basedOn w:val="Normalny"/>
    <w:rsid w:val="00466AD6"/>
    <w:pPr>
      <w:widowControl w:val="0"/>
      <w:tabs>
        <w:tab w:val="left" w:pos="708"/>
      </w:tabs>
      <w:overflowPunct w:val="0"/>
      <w:autoSpaceDE w:val="0"/>
      <w:autoSpaceDN w:val="0"/>
      <w:adjustRightInd w:val="0"/>
      <w:ind w:left="708" w:hanging="708"/>
    </w:pPr>
    <w:rPr>
      <w:sz w:val="24"/>
    </w:rPr>
  </w:style>
  <w:style w:type="paragraph" w:customStyle="1" w:styleId="Numerowanie">
    <w:name w:val="Numerowanie"/>
    <w:basedOn w:val="Tekstpodstawowy"/>
    <w:rsid w:val="00466AD6"/>
    <w:pPr>
      <w:widowControl w:val="0"/>
      <w:overflowPunct w:val="0"/>
      <w:autoSpaceDE w:val="0"/>
      <w:autoSpaceDN w:val="0"/>
      <w:adjustRightInd w:val="0"/>
      <w:spacing w:after="0"/>
      <w:jc w:val="center"/>
    </w:pPr>
    <w:rPr>
      <w:sz w:val="24"/>
      <w:lang w:val="fr-FR"/>
    </w:rPr>
  </w:style>
  <w:style w:type="paragraph" w:customStyle="1" w:styleId="Tablica0">
    <w:name w:val="Tablica"/>
    <w:basedOn w:val="Normalny"/>
    <w:next w:val="Normalny"/>
    <w:rsid w:val="00466AD6"/>
    <w:pPr>
      <w:keepNext/>
      <w:keepLines/>
      <w:tabs>
        <w:tab w:val="left" w:pos="-720"/>
      </w:tabs>
      <w:suppressAutoHyphens/>
      <w:overflowPunct w:val="0"/>
      <w:autoSpaceDE w:val="0"/>
      <w:autoSpaceDN w:val="0"/>
      <w:adjustRightInd w:val="0"/>
      <w:spacing w:before="120" w:line="360" w:lineRule="auto"/>
      <w:jc w:val="center"/>
    </w:pPr>
    <w:rPr>
      <w:b/>
      <w:sz w:val="24"/>
    </w:rPr>
  </w:style>
  <w:style w:type="paragraph" w:customStyle="1" w:styleId="Teksttablicy">
    <w:name w:val="Tekst tablicy"/>
    <w:basedOn w:val="Tekstpodstawowy"/>
    <w:next w:val="Tekstpodstawowy"/>
    <w:rsid w:val="00466AD6"/>
    <w:pPr>
      <w:keepLines/>
      <w:spacing w:after="0"/>
      <w:jc w:val="center"/>
    </w:pPr>
    <w:rPr>
      <w:rFonts w:ascii="Arial" w:hAnsi="Arial" w:cs="Arial"/>
      <w:bCs/>
      <w:sz w:val="24"/>
      <w:lang w:val="fr-FR"/>
    </w:rPr>
  </w:style>
  <w:style w:type="paragraph" w:customStyle="1" w:styleId="Rysunek">
    <w:name w:val="Rysunek"/>
    <w:basedOn w:val="Normalny"/>
    <w:next w:val="Tekstpodstawowy"/>
    <w:rsid w:val="00466AD6"/>
    <w:pPr>
      <w:keepLines/>
      <w:tabs>
        <w:tab w:val="left" w:pos="-720"/>
      </w:tabs>
      <w:suppressAutoHyphens/>
      <w:overflowPunct w:val="0"/>
      <w:autoSpaceDE w:val="0"/>
      <w:autoSpaceDN w:val="0"/>
      <w:adjustRightInd w:val="0"/>
      <w:spacing w:before="260"/>
      <w:jc w:val="center"/>
    </w:pPr>
    <w:rPr>
      <w:b/>
      <w:noProof/>
      <w:sz w:val="24"/>
    </w:rPr>
  </w:style>
  <w:style w:type="character" w:customStyle="1" w:styleId="ZnakZnak3">
    <w:name w:val="Znak Znak3"/>
    <w:rsid w:val="00466AD6"/>
    <w:rPr>
      <w:rFonts w:ascii="Century Gothic" w:hAnsi="Century Gothic"/>
      <w:sz w:val="24"/>
    </w:rPr>
  </w:style>
  <w:style w:type="numbering" w:customStyle="1" w:styleId="Bezlisty5">
    <w:name w:val="Bez listy5"/>
    <w:next w:val="Bezlisty"/>
    <w:semiHidden/>
    <w:unhideWhenUsed/>
    <w:rsid w:val="00466AD6"/>
  </w:style>
  <w:style w:type="paragraph" w:customStyle="1" w:styleId="Default">
    <w:name w:val="Default"/>
    <w:uiPriority w:val="99"/>
    <w:rsid w:val="00466AD6"/>
    <w:pPr>
      <w:widowControl w:val="0"/>
      <w:autoSpaceDE w:val="0"/>
      <w:autoSpaceDN w:val="0"/>
      <w:adjustRightInd w:val="0"/>
    </w:pPr>
    <w:rPr>
      <w:rFonts w:ascii="Arial" w:eastAsia="Times New Roman" w:hAnsi="Arial" w:cs="Arial"/>
      <w:color w:val="000000"/>
      <w:sz w:val="24"/>
      <w:szCs w:val="24"/>
    </w:rPr>
  </w:style>
  <w:style w:type="character" w:styleId="Odwoanieprzypisukocowego">
    <w:name w:val="endnote reference"/>
    <w:uiPriority w:val="99"/>
    <w:rsid w:val="00466AD6"/>
    <w:rPr>
      <w:vertAlign w:val="superscript"/>
    </w:rPr>
  </w:style>
  <w:style w:type="character" w:styleId="UyteHipercze">
    <w:name w:val="FollowedHyperlink"/>
    <w:rsid w:val="00466AD6"/>
    <w:rPr>
      <w:color w:val="800080"/>
      <w:u w:val="single"/>
    </w:rPr>
  </w:style>
  <w:style w:type="paragraph" w:styleId="Tematkomentarza">
    <w:name w:val="annotation subject"/>
    <w:basedOn w:val="Tekstkomentarza"/>
    <w:next w:val="Tekstkomentarza"/>
    <w:link w:val="TematkomentarzaZnak"/>
    <w:uiPriority w:val="99"/>
    <w:rsid w:val="00466AD6"/>
    <w:rPr>
      <w:bCs/>
      <w:lang w:val="pl-PL"/>
    </w:rPr>
  </w:style>
  <w:style w:type="character" w:customStyle="1" w:styleId="TematkomentarzaZnak">
    <w:name w:val="Temat komentarza Znak"/>
    <w:link w:val="Tematkomentarza"/>
    <w:uiPriority w:val="99"/>
    <w:rsid w:val="00466AD6"/>
    <w:rPr>
      <w:rFonts w:ascii="Times New Roman" w:eastAsia="Times New Roman" w:hAnsi="Times New Roman" w:cs="Times New Roman"/>
      <w:b/>
      <w:bCs/>
      <w:sz w:val="20"/>
      <w:szCs w:val="20"/>
      <w:lang w:val="en-US" w:eastAsia="pl-PL"/>
    </w:rPr>
  </w:style>
  <w:style w:type="paragraph" w:styleId="Indeks1">
    <w:name w:val="index 1"/>
    <w:basedOn w:val="Normalny"/>
    <w:next w:val="Normalny"/>
    <w:semiHidden/>
    <w:rsid w:val="00466AD6"/>
    <w:pPr>
      <w:spacing w:before="120"/>
    </w:pPr>
  </w:style>
  <w:style w:type="paragraph" w:customStyle="1" w:styleId="Norma">
    <w:name w:val="Norma"/>
    <w:basedOn w:val="Normalny"/>
    <w:autoRedefine/>
    <w:rsid w:val="00466AD6"/>
    <w:pPr>
      <w:tabs>
        <w:tab w:val="left" w:pos="567"/>
        <w:tab w:val="num" w:pos="2552"/>
      </w:tabs>
      <w:ind w:left="2552" w:hanging="2552"/>
    </w:pPr>
    <w:rPr>
      <w:bCs/>
    </w:rPr>
  </w:style>
  <w:style w:type="paragraph" w:customStyle="1" w:styleId="Akapitzlist1">
    <w:name w:val="Akapit z listą1"/>
    <w:basedOn w:val="Normalny"/>
    <w:rsid w:val="00466AD6"/>
    <w:pPr>
      <w:ind w:left="720"/>
    </w:pPr>
    <w:rPr>
      <w:rFonts w:ascii="Arial" w:hAnsi="Arial"/>
      <w:sz w:val="24"/>
      <w:szCs w:val="22"/>
      <w:lang w:val="en-US" w:eastAsia="en-US"/>
    </w:rPr>
  </w:style>
  <w:style w:type="character" w:customStyle="1" w:styleId="spelle">
    <w:name w:val="spelle"/>
    <w:basedOn w:val="Domylnaczcionkaakapitu"/>
    <w:rsid w:val="007D0CF5"/>
  </w:style>
  <w:style w:type="paragraph" w:styleId="Akapitzlist">
    <w:name w:val="List Paragraph"/>
    <w:aliases w:val="Akapit z numeracją,normalny tekst,BulletC,Wyliczanie,Obiekt,Akapit z listą31,Bullets,Kolorowa lista — akcent 11,times"/>
    <w:basedOn w:val="Normalny"/>
    <w:link w:val="AkapitzlistZnak"/>
    <w:uiPriority w:val="34"/>
    <w:qFormat/>
    <w:rsid w:val="00DF38C7"/>
    <w:pPr>
      <w:ind w:left="720"/>
      <w:contextualSpacing/>
    </w:pPr>
    <w:rPr>
      <w:sz w:val="24"/>
      <w:szCs w:val="24"/>
    </w:rPr>
  </w:style>
  <w:style w:type="character" w:customStyle="1" w:styleId="biggertext">
    <w:name w:val="biggertext"/>
    <w:basedOn w:val="Domylnaczcionkaakapitu"/>
    <w:rsid w:val="00DF38C7"/>
  </w:style>
  <w:style w:type="paragraph" w:customStyle="1" w:styleId="1Rozdzia3">
    <w:name w:val="1. Rozdzia3"/>
    <w:rsid w:val="000857D4"/>
    <w:pPr>
      <w:keepNext/>
      <w:widowControl w:val="0"/>
      <w:spacing w:before="120"/>
    </w:pPr>
    <w:rPr>
      <w:rFonts w:ascii="Times New Roman" w:eastAsia="Times New Roman" w:hAnsi="Times New Roman"/>
      <w:b/>
      <w:caps/>
      <w:sz w:val="24"/>
    </w:rPr>
  </w:style>
  <w:style w:type="paragraph" w:customStyle="1" w:styleId="11Podrozdzia3">
    <w:name w:val="1.1. Podrozdzia3"/>
    <w:rsid w:val="000857D4"/>
    <w:pPr>
      <w:keepNext/>
      <w:widowControl w:val="0"/>
      <w:spacing w:before="120"/>
    </w:pPr>
    <w:rPr>
      <w:rFonts w:ascii="Times New Roman" w:eastAsia="Times New Roman" w:hAnsi="Times New Roman"/>
      <w:b/>
      <w:sz w:val="24"/>
    </w:rPr>
  </w:style>
  <w:style w:type="paragraph" w:customStyle="1" w:styleId="Tekstpodstawowy31">
    <w:name w:val="Tekst podstawowy 31"/>
    <w:basedOn w:val="Normalny"/>
    <w:rsid w:val="000857D4"/>
    <w:pPr>
      <w:widowControl w:val="0"/>
      <w:overflowPunct w:val="0"/>
      <w:autoSpaceDE w:val="0"/>
      <w:autoSpaceDN w:val="0"/>
      <w:adjustRightInd w:val="0"/>
    </w:pPr>
    <w:rPr>
      <w:sz w:val="24"/>
    </w:rPr>
  </w:style>
  <w:style w:type="paragraph" w:styleId="Listapunktowana4">
    <w:name w:val="List Bullet 4"/>
    <w:basedOn w:val="Normalny"/>
    <w:rsid w:val="000857D4"/>
    <w:pPr>
      <w:ind w:left="340" w:hanging="340"/>
    </w:pPr>
  </w:style>
  <w:style w:type="paragraph" w:customStyle="1" w:styleId="Skrconyadreszwrotny">
    <w:name w:val="Skrócony adres zwrotny"/>
    <w:basedOn w:val="Normalny"/>
    <w:rsid w:val="000857D4"/>
    <w:rPr>
      <w:rFonts w:ascii="PL Ottawa" w:hAnsi="PL Ottawa"/>
      <w:sz w:val="22"/>
    </w:rPr>
  </w:style>
  <w:style w:type="paragraph" w:customStyle="1" w:styleId="Listawypunktowana1">
    <w:name w:val="Lista wypunktowana 1"/>
    <w:basedOn w:val="Normalny"/>
    <w:autoRedefine/>
    <w:rsid w:val="000857D4"/>
    <w:pPr>
      <w:spacing w:before="120"/>
    </w:pPr>
  </w:style>
  <w:style w:type="paragraph" w:customStyle="1" w:styleId="WW-Listawypunktowana5">
    <w:name w:val="WW-Lista wypunktowana 5"/>
    <w:basedOn w:val="Normalny"/>
    <w:rsid w:val="000857D4"/>
    <w:pPr>
      <w:tabs>
        <w:tab w:val="left" w:pos="357"/>
        <w:tab w:val="left" w:pos="705"/>
      </w:tabs>
      <w:suppressAutoHyphens/>
      <w:ind w:left="283" w:hanging="283"/>
    </w:pPr>
    <w:rPr>
      <w:sz w:val="22"/>
    </w:rPr>
  </w:style>
  <w:style w:type="paragraph" w:customStyle="1" w:styleId="LISTAWYPUNKTOWANA">
    <w:name w:val="LISTA WYPUNKTOWANA"/>
    <w:basedOn w:val="Normalny"/>
    <w:rsid w:val="000857D4"/>
    <w:pPr>
      <w:numPr>
        <w:numId w:val="6"/>
      </w:numPr>
      <w:tabs>
        <w:tab w:val="clear" w:pos="360"/>
        <w:tab w:val="num" w:pos="705"/>
      </w:tabs>
      <w:ind w:left="113" w:firstLine="0"/>
    </w:pPr>
    <w:rPr>
      <w:kern w:val="16"/>
      <w:sz w:val="22"/>
    </w:rPr>
  </w:style>
  <w:style w:type="paragraph" w:customStyle="1" w:styleId="Data1">
    <w:name w:val="Data1"/>
    <w:basedOn w:val="Normalny"/>
    <w:rsid w:val="000857D4"/>
    <w:rPr>
      <w:sz w:val="22"/>
    </w:rPr>
  </w:style>
  <w:style w:type="paragraph" w:customStyle="1" w:styleId="listawypunktowana0">
    <w:name w:val="lista wypunktowana"/>
    <w:basedOn w:val="Wcicienormalne"/>
    <w:rsid w:val="000857D4"/>
    <w:pPr>
      <w:framePr w:hSpace="142" w:vSpace="142" w:wrap="around" w:vAnchor="text" w:hAnchor="text" w:y="1"/>
      <w:spacing w:before="0"/>
      <w:ind w:left="113"/>
      <w:jc w:val="left"/>
    </w:pPr>
  </w:style>
  <w:style w:type="paragraph" w:styleId="Lista-kontynuacja">
    <w:name w:val="List Continue"/>
    <w:basedOn w:val="Normalny"/>
    <w:rsid w:val="000857D4"/>
    <w:pPr>
      <w:spacing w:after="120"/>
      <w:ind w:left="283"/>
    </w:pPr>
  </w:style>
  <w:style w:type="paragraph" w:styleId="Listapunktowana5">
    <w:name w:val="List Bullet 5"/>
    <w:basedOn w:val="Normalny"/>
    <w:autoRedefine/>
    <w:rsid w:val="000857D4"/>
    <w:pPr>
      <w:tabs>
        <w:tab w:val="num" w:pos="926"/>
      </w:tabs>
      <w:ind w:left="926" w:hanging="360"/>
    </w:pPr>
  </w:style>
  <w:style w:type="paragraph" w:customStyle="1" w:styleId="WW-Listawypunktowana">
    <w:name w:val="WW-Lista wypunktowana"/>
    <w:basedOn w:val="Normalny"/>
    <w:rsid w:val="000857D4"/>
    <w:pPr>
      <w:tabs>
        <w:tab w:val="num" w:pos="720"/>
      </w:tabs>
      <w:suppressAutoHyphens/>
      <w:ind w:left="720" w:hanging="360"/>
    </w:pPr>
    <w:rPr>
      <w:sz w:val="22"/>
    </w:rPr>
  </w:style>
  <w:style w:type="paragraph" w:customStyle="1" w:styleId="WW-Tekstpodstawowy3">
    <w:name w:val="WW-Tekst podstawowy 3"/>
    <w:basedOn w:val="Normalny"/>
    <w:rsid w:val="000857D4"/>
    <w:pPr>
      <w:suppressAutoHyphens/>
    </w:pPr>
    <w:rPr>
      <w:b/>
      <w:sz w:val="22"/>
    </w:rPr>
  </w:style>
  <w:style w:type="character" w:customStyle="1" w:styleId="WW8Num1626z0">
    <w:name w:val="WW8Num1626z0"/>
    <w:rsid w:val="000857D4"/>
    <w:rPr>
      <w:rFonts w:ascii="Symbol" w:hAnsi="Symbol"/>
    </w:rPr>
  </w:style>
  <w:style w:type="paragraph" w:customStyle="1" w:styleId="WW-Listawypunktowana3">
    <w:name w:val="WW-Lista wypunktowana 3"/>
    <w:basedOn w:val="Normalny"/>
    <w:rsid w:val="000857D4"/>
    <w:pPr>
      <w:suppressAutoHyphens/>
    </w:pPr>
    <w:rPr>
      <w:sz w:val="22"/>
    </w:rPr>
  </w:style>
  <w:style w:type="paragraph" w:customStyle="1" w:styleId="WW-Tekstpodstawowywcity3">
    <w:name w:val="WW-Tekst podstawowy wcięty 3"/>
    <w:basedOn w:val="Normalny"/>
    <w:rsid w:val="000857D4"/>
    <w:pPr>
      <w:tabs>
        <w:tab w:val="left" w:pos="1137"/>
        <w:tab w:val="left" w:pos="1728"/>
      </w:tabs>
      <w:suppressAutoHyphens/>
      <w:ind w:left="432" w:hanging="432"/>
    </w:pPr>
    <w:rPr>
      <w:b/>
      <w:sz w:val="22"/>
    </w:rPr>
  </w:style>
  <w:style w:type="paragraph" w:customStyle="1" w:styleId="WW-Tekstpodstawowywcity2">
    <w:name w:val="WW-Tekst podstawowy wcięty 2"/>
    <w:basedOn w:val="Normalny"/>
    <w:rsid w:val="000857D4"/>
    <w:pPr>
      <w:suppressAutoHyphens/>
      <w:ind w:firstLine="708"/>
    </w:pPr>
    <w:rPr>
      <w:rFonts w:ascii="Arial" w:hAnsi="Arial"/>
    </w:rPr>
  </w:style>
  <w:style w:type="paragraph" w:customStyle="1" w:styleId="WW-Listawypunktowana2">
    <w:name w:val="WW-Lista wypunktowana 2"/>
    <w:rsid w:val="000857D4"/>
    <w:pPr>
      <w:suppressAutoHyphens/>
      <w:ind w:left="170" w:firstLine="1"/>
    </w:pPr>
    <w:rPr>
      <w:rFonts w:ascii="Times New Roman" w:eastAsia="Times New Roman" w:hAnsi="Times New Roman"/>
      <w:sz w:val="22"/>
    </w:rPr>
  </w:style>
  <w:style w:type="paragraph" w:customStyle="1" w:styleId="WW-Listawypunktowana4">
    <w:name w:val="WW-Lista wypunktowana 4"/>
    <w:basedOn w:val="Normalny"/>
    <w:rsid w:val="000857D4"/>
    <w:pPr>
      <w:suppressAutoHyphens/>
    </w:pPr>
    <w:rPr>
      <w:sz w:val="22"/>
    </w:rPr>
  </w:style>
  <w:style w:type="paragraph" w:customStyle="1" w:styleId="Zawartoramki">
    <w:name w:val="Zawartość ramki"/>
    <w:basedOn w:val="Tekstpodstawowy"/>
    <w:rsid w:val="000857D4"/>
    <w:pPr>
      <w:tabs>
        <w:tab w:val="left" w:pos="705"/>
      </w:tabs>
      <w:suppressAutoHyphens/>
      <w:spacing w:after="0"/>
      <w:jc w:val="center"/>
    </w:pPr>
    <w:rPr>
      <w:rFonts w:ascii="PL Ottawa" w:hAnsi="PL Ottawa"/>
    </w:rPr>
  </w:style>
  <w:style w:type="paragraph" w:customStyle="1" w:styleId="Zawartotabeli">
    <w:name w:val="Zawartość tabeli"/>
    <w:basedOn w:val="Tekstpodstawowy"/>
    <w:rsid w:val="000857D4"/>
    <w:pPr>
      <w:suppressLineNumbers/>
      <w:tabs>
        <w:tab w:val="left" w:pos="705"/>
      </w:tabs>
      <w:suppressAutoHyphens/>
      <w:spacing w:after="0"/>
      <w:jc w:val="center"/>
    </w:pPr>
    <w:rPr>
      <w:rFonts w:ascii="PL Ottawa" w:hAnsi="PL Ottawa"/>
    </w:rPr>
  </w:style>
  <w:style w:type="paragraph" w:customStyle="1" w:styleId="Tytutabeli">
    <w:name w:val="Tytuł tabeli"/>
    <w:basedOn w:val="Zawartotabeli"/>
    <w:rsid w:val="000857D4"/>
    <w:rPr>
      <w:b/>
      <w:i/>
    </w:rPr>
  </w:style>
  <w:style w:type="paragraph" w:customStyle="1" w:styleId="PLTimes">
    <w:name w:val="PLTimes"/>
    <w:basedOn w:val="Normalny"/>
    <w:rsid w:val="000857D4"/>
    <w:pPr>
      <w:spacing w:line="360" w:lineRule="atLeast"/>
    </w:pPr>
    <w:rPr>
      <w:rFonts w:ascii="PL Times New Roman" w:hAnsi="PL Times New Roman"/>
      <w:sz w:val="24"/>
      <w:lang w:val="en-GB"/>
    </w:rPr>
  </w:style>
  <w:style w:type="paragraph" w:customStyle="1" w:styleId="xl24">
    <w:name w:val="xl24"/>
    <w:basedOn w:val="Normalny"/>
    <w:rsid w:val="000857D4"/>
    <w:pPr>
      <w:spacing w:before="100" w:after="100"/>
    </w:pPr>
    <w:rPr>
      <w:rFonts w:ascii="Arial" w:hAnsi="Arial"/>
      <w:b/>
      <w:sz w:val="24"/>
      <w:szCs w:val="24"/>
    </w:rPr>
  </w:style>
  <w:style w:type="paragraph" w:customStyle="1" w:styleId="StylSpistreci1Przed0ptPo0pt">
    <w:name w:val="Styl Spis treści 1 + Przed:  0 pt Po:  0 pt"/>
    <w:basedOn w:val="Spistreci1"/>
    <w:rsid w:val="000857D4"/>
    <w:pPr>
      <w:tabs>
        <w:tab w:val="right" w:leader="dot" w:pos="7371"/>
      </w:tabs>
      <w:suppressAutoHyphens w:val="0"/>
      <w:autoSpaceDN w:val="0"/>
      <w:adjustRightInd w:val="0"/>
      <w:ind w:left="0" w:right="0" w:firstLine="0"/>
      <w:textAlignment w:val="baseline"/>
    </w:pPr>
    <w:rPr>
      <w:b/>
      <w:bCs/>
      <w:noProof w:val="0"/>
    </w:rPr>
  </w:style>
  <w:style w:type="paragraph" w:customStyle="1" w:styleId="Bullet1points">
    <w:name w:val="Bullet 1 points"/>
    <w:basedOn w:val="Normalny"/>
    <w:rsid w:val="000857D4"/>
    <w:pPr>
      <w:tabs>
        <w:tab w:val="num" w:pos="720"/>
      </w:tabs>
      <w:spacing w:before="60" w:after="60"/>
      <w:ind w:left="720" w:hanging="360"/>
    </w:pPr>
  </w:style>
  <w:style w:type="paragraph" w:customStyle="1" w:styleId="FR2">
    <w:name w:val="FR2"/>
    <w:rsid w:val="000857D4"/>
    <w:pPr>
      <w:widowControl w:val="0"/>
      <w:autoSpaceDE w:val="0"/>
      <w:autoSpaceDN w:val="0"/>
      <w:adjustRightInd w:val="0"/>
      <w:spacing w:before="460"/>
      <w:jc w:val="center"/>
    </w:pPr>
    <w:rPr>
      <w:rFonts w:ascii="Times New Roman" w:eastAsia="Times New Roman" w:hAnsi="Times New Roman"/>
      <w:noProof/>
      <w:sz w:val="24"/>
      <w:szCs w:val="24"/>
    </w:rPr>
  </w:style>
  <w:style w:type="paragraph" w:customStyle="1" w:styleId="FR3">
    <w:name w:val="FR3"/>
    <w:rsid w:val="000857D4"/>
    <w:pPr>
      <w:widowControl w:val="0"/>
      <w:tabs>
        <w:tab w:val="num" w:pos="1996"/>
      </w:tabs>
      <w:autoSpaceDE w:val="0"/>
      <w:autoSpaceDN w:val="0"/>
      <w:adjustRightInd w:val="0"/>
      <w:spacing w:before="300"/>
      <w:ind w:left="440"/>
    </w:pPr>
    <w:rPr>
      <w:rFonts w:ascii="Arial" w:eastAsia="Times New Roman" w:hAnsi="Arial" w:cs="Arial"/>
      <w:sz w:val="18"/>
      <w:szCs w:val="18"/>
    </w:rPr>
  </w:style>
  <w:style w:type="paragraph" w:customStyle="1" w:styleId="Listaabc">
    <w:name w:val="Lista abc"/>
    <w:basedOn w:val="Normalny"/>
    <w:rsid w:val="000857D4"/>
    <w:pPr>
      <w:spacing w:before="120"/>
    </w:pPr>
  </w:style>
  <w:style w:type="paragraph" w:customStyle="1" w:styleId="Indeksdolny">
    <w:name w:val="Indeks dolny"/>
    <w:basedOn w:val="Normalny"/>
    <w:rsid w:val="000857D4"/>
    <w:pPr>
      <w:spacing w:before="120"/>
    </w:pPr>
    <w:rPr>
      <w:vertAlign w:val="subscript"/>
    </w:rPr>
  </w:style>
  <w:style w:type="paragraph" w:customStyle="1" w:styleId="Paragraf1">
    <w:name w:val="Paragraf1"/>
    <w:basedOn w:val="Normalny"/>
    <w:rsid w:val="000857D4"/>
    <w:pPr>
      <w:keepNext/>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pPr>
    <w:rPr>
      <w:sz w:val="24"/>
      <w:szCs w:val="24"/>
    </w:rPr>
  </w:style>
  <w:style w:type="paragraph" w:customStyle="1" w:styleId="Tekst0">
    <w:name w:val="Tekst"/>
    <w:rsid w:val="000857D4"/>
    <w:pPr>
      <w:tabs>
        <w:tab w:val="left" w:pos="851"/>
        <w:tab w:val="left" w:pos="1701"/>
        <w:tab w:val="left" w:pos="2835"/>
        <w:tab w:val="left" w:pos="3969"/>
      </w:tabs>
      <w:spacing w:before="120"/>
      <w:ind w:firstLine="851"/>
      <w:jc w:val="both"/>
    </w:pPr>
    <w:rPr>
      <w:rFonts w:ascii="Arial" w:eastAsia="Times New Roman" w:hAnsi="Arial"/>
      <w:color w:val="000000"/>
    </w:rPr>
  </w:style>
  <w:style w:type="paragraph" w:customStyle="1" w:styleId="lista0">
    <w:name w:val="lista"/>
    <w:rsid w:val="000857D4"/>
    <w:pPr>
      <w:tabs>
        <w:tab w:val="left" w:pos="7088"/>
      </w:tabs>
    </w:pPr>
    <w:rPr>
      <w:rFonts w:ascii="Times New Roman" w:eastAsia="Times New Roman" w:hAnsi="Times New Roman"/>
      <w:noProof/>
    </w:rPr>
  </w:style>
  <w:style w:type="paragraph" w:customStyle="1" w:styleId="Wierszzwp9p">
    <w:name w:val="Wiersz zw_p9p"/>
    <w:basedOn w:val="Normalny"/>
    <w:rsid w:val="000857D4"/>
    <w:pPr>
      <w:tabs>
        <w:tab w:val="left" w:pos="425"/>
        <w:tab w:val="left" w:pos="851"/>
        <w:tab w:val="left" w:pos="1276"/>
        <w:tab w:val="left" w:pos="1701"/>
        <w:tab w:val="left" w:pos="2126"/>
        <w:tab w:val="left" w:pos="2552"/>
        <w:tab w:val="left" w:pos="3402"/>
        <w:tab w:val="left" w:pos="6804"/>
        <w:tab w:val="left" w:pos="7655"/>
        <w:tab w:val="left" w:pos="8505"/>
      </w:tabs>
      <w:spacing w:before="180" w:after="180"/>
    </w:pPr>
    <w:rPr>
      <w:sz w:val="24"/>
      <w:szCs w:val="24"/>
    </w:rPr>
  </w:style>
  <w:style w:type="paragraph" w:customStyle="1" w:styleId="wierszzw9p">
    <w:name w:val="wiersz zw_9p"/>
    <w:basedOn w:val="Wierszzwp9p"/>
    <w:rsid w:val="000857D4"/>
    <w:pPr>
      <w:spacing w:before="0"/>
    </w:pPr>
  </w:style>
  <w:style w:type="paragraph" w:customStyle="1" w:styleId="StylNagwek3">
    <w:name w:val="Styl Nagłówek 3"/>
    <w:aliases w:val="Title 3 + Pogrubienie"/>
    <w:basedOn w:val="Nagwek3"/>
    <w:link w:val="StylNagwek3Title3PogrubienieZnak"/>
    <w:rsid w:val="000857D4"/>
    <w:pPr>
      <w:tabs>
        <w:tab w:val="left" w:pos="1134"/>
        <w:tab w:val="left" w:pos="1701"/>
      </w:tabs>
      <w:spacing w:before="0" w:after="0"/>
      <w:ind w:left="30" w:hanging="30"/>
      <w:jc w:val="both"/>
    </w:pPr>
    <w:rPr>
      <w:b w:val="0"/>
      <w:bCs/>
      <w:szCs w:val="24"/>
    </w:rPr>
  </w:style>
  <w:style w:type="character" w:customStyle="1" w:styleId="StylNagwek3Title3PogrubienieZnak">
    <w:name w:val="Styl Nagłówek 3;Title 3 + Pogrubienie Znak"/>
    <w:link w:val="StylNagwek3"/>
    <w:rsid w:val="000857D4"/>
    <w:rPr>
      <w:bCs/>
      <w:szCs w:val="24"/>
      <w:lang w:val="pl-PL" w:eastAsia="pl-PL" w:bidi="ar-SA"/>
    </w:rPr>
  </w:style>
  <w:style w:type="paragraph" w:customStyle="1" w:styleId="Tekstpodstawowywcity9">
    <w:name w:val="Tekst podstawowy wcięty 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ind w:firstLine="340"/>
    </w:pPr>
  </w:style>
  <w:style w:type="paragraph" w:customStyle="1" w:styleId="Tekstpodstawowywcity9p9">
    <w:name w:val="Tekst podstawowy wcięty 9p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ind w:firstLine="340"/>
    </w:pPr>
  </w:style>
  <w:style w:type="paragraph" w:customStyle="1" w:styleId="Tekstpodstawowywcityp9">
    <w:name w:val="Tekst podstawowy wcięty p9"/>
    <w:basedOn w:val="Tekstpodstawowywcity9p9"/>
    <w:rsid w:val="000857D4"/>
    <w:pPr>
      <w:spacing w:after="0"/>
    </w:pPr>
  </w:style>
  <w:style w:type="paragraph" w:customStyle="1" w:styleId="Normy4">
    <w:name w:val="Normy4"/>
    <w:basedOn w:val="Normalny"/>
    <w:rsid w:val="000857D4"/>
    <w:pPr>
      <w:tabs>
        <w:tab w:val="left" w:pos="2268"/>
        <w:tab w:val="left" w:pos="2552"/>
        <w:tab w:val="left" w:pos="3402"/>
        <w:tab w:val="left" w:pos="6804"/>
        <w:tab w:val="left" w:pos="7655"/>
        <w:tab w:val="left" w:pos="8505"/>
      </w:tabs>
      <w:spacing w:after="180"/>
      <w:ind w:left="2268" w:hanging="2268"/>
    </w:pPr>
    <w:rPr>
      <w:sz w:val="24"/>
      <w:szCs w:val="24"/>
    </w:rPr>
  </w:style>
  <w:style w:type="paragraph" w:customStyle="1" w:styleId="Normy">
    <w:name w:val="Normy"/>
    <w:basedOn w:val="Normalny"/>
    <w:rsid w:val="000857D4"/>
    <w:pPr>
      <w:tabs>
        <w:tab w:val="left" w:pos="2126"/>
        <w:tab w:val="left" w:pos="2552"/>
        <w:tab w:val="left" w:pos="3402"/>
        <w:tab w:val="left" w:pos="6804"/>
        <w:tab w:val="left" w:pos="7655"/>
        <w:tab w:val="left" w:pos="8505"/>
      </w:tabs>
      <w:spacing w:after="180"/>
      <w:ind w:left="2126" w:hanging="2126"/>
    </w:pPr>
    <w:rPr>
      <w:sz w:val="24"/>
      <w:szCs w:val="24"/>
    </w:rPr>
  </w:style>
  <w:style w:type="character" w:customStyle="1" w:styleId="WW8Num1576z0">
    <w:name w:val="WW8Num1576z0"/>
    <w:rsid w:val="000857D4"/>
    <w:rPr>
      <w:rFonts w:ascii="Symbol" w:hAnsi="Symbol"/>
      <w:color w:val="auto"/>
    </w:rPr>
  </w:style>
  <w:style w:type="character" w:customStyle="1" w:styleId="WW8Num1635z0">
    <w:name w:val="WW8Num1635z0"/>
    <w:rsid w:val="000857D4"/>
    <w:rPr>
      <w:rFonts w:ascii="Arial" w:hAnsi="Arial"/>
      <w:b/>
      <w:i w:val="0"/>
      <w:sz w:val="18"/>
      <w:u w:val="none"/>
    </w:rPr>
  </w:style>
  <w:style w:type="character" w:customStyle="1" w:styleId="WW-Domylnaczcionkaakapitu">
    <w:name w:val="WW-Domyślna czcionka akapitu"/>
    <w:rsid w:val="000857D4"/>
  </w:style>
  <w:style w:type="character" w:customStyle="1" w:styleId="WW8Num5z0">
    <w:name w:val="WW8Num5z0"/>
    <w:rsid w:val="000857D4"/>
    <w:rPr>
      <w:rFonts w:ascii="Symbol" w:hAnsi="Symbol"/>
    </w:rPr>
  </w:style>
  <w:style w:type="character" w:customStyle="1" w:styleId="WW8Num6z0">
    <w:name w:val="WW8Num6z0"/>
    <w:rsid w:val="000857D4"/>
    <w:rPr>
      <w:rFonts w:ascii="Symbol" w:hAnsi="Symbol"/>
    </w:rPr>
  </w:style>
  <w:style w:type="character" w:customStyle="1" w:styleId="WW8Num7z0">
    <w:name w:val="WW8Num7z0"/>
    <w:rsid w:val="000857D4"/>
    <w:rPr>
      <w:rFonts w:ascii="Symbol" w:hAnsi="Symbol"/>
    </w:rPr>
  </w:style>
  <w:style w:type="character" w:customStyle="1" w:styleId="WW8Num8z0">
    <w:name w:val="WW8Num8z0"/>
    <w:rsid w:val="000857D4"/>
    <w:rPr>
      <w:rFonts w:ascii="Symbol" w:hAnsi="Symbol"/>
    </w:rPr>
  </w:style>
  <w:style w:type="character" w:customStyle="1" w:styleId="WW8Num14z0">
    <w:name w:val="WW8Num14z0"/>
    <w:rsid w:val="000857D4"/>
    <w:rPr>
      <w:rFonts w:ascii="Times New Roman" w:hAnsi="Times New Roman"/>
    </w:rPr>
  </w:style>
  <w:style w:type="character" w:customStyle="1" w:styleId="WW8Num16z0">
    <w:name w:val="WW8Num16z0"/>
    <w:rsid w:val="000857D4"/>
    <w:rPr>
      <w:rFonts w:ascii="Symbol" w:hAnsi="Symbol"/>
    </w:rPr>
  </w:style>
  <w:style w:type="character" w:customStyle="1" w:styleId="WW8Num17z0">
    <w:name w:val="WW8Num17z0"/>
    <w:rsid w:val="000857D4"/>
    <w:rPr>
      <w:rFonts w:ascii="Times New Roman" w:hAnsi="Times New Roman"/>
      <w:b w:val="0"/>
      <w:i w:val="0"/>
      <w:sz w:val="24"/>
      <w:u w:val="none"/>
    </w:rPr>
  </w:style>
  <w:style w:type="character" w:customStyle="1" w:styleId="WW8Num19z0">
    <w:name w:val="WW8Num19z0"/>
    <w:rsid w:val="000857D4"/>
    <w:rPr>
      <w:rFonts w:ascii="Times New Roman" w:hAnsi="Times New Roman"/>
      <w:b w:val="0"/>
      <w:i w:val="0"/>
      <w:sz w:val="22"/>
      <w:u w:val="none"/>
    </w:rPr>
  </w:style>
  <w:style w:type="character" w:customStyle="1" w:styleId="WW8Num20z0">
    <w:name w:val="WW8Num20z0"/>
    <w:rsid w:val="000857D4"/>
    <w:rPr>
      <w:b/>
    </w:rPr>
  </w:style>
  <w:style w:type="character" w:customStyle="1" w:styleId="WW8Num21z0">
    <w:name w:val="WW8Num21z0"/>
    <w:rsid w:val="000857D4"/>
    <w:rPr>
      <w:rFonts w:ascii="Arial" w:hAnsi="Arial"/>
      <w:b w:val="0"/>
      <w:i w:val="0"/>
      <w:sz w:val="18"/>
      <w:u w:val="none"/>
    </w:rPr>
  </w:style>
  <w:style w:type="character" w:customStyle="1" w:styleId="WW8Num22z0">
    <w:name w:val="WW8Num22z0"/>
    <w:rsid w:val="000857D4"/>
    <w:rPr>
      <w:rFonts w:ascii="Symbol" w:hAnsi="Symbol"/>
    </w:rPr>
  </w:style>
  <w:style w:type="character" w:customStyle="1" w:styleId="WW8Num27z0">
    <w:name w:val="WW8Num27z0"/>
    <w:rsid w:val="000857D4"/>
    <w:rPr>
      <w:rFonts w:ascii="Times New Roman" w:hAnsi="Times New Roman"/>
      <w:b/>
      <w:i w:val="0"/>
      <w:sz w:val="24"/>
      <w:u w:val="none"/>
    </w:rPr>
  </w:style>
  <w:style w:type="character" w:customStyle="1" w:styleId="WW8Num28z0">
    <w:name w:val="WW8Num28z0"/>
    <w:rsid w:val="000857D4"/>
    <w:rPr>
      <w:rFonts w:ascii="Arial" w:hAnsi="Arial"/>
      <w:b/>
      <w:i w:val="0"/>
      <w:sz w:val="18"/>
      <w:u w:val="none"/>
    </w:rPr>
  </w:style>
  <w:style w:type="character" w:customStyle="1" w:styleId="WW8Num29z0">
    <w:name w:val="WW8Num29z0"/>
    <w:rsid w:val="000857D4"/>
    <w:rPr>
      <w:rFonts w:ascii="Times New Roman" w:hAnsi="Times New Roman"/>
      <w:b w:val="0"/>
      <w:i w:val="0"/>
      <w:sz w:val="22"/>
      <w:u w:val="none"/>
    </w:rPr>
  </w:style>
  <w:style w:type="character" w:customStyle="1" w:styleId="WW8Num30z0">
    <w:name w:val="WW8Num30z0"/>
    <w:rsid w:val="000857D4"/>
    <w:rPr>
      <w:rFonts w:ascii="Times New Roman" w:hAnsi="Times New Roman"/>
      <w:b w:val="0"/>
      <w:i w:val="0"/>
      <w:sz w:val="20"/>
      <w:u w:val="none"/>
    </w:rPr>
  </w:style>
  <w:style w:type="character" w:customStyle="1" w:styleId="WW8Num31z0">
    <w:name w:val="WW8Num31z0"/>
    <w:rsid w:val="000857D4"/>
    <w:rPr>
      <w:rFonts w:ascii="Times New Roman" w:eastAsia="Times New Roman" w:hAnsi="Times New Roman"/>
    </w:rPr>
  </w:style>
  <w:style w:type="character" w:customStyle="1" w:styleId="WW8Num31z1">
    <w:name w:val="WW8Num31z1"/>
    <w:rsid w:val="000857D4"/>
    <w:rPr>
      <w:rFonts w:ascii="Courier New" w:hAnsi="Courier New"/>
    </w:rPr>
  </w:style>
  <w:style w:type="character" w:customStyle="1" w:styleId="WW8Num31z2">
    <w:name w:val="WW8Num31z2"/>
    <w:rsid w:val="000857D4"/>
    <w:rPr>
      <w:rFonts w:ascii="Wingdings" w:hAnsi="Wingdings"/>
    </w:rPr>
  </w:style>
  <w:style w:type="character" w:customStyle="1" w:styleId="WW8Num31z3">
    <w:name w:val="WW8Num31z3"/>
    <w:rsid w:val="000857D4"/>
    <w:rPr>
      <w:rFonts w:ascii="Symbol" w:hAnsi="Symbol"/>
    </w:rPr>
  </w:style>
  <w:style w:type="character" w:customStyle="1" w:styleId="WW8Num33z0">
    <w:name w:val="WW8Num33z0"/>
    <w:rsid w:val="000857D4"/>
    <w:rPr>
      <w:rFonts w:ascii="Arial" w:hAnsi="Arial"/>
      <w:b/>
      <w:i w:val="0"/>
      <w:sz w:val="18"/>
      <w:u w:val="none"/>
    </w:rPr>
  </w:style>
  <w:style w:type="character" w:customStyle="1" w:styleId="WW8Num34z0">
    <w:name w:val="WW8Num34z0"/>
    <w:rsid w:val="000857D4"/>
    <w:rPr>
      <w:rFonts w:ascii="Arial" w:hAnsi="Arial"/>
      <w:b w:val="0"/>
      <w:i w:val="0"/>
      <w:sz w:val="18"/>
      <w:u w:val="none"/>
    </w:rPr>
  </w:style>
  <w:style w:type="character" w:customStyle="1" w:styleId="WW8Num35z0">
    <w:name w:val="WW8Num35z0"/>
    <w:rsid w:val="000857D4"/>
    <w:rPr>
      <w:rFonts w:ascii="Symbol" w:hAnsi="Symbol"/>
    </w:rPr>
  </w:style>
  <w:style w:type="character" w:customStyle="1" w:styleId="WW8Num36z0">
    <w:name w:val="WW8Num36z0"/>
    <w:rsid w:val="000857D4"/>
    <w:rPr>
      <w:rFonts w:ascii="Times New Roman" w:hAnsi="Times New Roman"/>
    </w:rPr>
  </w:style>
  <w:style w:type="character" w:customStyle="1" w:styleId="WW8Num39z0">
    <w:name w:val="WW8Num39z0"/>
    <w:rsid w:val="000857D4"/>
    <w:rPr>
      <w:rFonts w:ascii="Arial" w:hAnsi="Arial"/>
      <w:b w:val="0"/>
      <w:i w:val="0"/>
      <w:sz w:val="18"/>
      <w:u w:val="none"/>
    </w:rPr>
  </w:style>
  <w:style w:type="character" w:customStyle="1" w:styleId="WW8Num40z0">
    <w:name w:val="WW8Num40z0"/>
    <w:rsid w:val="000857D4"/>
    <w:rPr>
      <w:rFonts w:ascii="Arial" w:hAnsi="Arial"/>
      <w:b/>
      <w:i w:val="0"/>
      <w:sz w:val="18"/>
      <w:u w:val="none"/>
    </w:rPr>
  </w:style>
  <w:style w:type="character" w:customStyle="1" w:styleId="WW8Num41z0">
    <w:name w:val="WW8Num41z0"/>
    <w:rsid w:val="000857D4"/>
    <w:rPr>
      <w:rFonts w:ascii="Arial" w:hAnsi="Arial"/>
      <w:b w:val="0"/>
      <w:i w:val="0"/>
      <w:sz w:val="18"/>
      <w:u w:val="none"/>
    </w:rPr>
  </w:style>
  <w:style w:type="character" w:customStyle="1" w:styleId="WW8Num42z0">
    <w:name w:val="WW8Num42z0"/>
    <w:rsid w:val="000857D4"/>
    <w:rPr>
      <w:rFonts w:ascii="Arial" w:hAnsi="Arial"/>
      <w:b w:val="0"/>
      <w:i w:val="0"/>
      <w:sz w:val="18"/>
      <w:u w:val="none"/>
    </w:rPr>
  </w:style>
  <w:style w:type="character" w:customStyle="1" w:styleId="WW8Num43z0">
    <w:name w:val="WW8Num43z0"/>
    <w:rsid w:val="000857D4"/>
    <w:rPr>
      <w:rFonts w:ascii="Arial" w:hAnsi="Arial"/>
      <w:b w:val="0"/>
      <w:i w:val="0"/>
      <w:sz w:val="18"/>
      <w:u w:val="none"/>
    </w:rPr>
  </w:style>
  <w:style w:type="character" w:customStyle="1" w:styleId="WW8Num44z1">
    <w:name w:val="WW8Num44z1"/>
    <w:rsid w:val="000857D4"/>
    <w:rPr>
      <w:b/>
    </w:rPr>
  </w:style>
  <w:style w:type="character" w:customStyle="1" w:styleId="WW8Num45z0">
    <w:name w:val="WW8Num45z0"/>
    <w:rsid w:val="000857D4"/>
    <w:rPr>
      <w:rFonts w:ascii="Arial" w:hAnsi="Arial"/>
      <w:b/>
      <w:i w:val="0"/>
      <w:sz w:val="18"/>
      <w:u w:val="none"/>
    </w:rPr>
  </w:style>
  <w:style w:type="character" w:customStyle="1" w:styleId="WW8Num47z0">
    <w:name w:val="WW8Num47z0"/>
    <w:rsid w:val="000857D4"/>
    <w:rPr>
      <w:rFonts w:ascii="Times New Roman" w:hAnsi="Times New Roman"/>
      <w:b w:val="0"/>
      <w:i w:val="0"/>
      <w:sz w:val="20"/>
      <w:u w:val="none"/>
    </w:rPr>
  </w:style>
  <w:style w:type="character" w:customStyle="1" w:styleId="WW8Num49z0">
    <w:name w:val="WW8Num49z0"/>
    <w:rsid w:val="000857D4"/>
    <w:rPr>
      <w:rFonts w:ascii="Symbol" w:hAnsi="Symbol"/>
    </w:rPr>
  </w:style>
  <w:style w:type="character" w:customStyle="1" w:styleId="WW8Num51z0">
    <w:name w:val="WW8Num51z0"/>
    <w:rsid w:val="000857D4"/>
    <w:rPr>
      <w:rFonts w:ascii="Arial" w:hAnsi="Arial"/>
      <w:b w:val="0"/>
      <w:i w:val="0"/>
      <w:sz w:val="18"/>
      <w:u w:val="single"/>
    </w:rPr>
  </w:style>
  <w:style w:type="character" w:customStyle="1" w:styleId="WW8Num52z0">
    <w:name w:val="WW8Num52z0"/>
    <w:rsid w:val="000857D4"/>
    <w:rPr>
      <w:rFonts w:ascii="Times New Roman" w:hAnsi="Times New Roman"/>
      <w:b w:val="0"/>
      <w:i w:val="0"/>
      <w:sz w:val="22"/>
      <w:u w:val="none"/>
    </w:rPr>
  </w:style>
  <w:style w:type="character" w:customStyle="1" w:styleId="WW8Num53z0">
    <w:name w:val="WW8Num53z0"/>
    <w:rsid w:val="000857D4"/>
    <w:rPr>
      <w:rFonts w:ascii="Symbol" w:hAnsi="Symbol"/>
    </w:rPr>
  </w:style>
  <w:style w:type="character" w:customStyle="1" w:styleId="WW8Num53z1">
    <w:name w:val="WW8Num53z1"/>
    <w:rsid w:val="000857D4"/>
    <w:rPr>
      <w:rFonts w:ascii="Courier New" w:hAnsi="Courier New"/>
    </w:rPr>
  </w:style>
  <w:style w:type="character" w:customStyle="1" w:styleId="WW8Num53z2">
    <w:name w:val="WW8Num53z2"/>
    <w:rsid w:val="000857D4"/>
    <w:rPr>
      <w:rFonts w:ascii="Wingdings" w:hAnsi="Wingdings"/>
    </w:rPr>
  </w:style>
  <w:style w:type="character" w:customStyle="1" w:styleId="WW8Num57z0">
    <w:name w:val="WW8Num57z0"/>
    <w:rsid w:val="000857D4"/>
    <w:rPr>
      <w:rFonts w:ascii="Symbol" w:hAnsi="Symbol"/>
      <w:color w:val="auto"/>
    </w:rPr>
  </w:style>
  <w:style w:type="character" w:customStyle="1" w:styleId="WW8Num60z0">
    <w:name w:val="WW8Num60z0"/>
    <w:rsid w:val="000857D4"/>
    <w:rPr>
      <w:rFonts w:ascii="Arial" w:hAnsi="Arial"/>
      <w:b w:val="0"/>
      <w:i w:val="0"/>
      <w:sz w:val="18"/>
      <w:u w:val="single"/>
    </w:rPr>
  </w:style>
  <w:style w:type="character" w:customStyle="1" w:styleId="WW8Num61z0">
    <w:name w:val="WW8Num61z0"/>
    <w:rsid w:val="000857D4"/>
    <w:rPr>
      <w:rFonts w:ascii="Arial" w:hAnsi="Arial"/>
      <w:b w:val="0"/>
      <w:i w:val="0"/>
      <w:sz w:val="18"/>
      <w:u w:val="none"/>
    </w:rPr>
  </w:style>
  <w:style w:type="character" w:customStyle="1" w:styleId="WW8Num62z0">
    <w:name w:val="WW8Num62z0"/>
    <w:rsid w:val="000857D4"/>
    <w:rPr>
      <w:rFonts w:ascii="Symbol" w:hAnsi="Symbol"/>
      <w:color w:val="auto"/>
    </w:rPr>
  </w:style>
  <w:style w:type="character" w:customStyle="1" w:styleId="WW8Num63z0">
    <w:name w:val="WW8Num63z0"/>
    <w:rsid w:val="000857D4"/>
    <w:rPr>
      <w:rFonts w:ascii="Times New Roman" w:hAnsi="Times New Roman"/>
      <w:b w:val="0"/>
      <w:i w:val="0"/>
      <w:sz w:val="24"/>
      <w:u w:val="none"/>
    </w:rPr>
  </w:style>
  <w:style w:type="character" w:customStyle="1" w:styleId="WW8Num64z0">
    <w:name w:val="WW8Num64z0"/>
    <w:rsid w:val="000857D4"/>
    <w:rPr>
      <w:rFonts w:ascii="Arial" w:hAnsi="Arial"/>
      <w:b/>
      <w:i w:val="0"/>
      <w:sz w:val="18"/>
      <w:u w:val="none"/>
    </w:rPr>
  </w:style>
  <w:style w:type="character" w:customStyle="1" w:styleId="WW8Num65z0">
    <w:name w:val="WW8Num65z0"/>
    <w:rsid w:val="000857D4"/>
    <w:rPr>
      <w:rFonts w:ascii="Arial" w:hAnsi="Arial"/>
      <w:b/>
      <w:i w:val="0"/>
      <w:sz w:val="18"/>
      <w:u w:val="none"/>
    </w:rPr>
  </w:style>
  <w:style w:type="character" w:customStyle="1" w:styleId="WW8Num67z0">
    <w:name w:val="WW8Num67z0"/>
    <w:rsid w:val="000857D4"/>
    <w:rPr>
      <w:rFonts w:ascii="Arial" w:hAnsi="Arial"/>
      <w:b/>
      <w:i w:val="0"/>
      <w:sz w:val="18"/>
      <w:u w:val="none"/>
    </w:rPr>
  </w:style>
  <w:style w:type="character" w:customStyle="1" w:styleId="WW8Num68z0">
    <w:name w:val="WW8Num68z0"/>
    <w:rsid w:val="000857D4"/>
    <w:rPr>
      <w:rFonts w:ascii="Times New Roman" w:hAnsi="Times New Roman"/>
      <w:b w:val="0"/>
      <w:i w:val="0"/>
      <w:sz w:val="24"/>
      <w:u w:val="none"/>
    </w:rPr>
  </w:style>
  <w:style w:type="character" w:customStyle="1" w:styleId="WW8Num69z0">
    <w:name w:val="WW8Num69z0"/>
    <w:rsid w:val="000857D4"/>
    <w:rPr>
      <w:rFonts w:ascii="Arial" w:hAnsi="Arial"/>
      <w:b/>
      <w:i w:val="0"/>
      <w:sz w:val="18"/>
      <w:u w:val="none"/>
    </w:rPr>
  </w:style>
  <w:style w:type="character" w:customStyle="1" w:styleId="WW8Num70z0">
    <w:name w:val="WW8Num70z0"/>
    <w:rsid w:val="000857D4"/>
    <w:rPr>
      <w:rFonts w:ascii="Symbol" w:hAnsi="Symbol"/>
      <w:color w:val="auto"/>
    </w:rPr>
  </w:style>
  <w:style w:type="character" w:customStyle="1" w:styleId="WW8Num71z0">
    <w:name w:val="WW8Num71z0"/>
    <w:rsid w:val="000857D4"/>
    <w:rPr>
      <w:rFonts w:ascii="Symbol" w:hAnsi="Symbol"/>
    </w:rPr>
  </w:style>
  <w:style w:type="character" w:customStyle="1" w:styleId="WW8Num72z0">
    <w:name w:val="WW8Num72z0"/>
    <w:rsid w:val="000857D4"/>
    <w:rPr>
      <w:rFonts w:ascii="Arial" w:hAnsi="Arial"/>
      <w:b/>
      <w:i w:val="0"/>
      <w:sz w:val="18"/>
      <w:u w:val="none"/>
    </w:rPr>
  </w:style>
  <w:style w:type="character" w:customStyle="1" w:styleId="WW8Num75z0">
    <w:name w:val="WW8Num75z0"/>
    <w:rsid w:val="000857D4"/>
    <w:rPr>
      <w:rFonts w:ascii="Times New Roman" w:hAnsi="Times New Roman"/>
      <w:b/>
      <w:i w:val="0"/>
      <w:sz w:val="20"/>
      <w:u w:val="none"/>
    </w:rPr>
  </w:style>
  <w:style w:type="character" w:customStyle="1" w:styleId="WW8Num76z0">
    <w:name w:val="WW8Num76z0"/>
    <w:rsid w:val="000857D4"/>
    <w:rPr>
      <w:rFonts w:ascii="Times New Roman" w:hAnsi="Times New Roman"/>
    </w:rPr>
  </w:style>
  <w:style w:type="character" w:customStyle="1" w:styleId="WW8Num79z0">
    <w:name w:val="WW8Num79z0"/>
    <w:rsid w:val="000857D4"/>
    <w:rPr>
      <w:rFonts w:ascii="Symbol" w:hAnsi="Symbol"/>
    </w:rPr>
  </w:style>
  <w:style w:type="character" w:customStyle="1" w:styleId="WW8Num81z0">
    <w:name w:val="WW8Num81z0"/>
    <w:rsid w:val="000857D4"/>
    <w:rPr>
      <w:rFonts w:ascii="Arial" w:hAnsi="Arial"/>
      <w:b w:val="0"/>
      <w:i w:val="0"/>
      <w:sz w:val="18"/>
      <w:u w:val="single"/>
    </w:rPr>
  </w:style>
  <w:style w:type="character" w:customStyle="1" w:styleId="WW8Num85z0">
    <w:name w:val="WW8Num85z0"/>
    <w:rsid w:val="000857D4"/>
    <w:rPr>
      <w:rFonts w:ascii="Times New Roman" w:hAnsi="Times New Roman"/>
    </w:rPr>
  </w:style>
  <w:style w:type="character" w:customStyle="1" w:styleId="WW8Num86z0">
    <w:name w:val="WW8Num86z0"/>
    <w:rsid w:val="000857D4"/>
    <w:rPr>
      <w:rFonts w:ascii="Arial" w:hAnsi="Arial"/>
      <w:b w:val="0"/>
      <w:i w:val="0"/>
      <w:sz w:val="18"/>
      <w:u w:val="none"/>
    </w:rPr>
  </w:style>
  <w:style w:type="character" w:customStyle="1" w:styleId="WW8Num88z0">
    <w:name w:val="WW8Num88z0"/>
    <w:rsid w:val="000857D4"/>
    <w:rPr>
      <w:rFonts w:ascii="Symbol" w:hAnsi="Symbol"/>
      <w:color w:val="auto"/>
    </w:rPr>
  </w:style>
  <w:style w:type="character" w:customStyle="1" w:styleId="WW8Num89z0">
    <w:name w:val="WW8Num89z0"/>
    <w:rsid w:val="000857D4"/>
    <w:rPr>
      <w:rFonts w:ascii="Times New Roman" w:hAnsi="Times New Roman"/>
      <w:b/>
      <w:i w:val="0"/>
      <w:sz w:val="22"/>
      <w:u w:val="none"/>
    </w:rPr>
  </w:style>
  <w:style w:type="character" w:customStyle="1" w:styleId="WW8Num90z0">
    <w:name w:val="WW8Num90z0"/>
    <w:rsid w:val="000857D4"/>
    <w:rPr>
      <w:rFonts w:ascii="Symbol" w:hAnsi="Symbol"/>
    </w:rPr>
  </w:style>
  <w:style w:type="character" w:customStyle="1" w:styleId="WW8Num91z0">
    <w:name w:val="WW8Num91z0"/>
    <w:rsid w:val="000857D4"/>
    <w:rPr>
      <w:rFonts w:ascii="Symbol" w:hAnsi="Symbol"/>
    </w:rPr>
  </w:style>
  <w:style w:type="character" w:customStyle="1" w:styleId="WW8Num91z1">
    <w:name w:val="WW8Num91z1"/>
    <w:rsid w:val="000857D4"/>
    <w:rPr>
      <w:rFonts w:ascii="Courier New" w:hAnsi="Courier New"/>
    </w:rPr>
  </w:style>
  <w:style w:type="character" w:customStyle="1" w:styleId="WW8Num91z2">
    <w:name w:val="WW8Num91z2"/>
    <w:rsid w:val="000857D4"/>
    <w:rPr>
      <w:rFonts w:ascii="Wingdings" w:hAnsi="Wingdings"/>
    </w:rPr>
  </w:style>
  <w:style w:type="character" w:customStyle="1" w:styleId="WW8Num93z0">
    <w:name w:val="WW8Num93z0"/>
    <w:rsid w:val="000857D4"/>
    <w:rPr>
      <w:rFonts w:ascii="Symbol" w:hAnsi="Symbol"/>
    </w:rPr>
  </w:style>
  <w:style w:type="character" w:customStyle="1" w:styleId="WW8Num94z0">
    <w:name w:val="WW8Num94z0"/>
    <w:rsid w:val="000857D4"/>
    <w:rPr>
      <w:rFonts w:ascii="Arial" w:hAnsi="Arial"/>
      <w:b/>
      <w:i w:val="0"/>
      <w:sz w:val="18"/>
      <w:u w:val="none"/>
    </w:rPr>
  </w:style>
  <w:style w:type="character" w:customStyle="1" w:styleId="WW8Num95z0">
    <w:name w:val="WW8Num95z0"/>
    <w:rsid w:val="000857D4"/>
    <w:rPr>
      <w:rFonts w:ascii="Times New Roman" w:hAnsi="Times New Roman"/>
      <w:b/>
      <w:i w:val="0"/>
      <w:sz w:val="24"/>
      <w:u w:val="none"/>
    </w:rPr>
  </w:style>
  <w:style w:type="character" w:customStyle="1" w:styleId="WW8Num96z0">
    <w:name w:val="WW8Num96z0"/>
    <w:rsid w:val="000857D4"/>
    <w:rPr>
      <w:rFonts w:ascii="Times New Roman" w:hAnsi="Times New Roman"/>
      <w:b/>
      <w:i w:val="0"/>
      <w:sz w:val="20"/>
      <w:u w:val="none"/>
    </w:rPr>
  </w:style>
  <w:style w:type="character" w:customStyle="1" w:styleId="WW8Num97z0">
    <w:name w:val="WW8Num97z0"/>
    <w:rsid w:val="000857D4"/>
    <w:rPr>
      <w:rFonts w:ascii="Arial" w:hAnsi="Arial"/>
      <w:b w:val="0"/>
      <w:i w:val="0"/>
      <w:sz w:val="18"/>
      <w:u w:val="none"/>
    </w:rPr>
  </w:style>
  <w:style w:type="character" w:customStyle="1" w:styleId="WW8Num98z0">
    <w:name w:val="WW8Num98z0"/>
    <w:rsid w:val="000857D4"/>
    <w:rPr>
      <w:rFonts w:ascii="Arial" w:hAnsi="Arial"/>
      <w:b/>
      <w:i w:val="0"/>
      <w:sz w:val="18"/>
      <w:u w:val="none"/>
    </w:rPr>
  </w:style>
  <w:style w:type="character" w:customStyle="1" w:styleId="WW8Num99z0">
    <w:name w:val="WW8Num99z0"/>
    <w:rsid w:val="000857D4"/>
    <w:rPr>
      <w:rFonts w:ascii="Arial" w:hAnsi="Arial"/>
      <w:b w:val="0"/>
      <w:i w:val="0"/>
      <w:sz w:val="18"/>
      <w:u w:val="none"/>
    </w:rPr>
  </w:style>
  <w:style w:type="character" w:customStyle="1" w:styleId="WW8Num147z0">
    <w:name w:val="WW8Num147z0"/>
    <w:rsid w:val="000857D4"/>
    <w:rPr>
      <w:rFonts w:ascii="Times New Roman" w:hAnsi="Times New Roman"/>
      <w:b w:val="0"/>
      <w:i w:val="0"/>
      <w:sz w:val="20"/>
      <w:u w:val="none"/>
    </w:rPr>
  </w:style>
  <w:style w:type="character" w:customStyle="1" w:styleId="WW8Num148z0">
    <w:name w:val="WW8Num148z0"/>
    <w:rsid w:val="000857D4"/>
    <w:rPr>
      <w:rFonts w:ascii="Arial" w:hAnsi="Arial"/>
      <w:b/>
      <w:i w:val="0"/>
      <w:sz w:val="18"/>
      <w:u w:val="none"/>
    </w:rPr>
  </w:style>
  <w:style w:type="character" w:customStyle="1" w:styleId="WW8Num149z0">
    <w:name w:val="WW8Num149z0"/>
    <w:rsid w:val="000857D4"/>
    <w:rPr>
      <w:rFonts w:ascii="Arial" w:hAnsi="Arial"/>
      <w:b/>
      <w:i w:val="0"/>
      <w:sz w:val="18"/>
      <w:u w:val="none"/>
    </w:rPr>
  </w:style>
  <w:style w:type="character" w:customStyle="1" w:styleId="WW8Num150z0">
    <w:name w:val="WW8Num150z0"/>
    <w:rsid w:val="000857D4"/>
    <w:rPr>
      <w:rFonts w:ascii="Symbol" w:hAnsi="Symbol"/>
    </w:rPr>
  </w:style>
  <w:style w:type="character" w:customStyle="1" w:styleId="WW8Num151z0">
    <w:name w:val="WW8Num151z0"/>
    <w:rsid w:val="000857D4"/>
    <w:rPr>
      <w:rFonts w:ascii="Symbol" w:hAnsi="Symbol"/>
    </w:rPr>
  </w:style>
  <w:style w:type="character" w:customStyle="1" w:styleId="WW8Num153z0">
    <w:name w:val="WW8Num153z0"/>
    <w:rsid w:val="000857D4"/>
    <w:rPr>
      <w:rFonts w:ascii="Times New Roman" w:hAnsi="Times New Roman"/>
    </w:rPr>
  </w:style>
  <w:style w:type="character" w:customStyle="1" w:styleId="WW8Num154z0">
    <w:name w:val="WW8Num154z0"/>
    <w:rsid w:val="000857D4"/>
    <w:rPr>
      <w:rFonts w:ascii="Times New Roman" w:eastAsia="Times New Roman" w:hAnsi="Times New Roman"/>
    </w:rPr>
  </w:style>
  <w:style w:type="character" w:customStyle="1" w:styleId="WW8Num154z1">
    <w:name w:val="WW8Num154z1"/>
    <w:rsid w:val="000857D4"/>
    <w:rPr>
      <w:rFonts w:ascii="Courier New" w:hAnsi="Courier New"/>
    </w:rPr>
  </w:style>
  <w:style w:type="character" w:customStyle="1" w:styleId="WW8Num154z2">
    <w:name w:val="WW8Num154z2"/>
    <w:rsid w:val="000857D4"/>
    <w:rPr>
      <w:rFonts w:ascii="Wingdings" w:hAnsi="Wingdings"/>
    </w:rPr>
  </w:style>
  <w:style w:type="character" w:customStyle="1" w:styleId="WW8Num154z3">
    <w:name w:val="WW8Num154z3"/>
    <w:rsid w:val="000857D4"/>
    <w:rPr>
      <w:rFonts w:ascii="Symbol" w:hAnsi="Symbol"/>
    </w:rPr>
  </w:style>
  <w:style w:type="character" w:customStyle="1" w:styleId="WW8Num155z0">
    <w:name w:val="WW8Num155z0"/>
    <w:rsid w:val="000857D4"/>
    <w:rPr>
      <w:rFonts w:ascii="Times New Roman" w:hAnsi="Times New Roman"/>
      <w:b/>
      <w:i w:val="0"/>
      <w:sz w:val="24"/>
      <w:u w:val="none"/>
    </w:rPr>
  </w:style>
  <w:style w:type="character" w:customStyle="1" w:styleId="WW8Num156z0">
    <w:name w:val="WW8Num156z0"/>
    <w:rsid w:val="000857D4"/>
    <w:rPr>
      <w:rFonts w:ascii="Times New Roman" w:hAnsi="Times New Roman"/>
      <w:b w:val="0"/>
      <w:i w:val="0"/>
      <w:sz w:val="22"/>
      <w:u w:val="none"/>
    </w:rPr>
  </w:style>
  <w:style w:type="character" w:customStyle="1" w:styleId="WW8Num157z0">
    <w:name w:val="WW8Num157z0"/>
    <w:rsid w:val="000857D4"/>
    <w:rPr>
      <w:rFonts w:ascii="Times New Roman" w:hAnsi="Times New Roman"/>
    </w:rPr>
  </w:style>
  <w:style w:type="character" w:customStyle="1" w:styleId="WW8Num158z0">
    <w:name w:val="WW8Num158z0"/>
    <w:rsid w:val="000857D4"/>
    <w:rPr>
      <w:rFonts w:ascii="Symbol" w:hAnsi="Symbol"/>
    </w:rPr>
  </w:style>
  <w:style w:type="character" w:customStyle="1" w:styleId="WW8Num159z0">
    <w:name w:val="WW8Num159z0"/>
    <w:rsid w:val="000857D4"/>
    <w:rPr>
      <w:rFonts w:ascii="Arial" w:hAnsi="Arial"/>
      <w:b w:val="0"/>
      <w:i w:val="0"/>
      <w:sz w:val="18"/>
      <w:u w:val="single"/>
    </w:rPr>
  </w:style>
  <w:style w:type="character" w:customStyle="1" w:styleId="WW8Num160z0">
    <w:name w:val="WW8Num160z0"/>
    <w:rsid w:val="000857D4"/>
    <w:rPr>
      <w:rFonts w:ascii="Times New Roman" w:hAnsi="Times New Roman"/>
      <w:b w:val="0"/>
      <w:i w:val="0"/>
      <w:sz w:val="22"/>
      <w:u w:val="none"/>
    </w:rPr>
  </w:style>
  <w:style w:type="character" w:customStyle="1" w:styleId="WW8Num161z0">
    <w:name w:val="WW8Num161z0"/>
    <w:rsid w:val="000857D4"/>
    <w:rPr>
      <w:rFonts w:ascii="Arial" w:hAnsi="Arial"/>
      <w:b/>
      <w:i w:val="0"/>
      <w:sz w:val="18"/>
      <w:u w:val="none"/>
    </w:rPr>
  </w:style>
  <w:style w:type="character" w:customStyle="1" w:styleId="WW8Num162z0">
    <w:name w:val="WW8Num162z0"/>
    <w:rsid w:val="000857D4"/>
    <w:rPr>
      <w:rFonts w:ascii="Wingdings" w:hAnsi="Wingdings"/>
    </w:rPr>
  </w:style>
  <w:style w:type="character" w:customStyle="1" w:styleId="WW8Num163z0">
    <w:name w:val="WW8Num163z0"/>
    <w:rsid w:val="000857D4"/>
    <w:rPr>
      <w:b/>
    </w:rPr>
  </w:style>
  <w:style w:type="character" w:customStyle="1" w:styleId="WW8Num165z0">
    <w:name w:val="WW8Num165z0"/>
    <w:rsid w:val="000857D4"/>
    <w:rPr>
      <w:rFonts w:ascii="Arial" w:hAnsi="Arial"/>
      <w:b w:val="0"/>
      <w:i w:val="0"/>
      <w:sz w:val="18"/>
      <w:u w:val="none"/>
    </w:rPr>
  </w:style>
  <w:style w:type="character" w:customStyle="1" w:styleId="WW8Num166z0">
    <w:name w:val="WW8Num166z0"/>
    <w:rsid w:val="000857D4"/>
    <w:rPr>
      <w:rFonts w:ascii="Arial" w:hAnsi="Arial"/>
      <w:b w:val="0"/>
      <w:i w:val="0"/>
      <w:sz w:val="20"/>
      <w:u w:val="none"/>
    </w:rPr>
  </w:style>
  <w:style w:type="character" w:customStyle="1" w:styleId="WW8Num168z0">
    <w:name w:val="WW8Num168z0"/>
    <w:rsid w:val="000857D4"/>
    <w:rPr>
      <w:rFonts w:ascii="Arial" w:hAnsi="Arial"/>
      <w:b w:val="0"/>
      <w:i w:val="0"/>
      <w:sz w:val="18"/>
      <w:u w:val="none"/>
    </w:rPr>
  </w:style>
  <w:style w:type="character" w:customStyle="1" w:styleId="WW8Num169z0">
    <w:name w:val="WW8Num169z0"/>
    <w:rsid w:val="000857D4"/>
    <w:rPr>
      <w:rFonts w:ascii="Times New Roman" w:hAnsi="Times New Roman"/>
    </w:rPr>
  </w:style>
  <w:style w:type="character" w:customStyle="1" w:styleId="WW8Num171z0">
    <w:name w:val="WW8Num171z0"/>
    <w:rsid w:val="000857D4"/>
    <w:rPr>
      <w:rFonts w:ascii="Times New Roman" w:hAnsi="Times New Roman"/>
      <w:b/>
      <w:i w:val="0"/>
      <w:sz w:val="24"/>
      <w:u w:val="single"/>
    </w:rPr>
  </w:style>
  <w:style w:type="character" w:customStyle="1" w:styleId="WW8Num172z0">
    <w:name w:val="WW8Num172z0"/>
    <w:rsid w:val="000857D4"/>
    <w:rPr>
      <w:rFonts w:ascii="Times New Roman" w:hAnsi="Times New Roman"/>
      <w:b w:val="0"/>
      <w:i w:val="0"/>
      <w:sz w:val="20"/>
      <w:u w:val="none"/>
    </w:rPr>
  </w:style>
  <w:style w:type="character" w:customStyle="1" w:styleId="WW8Num176z0">
    <w:name w:val="WW8Num176z0"/>
    <w:rsid w:val="000857D4"/>
    <w:rPr>
      <w:rFonts w:ascii="Arial" w:hAnsi="Arial"/>
      <w:b/>
      <w:i w:val="0"/>
      <w:sz w:val="18"/>
      <w:u w:val="none"/>
    </w:rPr>
  </w:style>
  <w:style w:type="character" w:customStyle="1" w:styleId="WW8Num177z0">
    <w:name w:val="WW8Num177z0"/>
    <w:rsid w:val="000857D4"/>
    <w:rPr>
      <w:rFonts w:ascii="Arial" w:hAnsi="Arial"/>
      <w:b w:val="0"/>
      <w:i w:val="0"/>
      <w:sz w:val="18"/>
      <w:u w:val="none"/>
    </w:rPr>
  </w:style>
  <w:style w:type="character" w:customStyle="1" w:styleId="WW8Num178z0">
    <w:name w:val="WW8Num178z0"/>
    <w:rsid w:val="000857D4"/>
    <w:rPr>
      <w:rFonts w:ascii="Arial" w:hAnsi="Arial"/>
      <w:b/>
      <w:i w:val="0"/>
      <w:sz w:val="18"/>
      <w:u w:val="none"/>
    </w:rPr>
  </w:style>
  <w:style w:type="character" w:customStyle="1" w:styleId="WW8Num179z0">
    <w:name w:val="WW8Num179z0"/>
    <w:rsid w:val="000857D4"/>
    <w:rPr>
      <w:rFonts w:ascii="Symbol" w:hAnsi="Symbol"/>
    </w:rPr>
  </w:style>
  <w:style w:type="character" w:customStyle="1" w:styleId="WW8Num180z0">
    <w:name w:val="WW8Num180z0"/>
    <w:rsid w:val="000857D4"/>
    <w:rPr>
      <w:rFonts w:ascii="Arial" w:hAnsi="Arial"/>
      <w:b w:val="0"/>
      <w:i w:val="0"/>
      <w:sz w:val="18"/>
      <w:u w:val="none"/>
    </w:rPr>
  </w:style>
  <w:style w:type="character" w:customStyle="1" w:styleId="WW8Num181z0">
    <w:name w:val="WW8Num181z0"/>
    <w:rsid w:val="000857D4"/>
    <w:rPr>
      <w:rFonts w:ascii="Times New Roman" w:hAnsi="Times New Roman"/>
      <w:b w:val="0"/>
      <w:i w:val="0"/>
      <w:sz w:val="20"/>
      <w:u w:val="none"/>
    </w:rPr>
  </w:style>
  <w:style w:type="character" w:customStyle="1" w:styleId="WW8Num182z0">
    <w:name w:val="WW8Num182z0"/>
    <w:rsid w:val="000857D4"/>
    <w:rPr>
      <w:rFonts w:ascii="Times New Roman" w:hAnsi="Times New Roman"/>
      <w:b w:val="0"/>
      <w:i w:val="0"/>
      <w:sz w:val="20"/>
      <w:u w:val="none"/>
    </w:rPr>
  </w:style>
  <w:style w:type="character" w:customStyle="1" w:styleId="WW8Num183z0">
    <w:name w:val="WW8Num183z0"/>
    <w:rsid w:val="000857D4"/>
    <w:rPr>
      <w:rFonts w:ascii="Times New Roman" w:hAnsi="Times New Roman"/>
      <w:b w:val="0"/>
      <w:i w:val="0"/>
      <w:sz w:val="22"/>
      <w:u w:val="none"/>
    </w:rPr>
  </w:style>
  <w:style w:type="character" w:customStyle="1" w:styleId="WW8Num185z0">
    <w:name w:val="WW8Num185z0"/>
    <w:rsid w:val="000857D4"/>
    <w:rPr>
      <w:rFonts w:ascii="Times New Roman" w:hAnsi="Times New Roman"/>
      <w:b/>
      <w:i w:val="0"/>
      <w:sz w:val="24"/>
      <w:u w:val="none"/>
    </w:rPr>
  </w:style>
  <w:style w:type="character" w:customStyle="1" w:styleId="WW8Num186z0">
    <w:name w:val="WW8Num186z0"/>
    <w:rsid w:val="000857D4"/>
    <w:rPr>
      <w:rFonts w:ascii="Times New Roman" w:hAnsi="Times New Roman"/>
      <w:b w:val="0"/>
      <w:i w:val="0"/>
      <w:sz w:val="20"/>
      <w:u w:val="none"/>
    </w:rPr>
  </w:style>
  <w:style w:type="character" w:customStyle="1" w:styleId="WW8Num187z0">
    <w:name w:val="WW8Num187z0"/>
    <w:rsid w:val="000857D4"/>
    <w:rPr>
      <w:rFonts w:ascii="Times New Roman" w:hAnsi="Times New Roman"/>
      <w:b w:val="0"/>
      <w:i w:val="0"/>
      <w:sz w:val="22"/>
      <w:u w:val="none"/>
    </w:rPr>
  </w:style>
  <w:style w:type="character" w:customStyle="1" w:styleId="WW8Num188z0">
    <w:name w:val="WW8Num188z0"/>
    <w:rsid w:val="000857D4"/>
    <w:rPr>
      <w:rFonts w:ascii="Arial" w:hAnsi="Arial"/>
      <w:b w:val="0"/>
      <w:i w:val="0"/>
      <w:sz w:val="18"/>
      <w:u w:val="none"/>
    </w:rPr>
  </w:style>
  <w:style w:type="character" w:customStyle="1" w:styleId="WW8Num189z0">
    <w:name w:val="WW8Num189z0"/>
    <w:rsid w:val="000857D4"/>
    <w:rPr>
      <w:rFonts w:ascii="Arial" w:hAnsi="Arial"/>
      <w:b w:val="0"/>
      <w:i w:val="0"/>
      <w:sz w:val="18"/>
      <w:u w:val="none"/>
    </w:rPr>
  </w:style>
  <w:style w:type="character" w:customStyle="1" w:styleId="WW8Num191z0">
    <w:name w:val="WW8Num191z0"/>
    <w:rsid w:val="000857D4"/>
    <w:rPr>
      <w:rFonts w:ascii="Arial" w:hAnsi="Arial"/>
      <w:b w:val="0"/>
      <w:i w:val="0"/>
      <w:sz w:val="18"/>
      <w:u w:val="none"/>
    </w:rPr>
  </w:style>
  <w:style w:type="character" w:customStyle="1" w:styleId="WW8Num193z0">
    <w:name w:val="WW8Num193z0"/>
    <w:rsid w:val="000857D4"/>
    <w:rPr>
      <w:rFonts w:ascii="Times New Roman" w:hAnsi="Times New Roman"/>
    </w:rPr>
  </w:style>
  <w:style w:type="character" w:customStyle="1" w:styleId="WW8Num194z0">
    <w:name w:val="WW8Num194z0"/>
    <w:rsid w:val="000857D4"/>
    <w:rPr>
      <w:rFonts w:ascii="Symbol" w:hAnsi="Symbol"/>
    </w:rPr>
  </w:style>
  <w:style w:type="character" w:customStyle="1" w:styleId="WW8Num195z0">
    <w:name w:val="WW8Num195z0"/>
    <w:rsid w:val="000857D4"/>
    <w:rPr>
      <w:rFonts w:ascii="Times New Roman" w:hAnsi="Times New Roman"/>
      <w:b w:val="0"/>
      <w:i w:val="0"/>
      <w:sz w:val="20"/>
      <w:u w:val="none"/>
    </w:rPr>
  </w:style>
  <w:style w:type="character" w:customStyle="1" w:styleId="WW8Num199z0">
    <w:name w:val="WW8Num199z0"/>
    <w:rsid w:val="000857D4"/>
    <w:rPr>
      <w:rFonts w:ascii="Times New Roman" w:hAnsi="Times New Roman"/>
      <w:b w:val="0"/>
      <w:i w:val="0"/>
      <w:sz w:val="22"/>
      <w:u w:val="none"/>
    </w:rPr>
  </w:style>
  <w:style w:type="character" w:customStyle="1" w:styleId="WW8Num200z0">
    <w:name w:val="WW8Num200z0"/>
    <w:rsid w:val="000857D4"/>
    <w:rPr>
      <w:rFonts w:ascii="Arial" w:hAnsi="Arial"/>
      <w:b w:val="0"/>
      <w:i w:val="0"/>
      <w:sz w:val="18"/>
      <w:u w:val="none"/>
    </w:rPr>
  </w:style>
  <w:style w:type="character" w:customStyle="1" w:styleId="WW8Num201z0">
    <w:name w:val="WW8Num201z0"/>
    <w:rsid w:val="000857D4"/>
    <w:rPr>
      <w:rFonts w:ascii="Symbol" w:hAnsi="Symbol"/>
    </w:rPr>
  </w:style>
  <w:style w:type="character" w:customStyle="1" w:styleId="WW8Num204z0">
    <w:name w:val="WW8Num204z0"/>
    <w:rsid w:val="000857D4"/>
    <w:rPr>
      <w:rFonts w:ascii="Arial" w:hAnsi="Arial"/>
      <w:b w:val="0"/>
      <w:i w:val="0"/>
      <w:sz w:val="18"/>
      <w:u w:val="single"/>
    </w:rPr>
  </w:style>
  <w:style w:type="character" w:customStyle="1" w:styleId="WW8Num205z0">
    <w:name w:val="WW8Num205z0"/>
    <w:rsid w:val="000857D4"/>
    <w:rPr>
      <w:rFonts w:ascii="Times New Roman" w:hAnsi="Times New Roman"/>
      <w:b/>
      <w:i w:val="0"/>
      <w:sz w:val="20"/>
      <w:u w:val="none"/>
    </w:rPr>
  </w:style>
  <w:style w:type="character" w:customStyle="1" w:styleId="WW8Num208z0">
    <w:name w:val="WW8Num208z0"/>
    <w:rsid w:val="000857D4"/>
    <w:rPr>
      <w:rFonts w:ascii="Arial" w:hAnsi="Arial"/>
      <w:b w:val="0"/>
      <w:i w:val="0"/>
      <w:sz w:val="18"/>
      <w:u w:val="none"/>
    </w:rPr>
  </w:style>
  <w:style w:type="character" w:customStyle="1" w:styleId="WW8Num210z0">
    <w:name w:val="WW8Num210z0"/>
    <w:rsid w:val="000857D4"/>
    <w:rPr>
      <w:rFonts w:ascii="Arial" w:hAnsi="Arial"/>
      <w:b/>
      <w:i w:val="0"/>
      <w:sz w:val="18"/>
      <w:u w:val="none"/>
    </w:rPr>
  </w:style>
  <w:style w:type="character" w:customStyle="1" w:styleId="WW8Num212z0">
    <w:name w:val="WW8Num212z0"/>
    <w:rsid w:val="000857D4"/>
    <w:rPr>
      <w:rFonts w:ascii="Arial" w:hAnsi="Arial"/>
      <w:b w:val="0"/>
      <w:i w:val="0"/>
      <w:sz w:val="18"/>
      <w:u w:val="none"/>
    </w:rPr>
  </w:style>
  <w:style w:type="character" w:customStyle="1" w:styleId="WW8Num214z0">
    <w:name w:val="WW8Num214z0"/>
    <w:rsid w:val="000857D4"/>
    <w:rPr>
      <w:rFonts w:ascii="Symbol" w:hAnsi="Symbol"/>
    </w:rPr>
  </w:style>
  <w:style w:type="character" w:customStyle="1" w:styleId="WW8Num214z1">
    <w:name w:val="WW8Num214z1"/>
    <w:rsid w:val="000857D4"/>
    <w:rPr>
      <w:rFonts w:ascii="Courier New" w:hAnsi="Courier New"/>
    </w:rPr>
  </w:style>
  <w:style w:type="character" w:customStyle="1" w:styleId="WW8Num214z2">
    <w:name w:val="WW8Num214z2"/>
    <w:rsid w:val="000857D4"/>
    <w:rPr>
      <w:rFonts w:ascii="Wingdings" w:hAnsi="Wingdings"/>
    </w:rPr>
  </w:style>
  <w:style w:type="character" w:customStyle="1" w:styleId="WW8Num216z0">
    <w:name w:val="WW8Num216z0"/>
    <w:rsid w:val="000857D4"/>
    <w:rPr>
      <w:rFonts w:ascii="Arial" w:hAnsi="Arial"/>
      <w:b w:val="0"/>
      <w:i w:val="0"/>
      <w:sz w:val="18"/>
      <w:u w:val="none"/>
    </w:rPr>
  </w:style>
  <w:style w:type="character" w:customStyle="1" w:styleId="WW8Num217z0">
    <w:name w:val="WW8Num217z0"/>
    <w:rsid w:val="000857D4"/>
    <w:rPr>
      <w:rFonts w:ascii="Symbol" w:hAnsi="Symbol"/>
      <w:color w:val="auto"/>
    </w:rPr>
  </w:style>
  <w:style w:type="character" w:customStyle="1" w:styleId="WW8Num219z0">
    <w:name w:val="WW8Num219z0"/>
    <w:rsid w:val="000857D4"/>
    <w:rPr>
      <w:rFonts w:ascii="Arial" w:hAnsi="Arial"/>
      <w:b/>
      <w:i w:val="0"/>
      <w:sz w:val="18"/>
      <w:u w:val="none"/>
    </w:rPr>
  </w:style>
  <w:style w:type="character" w:customStyle="1" w:styleId="WW8Num220z0">
    <w:name w:val="WW8Num220z0"/>
    <w:rsid w:val="000857D4"/>
    <w:rPr>
      <w:rFonts w:ascii="Arial" w:hAnsi="Arial"/>
      <w:b/>
      <w:i w:val="0"/>
      <w:sz w:val="18"/>
      <w:u w:val="none"/>
    </w:rPr>
  </w:style>
  <w:style w:type="character" w:customStyle="1" w:styleId="WW8Num222z0">
    <w:name w:val="WW8Num222z0"/>
    <w:rsid w:val="000857D4"/>
    <w:rPr>
      <w:rFonts w:ascii="Symbol" w:hAnsi="Symbol"/>
    </w:rPr>
  </w:style>
  <w:style w:type="character" w:customStyle="1" w:styleId="WW8Num223z0">
    <w:name w:val="WW8Num223z0"/>
    <w:rsid w:val="000857D4"/>
    <w:rPr>
      <w:rFonts w:ascii="Symbol" w:hAnsi="Symbol"/>
    </w:rPr>
  </w:style>
  <w:style w:type="character" w:customStyle="1" w:styleId="WW8Num225z0">
    <w:name w:val="WW8Num225z0"/>
    <w:rsid w:val="000857D4"/>
    <w:rPr>
      <w:rFonts w:ascii="Arial" w:hAnsi="Arial"/>
      <w:b w:val="0"/>
      <w:i w:val="0"/>
      <w:sz w:val="18"/>
      <w:u w:val="none"/>
    </w:rPr>
  </w:style>
  <w:style w:type="character" w:customStyle="1" w:styleId="WW8Num226z0">
    <w:name w:val="WW8Num226z0"/>
    <w:rsid w:val="000857D4"/>
    <w:rPr>
      <w:rFonts w:ascii="Symbol" w:hAnsi="Symbol"/>
    </w:rPr>
  </w:style>
  <w:style w:type="character" w:customStyle="1" w:styleId="WW8Num227z0">
    <w:name w:val="WW8Num227z0"/>
    <w:rsid w:val="000857D4"/>
    <w:rPr>
      <w:rFonts w:ascii="Symbol" w:hAnsi="Symbol"/>
      <w:color w:val="auto"/>
    </w:rPr>
  </w:style>
  <w:style w:type="character" w:customStyle="1" w:styleId="WW8Num229z0">
    <w:name w:val="WW8Num229z0"/>
    <w:rsid w:val="000857D4"/>
    <w:rPr>
      <w:rFonts w:ascii="Times New Roman" w:hAnsi="Times New Roman"/>
      <w:b/>
      <w:i w:val="0"/>
      <w:sz w:val="20"/>
      <w:u w:val="none"/>
    </w:rPr>
  </w:style>
  <w:style w:type="character" w:customStyle="1" w:styleId="WW8Num230z0">
    <w:name w:val="WW8Num230z0"/>
    <w:rsid w:val="000857D4"/>
    <w:rPr>
      <w:rFonts w:ascii="Arial" w:hAnsi="Arial"/>
      <w:b w:val="0"/>
      <w:i w:val="0"/>
      <w:sz w:val="18"/>
      <w:u w:val="none"/>
    </w:rPr>
  </w:style>
  <w:style w:type="character" w:customStyle="1" w:styleId="WW8Num231z0">
    <w:name w:val="WW8Num231z0"/>
    <w:rsid w:val="000857D4"/>
    <w:rPr>
      <w:rFonts w:ascii="Symbol" w:hAnsi="Symbol"/>
      <w:color w:val="auto"/>
    </w:rPr>
  </w:style>
  <w:style w:type="character" w:customStyle="1" w:styleId="WW8Num232z0">
    <w:name w:val="WW8Num232z0"/>
    <w:rsid w:val="000857D4"/>
    <w:rPr>
      <w:rFonts w:ascii="Times New Roman" w:hAnsi="Times New Roman"/>
      <w:b w:val="0"/>
      <w:i w:val="0"/>
      <w:sz w:val="20"/>
      <w:u w:val="none"/>
    </w:rPr>
  </w:style>
  <w:style w:type="character" w:customStyle="1" w:styleId="WW8Num233z0">
    <w:name w:val="WW8Num233z0"/>
    <w:rsid w:val="000857D4"/>
    <w:rPr>
      <w:rFonts w:ascii="Times New Roman" w:hAnsi="Times New Roman"/>
      <w:b w:val="0"/>
      <w:i w:val="0"/>
      <w:sz w:val="22"/>
      <w:u w:val="none"/>
    </w:rPr>
  </w:style>
  <w:style w:type="character" w:customStyle="1" w:styleId="WW8Num235z0">
    <w:name w:val="WW8Num235z0"/>
    <w:rsid w:val="000857D4"/>
    <w:rPr>
      <w:rFonts w:ascii="Times New Roman" w:hAnsi="Times New Roman"/>
    </w:rPr>
  </w:style>
  <w:style w:type="character" w:customStyle="1" w:styleId="WW8Num236z0">
    <w:name w:val="WW8Num236z0"/>
    <w:rsid w:val="000857D4"/>
    <w:rPr>
      <w:rFonts w:ascii="Times New Roman" w:hAnsi="Times New Roman"/>
      <w:b/>
      <w:i w:val="0"/>
      <w:sz w:val="20"/>
      <w:u w:val="none"/>
    </w:rPr>
  </w:style>
  <w:style w:type="character" w:customStyle="1" w:styleId="WW8Num238z0">
    <w:name w:val="WW8Num238z0"/>
    <w:rsid w:val="000857D4"/>
    <w:rPr>
      <w:rFonts w:ascii="Times New Roman" w:hAnsi="Times New Roman"/>
      <w:b w:val="0"/>
      <w:i w:val="0"/>
      <w:sz w:val="20"/>
      <w:u w:val="none"/>
    </w:rPr>
  </w:style>
  <w:style w:type="character" w:customStyle="1" w:styleId="WW8Num239z0">
    <w:name w:val="WW8Num239z0"/>
    <w:rsid w:val="000857D4"/>
    <w:rPr>
      <w:rFonts w:ascii="Arial" w:hAnsi="Arial"/>
      <w:b w:val="0"/>
      <w:i w:val="0"/>
      <w:sz w:val="18"/>
      <w:u w:val="none"/>
    </w:rPr>
  </w:style>
  <w:style w:type="character" w:customStyle="1" w:styleId="WW8Num241z0">
    <w:name w:val="WW8Num241z0"/>
    <w:rsid w:val="000857D4"/>
    <w:rPr>
      <w:rFonts w:ascii="Symbol" w:hAnsi="Symbol"/>
    </w:rPr>
  </w:style>
  <w:style w:type="character" w:customStyle="1" w:styleId="WW8Num242z0">
    <w:name w:val="WW8Num242z0"/>
    <w:rsid w:val="000857D4"/>
    <w:rPr>
      <w:rFonts w:ascii="Symbol" w:hAnsi="Symbol"/>
      <w:color w:val="auto"/>
    </w:rPr>
  </w:style>
  <w:style w:type="character" w:customStyle="1" w:styleId="WW8Num243z0">
    <w:name w:val="WW8Num243z0"/>
    <w:rsid w:val="000857D4"/>
    <w:rPr>
      <w:rFonts w:ascii="Arial" w:hAnsi="Arial"/>
      <w:b/>
      <w:i w:val="0"/>
      <w:sz w:val="18"/>
      <w:u w:val="none"/>
    </w:rPr>
  </w:style>
  <w:style w:type="character" w:customStyle="1" w:styleId="WW8Num246z0">
    <w:name w:val="WW8Num246z0"/>
    <w:rsid w:val="000857D4"/>
    <w:rPr>
      <w:rFonts w:ascii="Times New Roman" w:hAnsi="Times New Roman"/>
      <w:b/>
      <w:i w:val="0"/>
      <w:sz w:val="24"/>
      <w:u w:val="none"/>
    </w:rPr>
  </w:style>
  <w:style w:type="character" w:customStyle="1" w:styleId="WW8Num247z0">
    <w:name w:val="WW8Num247z0"/>
    <w:rsid w:val="000857D4"/>
    <w:rPr>
      <w:rFonts w:ascii="Times New Roman" w:hAnsi="Times New Roman"/>
    </w:rPr>
  </w:style>
  <w:style w:type="character" w:customStyle="1" w:styleId="WW8Num248z0">
    <w:name w:val="WW8Num248z0"/>
    <w:rsid w:val="000857D4"/>
    <w:rPr>
      <w:rFonts w:ascii="Arial" w:hAnsi="Arial"/>
      <w:b/>
      <w:i w:val="0"/>
      <w:sz w:val="18"/>
      <w:u w:val="none"/>
    </w:rPr>
  </w:style>
  <w:style w:type="character" w:customStyle="1" w:styleId="WW8Num250z0">
    <w:name w:val="WW8Num250z0"/>
    <w:rsid w:val="000857D4"/>
    <w:rPr>
      <w:rFonts w:ascii="Arial" w:hAnsi="Arial"/>
      <w:b w:val="0"/>
      <w:i w:val="0"/>
      <w:sz w:val="18"/>
      <w:u w:val="single"/>
    </w:rPr>
  </w:style>
  <w:style w:type="character" w:customStyle="1" w:styleId="WW8Num251z0">
    <w:name w:val="WW8Num251z0"/>
    <w:rsid w:val="000857D4"/>
    <w:rPr>
      <w:rFonts w:ascii="Times New Roman" w:hAnsi="Times New Roman"/>
      <w:b w:val="0"/>
      <w:i w:val="0"/>
      <w:sz w:val="20"/>
      <w:u w:val="none"/>
    </w:rPr>
  </w:style>
  <w:style w:type="character" w:customStyle="1" w:styleId="WW8Num252z0">
    <w:name w:val="WW8Num252z0"/>
    <w:rsid w:val="000857D4"/>
    <w:rPr>
      <w:rFonts w:ascii="Symbol" w:hAnsi="Symbol"/>
      <w:color w:val="auto"/>
    </w:rPr>
  </w:style>
  <w:style w:type="character" w:customStyle="1" w:styleId="WW8Num253z0">
    <w:name w:val="WW8Num253z0"/>
    <w:rsid w:val="000857D4"/>
    <w:rPr>
      <w:rFonts w:ascii="Arial" w:hAnsi="Arial"/>
      <w:b w:val="0"/>
      <w:i w:val="0"/>
      <w:sz w:val="18"/>
      <w:u w:val="none"/>
    </w:rPr>
  </w:style>
  <w:style w:type="character" w:customStyle="1" w:styleId="WW8Num254z0">
    <w:name w:val="WW8Num254z0"/>
    <w:rsid w:val="000857D4"/>
    <w:rPr>
      <w:rFonts w:ascii="Times New Roman" w:hAnsi="Times New Roman"/>
      <w:b w:val="0"/>
      <w:i w:val="0"/>
      <w:sz w:val="20"/>
      <w:u w:val="none"/>
    </w:rPr>
  </w:style>
  <w:style w:type="character" w:customStyle="1" w:styleId="WW8Num255z0">
    <w:name w:val="WW8Num255z0"/>
    <w:rsid w:val="000857D4"/>
    <w:rPr>
      <w:rFonts w:ascii="Symbol" w:hAnsi="Symbol"/>
      <w:color w:val="auto"/>
    </w:rPr>
  </w:style>
  <w:style w:type="character" w:customStyle="1" w:styleId="WW8Num257z0">
    <w:name w:val="WW8Num257z0"/>
    <w:rsid w:val="000857D4"/>
    <w:rPr>
      <w:rFonts w:ascii="Arial" w:hAnsi="Arial"/>
      <w:b w:val="0"/>
      <w:i w:val="0"/>
      <w:sz w:val="18"/>
      <w:u w:val="none"/>
    </w:rPr>
  </w:style>
  <w:style w:type="character" w:customStyle="1" w:styleId="WW8Num258z0">
    <w:name w:val="WW8Num258z0"/>
    <w:rsid w:val="000857D4"/>
    <w:rPr>
      <w:rFonts w:ascii="Symbol" w:hAnsi="Symbol"/>
    </w:rPr>
  </w:style>
  <w:style w:type="character" w:customStyle="1" w:styleId="WW8Num258z1">
    <w:name w:val="WW8Num258z1"/>
    <w:rsid w:val="000857D4"/>
    <w:rPr>
      <w:rFonts w:ascii="Courier New" w:hAnsi="Courier New"/>
    </w:rPr>
  </w:style>
  <w:style w:type="character" w:customStyle="1" w:styleId="WW8Num258z2">
    <w:name w:val="WW8Num258z2"/>
    <w:rsid w:val="000857D4"/>
    <w:rPr>
      <w:rFonts w:ascii="Wingdings" w:hAnsi="Wingdings"/>
    </w:rPr>
  </w:style>
  <w:style w:type="character" w:customStyle="1" w:styleId="WW8Num259z0">
    <w:name w:val="WW8Num259z0"/>
    <w:rsid w:val="000857D4"/>
    <w:rPr>
      <w:rFonts w:ascii="Times New Roman" w:hAnsi="Times New Roman"/>
      <w:b w:val="0"/>
      <w:i w:val="0"/>
      <w:sz w:val="22"/>
      <w:u w:val="none"/>
    </w:rPr>
  </w:style>
  <w:style w:type="character" w:customStyle="1" w:styleId="WW8Num260z0">
    <w:name w:val="WW8Num260z0"/>
    <w:rsid w:val="000857D4"/>
    <w:rPr>
      <w:rFonts w:ascii="Times New Roman" w:hAnsi="Times New Roman"/>
      <w:b w:val="0"/>
      <w:i w:val="0"/>
      <w:sz w:val="24"/>
      <w:u w:val="none"/>
    </w:rPr>
  </w:style>
  <w:style w:type="character" w:customStyle="1" w:styleId="WW8Num261z0">
    <w:name w:val="WW8Num261z0"/>
    <w:rsid w:val="000857D4"/>
    <w:rPr>
      <w:rFonts w:ascii="Arial" w:hAnsi="Arial"/>
      <w:b/>
      <w:i w:val="0"/>
      <w:sz w:val="18"/>
      <w:u w:val="none"/>
    </w:rPr>
  </w:style>
  <w:style w:type="character" w:customStyle="1" w:styleId="WW8Num263z0">
    <w:name w:val="WW8Num263z0"/>
    <w:rsid w:val="000857D4"/>
    <w:rPr>
      <w:rFonts w:ascii="Arial" w:hAnsi="Arial"/>
      <w:b/>
      <w:i w:val="0"/>
      <w:sz w:val="18"/>
      <w:u w:val="none"/>
    </w:rPr>
  </w:style>
  <w:style w:type="character" w:customStyle="1" w:styleId="WW8Num264z0">
    <w:name w:val="WW8Num264z0"/>
    <w:rsid w:val="000857D4"/>
    <w:rPr>
      <w:rFonts w:ascii="Arial" w:hAnsi="Arial"/>
      <w:b w:val="0"/>
      <w:i w:val="0"/>
      <w:sz w:val="18"/>
      <w:u w:val="none"/>
    </w:rPr>
  </w:style>
  <w:style w:type="character" w:customStyle="1" w:styleId="WW8Num266z0">
    <w:name w:val="WW8Num266z0"/>
    <w:rsid w:val="000857D4"/>
    <w:rPr>
      <w:rFonts w:ascii="Arial" w:hAnsi="Arial"/>
      <w:b/>
      <w:i w:val="0"/>
      <w:sz w:val="18"/>
      <w:u w:val="none"/>
    </w:rPr>
  </w:style>
  <w:style w:type="character" w:customStyle="1" w:styleId="WW8Num267z0">
    <w:name w:val="WW8Num267z0"/>
    <w:rsid w:val="000857D4"/>
    <w:rPr>
      <w:rFonts w:ascii="Arial" w:hAnsi="Arial"/>
      <w:b/>
      <w:i w:val="0"/>
      <w:sz w:val="18"/>
      <w:u w:val="none"/>
    </w:rPr>
  </w:style>
  <w:style w:type="character" w:customStyle="1" w:styleId="WW8Num268z0">
    <w:name w:val="WW8Num268z0"/>
    <w:rsid w:val="000857D4"/>
    <w:rPr>
      <w:rFonts w:ascii="Times New Roman" w:eastAsia="Times New Roman" w:hAnsi="Times New Roman"/>
    </w:rPr>
  </w:style>
  <w:style w:type="character" w:customStyle="1" w:styleId="WW8Num268z1">
    <w:name w:val="WW8Num268z1"/>
    <w:rsid w:val="000857D4"/>
    <w:rPr>
      <w:rFonts w:ascii="Courier New" w:hAnsi="Courier New"/>
    </w:rPr>
  </w:style>
  <w:style w:type="character" w:customStyle="1" w:styleId="WW8Num268z2">
    <w:name w:val="WW8Num268z2"/>
    <w:rsid w:val="000857D4"/>
    <w:rPr>
      <w:rFonts w:ascii="Wingdings" w:hAnsi="Wingdings"/>
    </w:rPr>
  </w:style>
  <w:style w:type="character" w:customStyle="1" w:styleId="WW8Num268z3">
    <w:name w:val="WW8Num268z3"/>
    <w:rsid w:val="000857D4"/>
    <w:rPr>
      <w:rFonts w:ascii="Symbol" w:hAnsi="Symbol"/>
    </w:rPr>
  </w:style>
  <w:style w:type="character" w:customStyle="1" w:styleId="WW8Num270z0">
    <w:name w:val="WW8Num270z0"/>
    <w:rsid w:val="000857D4"/>
    <w:rPr>
      <w:rFonts w:ascii="Arial" w:hAnsi="Arial"/>
      <w:b w:val="0"/>
      <w:i w:val="0"/>
      <w:sz w:val="18"/>
      <w:u w:val="none"/>
    </w:rPr>
  </w:style>
  <w:style w:type="character" w:customStyle="1" w:styleId="WW8Num271z0">
    <w:name w:val="WW8Num271z0"/>
    <w:rsid w:val="000857D4"/>
    <w:rPr>
      <w:rFonts w:ascii="Arial" w:hAnsi="Arial"/>
      <w:b w:val="0"/>
      <w:i w:val="0"/>
      <w:sz w:val="18"/>
      <w:u w:val="none"/>
    </w:rPr>
  </w:style>
  <w:style w:type="character" w:customStyle="1" w:styleId="WW8Num272z0">
    <w:name w:val="WW8Num272z0"/>
    <w:rsid w:val="000857D4"/>
    <w:rPr>
      <w:rFonts w:ascii="Symbol" w:hAnsi="Symbol"/>
    </w:rPr>
  </w:style>
  <w:style w:type="character" w:customStyle="1" w:styleId="WW8Num272z1">
    <w:name w:val="WW8Num272z1"/>
    <w:rsid w:val="000857D4"/>
    <w:rPr>
      <w:rFonts w:ascii="Courier New" w:hAnsi="Courier New"/>
    </w:rPr>
  </w:style>
  <w:style w:type="character" w:customStyle="1" w:styleId="WW8Num272z2">
    <w:name w:val="WW8Num272z2"/>
    <w:rsid w:val="000857D4"/>
    <w:rPr>
      <w:rFonts w:ascii="Wingdings" w:hAnsi="Wingdings"/>
    </w:rPr>
  </w:style>
  <w:style w:type="character" w:customStyle="1" w:styleId="WW8Num273z0">
    <w:name w:val="WW8Num273z0"/>
    <w:rsid w:val="000857D4"/>
    <w:rPr>
      <w:rFonts w:ascii="Times New Roman" w:hAnsi="Times New Roman"/>
      <w:b/>
      <w:i w:val="0"/>
      <w:sz w:val="24"/>
      <w:u w:val="single"/>
    </w:rPr>
  </w:style>
  <w:style w:type="character" w:customStyle="1" w:styleId="WW8Num275z0">
    <w:name w:val="WW8Num275z0"/>
    <w:rsid w:val="000857D4"/>
    <w:rPr>
      <w:rFonts w:ascii="Arial" w:hAnsi="Arial"/>
      <w:b/>
      <w:i w:val="0"/>
      <w:sz w:val="18"/>
      <w:u w:val="none"/>
    </w:rPr>
  </w:style>
  <w:style w:type="character" w:customStyle="1" w:styleId="WW8Num276z0">
    <w:name w:val="WW8Num276z0"/>
    <w:rsid w:val="000857D4"/>
    <w:rPr>
      <w:rFonts w:ascii="Symbol" w:hAnsi="Symbol"/>
    </w:rPr>
  </w:style>
  <w:style w:type="character" w:customStyle="1" w:styleId="WW8Num277z0">
    <w:name w:val="WW8Num277z0"/>
    <w:rsid w:val="000857D4"/>
    <w:rPr>
      <w:rFonts w:ascii="Symbol" w:hAnsi="Symbol"/>
    </w:rPr>
  </w:style>
  <w:style w:type="character" w:customStyle="1" w:styleId="WW8Num278z0">
    <w:name w:val="WW8Num278z0"/>
    <w:rsid w:val="000857D4"/>
    <w:rPr>
      <w:rFonts w:ascii="Arial" w:hAnsi="Arial"/>
      <w:b w:val="0"/>
      <w:i w:val="0"/>
      <w:sz w:val="18"/>
      <w:u w:val="none"/>
    </w:rPr>
  </w:style>
  <w:style w:type="character" w:customStyle="1" w:styleId="WW8Num279z0">
    <w:name w:val="WW8Num279z0"/>
    <w:rsid w:val="000857D4"/>
    <w:rPr>
      <w:rFonts w:ascii="Arial" w:hAnsi="Arial"/>
      <w:b w:val="0"/>
      <w:i w:val="0"/>
      <w:sz w:val="18"/>
      <w:u w:val="none"/>
    </w:rPr>
  </w:style>
  <w:style w:type="character" w:customStyle="1" w:styleId="WW8Num280z0">
    <w:name w:val="WW8Num280z0"/>
    <w:rsid w:val="000857D4"/>
    <w:rPr>
      <w:rFonts w:ascii="Times New Roman" w:hAnsi="Times New Roman"/>
      <w:b w:val="0"/>
      <w:i w:val="0"/>
      <w:sz w:val="20"/>
      <w:u w:val="none"/>
    </w:rPr>
  </w:style>
  <w:style w:type="character" w:customStyle="1" w:styleId="WW8Num281z0">
    <w:name w:val="WW8Num281z0"/>
    <w:rsid w:val="000857D4"/>
    <w:rPr>
      <w:rFonts w:ascii="Arial" w:hAnsi="Arial"/>
      <w:b w:val="0"/>
      <w:i w:val="0"/>
      <w:sz w:val="18"/>
      <w:u w:val="none"/>
    </w:rPr>
  </w:style>
  <w:style w:type="character" w:customStyle="1" w:styleId="WW8Num282z0">
    <w:name w:val="WW8Num282z0"/>
    <w:rsid w:val="000857D4"/>
    <w:rPr>
      <w:rFonts w:ascii="Symbol" w:hAnsi="Symbol"/>
    </w:rPr>
  </w:style>
  <w:style w:type="character" w:customStyle="1" w:styleId="WW8Num282z2">
    <w:name w:val="WW8Num282z2"/>
    <w:rsid w:val="000857D4"/>
    <w:rPr>
      <w:rFonts w:ascii="Wingdings" w:hAnsi="Wingdings"/>
    </w:rPr>
  </w:style>
  <w:style w:type="character" w:customStyle="1" w:styleId="WW8Num282z4">
    <w:name w:val="WW8Num282z4"/>
    <w:rsid w:val="000857D4"/>
    <w:rPr>
      <w:rFonts w:ascii="Courier New" w:hAnsi="Courier New"/>
    </w:rPr>
  </w:style>
  <w:style w:type="character" w:customStyle="1" w:styleId="WW8Num283z0">
    <w:name w:val="WW8Num283z0"/>
    <w:rsid w:val="000857D4"/>
    <w:rPr>
      <w:rFonts w:ascii="Arial" w:hAnsi="Arial"/>
      <w:b/>
      <w:i w:val="0"/>
      <w:sz w:val="18"/>
      <w:u w:val="none"/>
    </w:rPr>
  </w:style>
  <w:style w:type="character" w:customStyle="1" w:styleId="WW8Num284z0">
    <w:name w:val="WW8Num284z0"/>
    <w:rsid w:val="000857D4"/>
    <w:rPr>
      <w:rFonts w:ascii="Times New Roman" w:hAnsi="Times New Roman"/>
      <w:b/>
      <w:i w:val="0"/>
      <w:sz w:val="20"/>
      <w:u w:val="none"/>
    </w:rPr>
  </w:style>
  <w:style w:type="character" w:customStyle="1" w:styleId="WW8Num286z0">
    <w:name w:val="WW8Num286z0"/>
    <w:rsid w:val="000857D4"/>
    <w:rPr>
      <w:rFonts w:ascii="Arial" w:hAnsi="Arial"/>
      <w:b/>
      <w:i w:val="0"/>
      <w:sz w:val="18"/>
      <w:u w:val="none"/>
    </w:rPr>
  </w:style>
  <w:style w:type="character" w:customStyle="1" w:styleId="WW8Num287z0">
    <w:name w:val="WW8Num287z0"/>
    <w:rsid w:val="000857D4"/>
    <w:rPr>
      <w:rFonts w:ascii="Symbol" w:hAnsi="Symbol"/>
      <w:color w:val="auto"/>
    </w:rPr>
  </w:style>
  <w:style w:type="character" w:customStyle="1" w:styleId="WW8Num289z0">
    <w:name w:val="WW8Num289z0"/>
    <w:rsid w:val="000857D4"/>
    <w:rPr>
      <w:rFonts w:ascii="Arial" w:hAnsi="Arial"/>
      <w:b w:val="0"/>
      <w:i w:val="0"/>
      <w:sz w:val="20"/>
      <w:u w:val="none"/>
    </w:rPr>
  </w:style>
  <w:style w:type="character" w:customStyle="1" w:styleId="WW8Num290z0">
    <w:name w:val="WW8Num290z0"/>
    <w:rsid w:val="000857D4"/>
    <w:rPr>
      <w:rFonts w:ascii="Times New Roman" w:hAnsi="Times New Roman"/>
      <w:b w:val="0"/>
      <w:i w:val="0"/>
      <w:sz w:val="22"/>
      <w:u w:val="none"/>
    </w:rPr>
  </w:style>
  <w:style w:type="character" w:customStyle="1" w:styleId="WW8Num291z0">
    <w:name w:val="WW8Num291z0"/>
    <w:rsid w:val="000857D4"/>
    <w:rPr>
      <w:rFonts w:ascii="Arial" w:hAnsi="Arial"/>
      <w:b w:val="0"/>
      <w:i w:val="0"/>
      <w:sz w:val="20"/>
      <w:u w:val="none"/>
    </w:rPr>
  </w:style>
  <w:style w:type="character" w:customStyle="1" w:styleId="WW8Num292z0">
    <w:name w:val="WW8Num292z0"/>
    <w:rsid w:val="000857D4"/>
    <w:rPr>
      <w:rFonts w:ascii="Times New Roman" w:hAnsi="Times New Roman"/>
      <w:b w:val="0"/>
      <w:i w:val="0"/>
      <w:sz w:val="24"/>
      <w:u w:val="none"/>
    </w:rPr>
  </w:style>
  <w:style w:type="character" w:customStyle="1" w:styleId="WW8Num293z0">
    <w:name w:val="WW8Num293z0"/>
    <w:rsid w:val="000857D4"/>
    <w:rPr>
      <w:rFonts w:ascii="Arial" w:hAnsi="Arial"/>
      <w:b w:val="0"/>
      <w:i w:val="0"/>
      <w:sz w:val="18"/>
      <w:u w:val="none"/>
    </w:rPr>
  </w:style>
  <w:style w:type="character" w:customStyle="1" w:styleId="WW8Num295z0">
    <w:name w:val="WW8Num295z0"/>
    <w:rsid w:val="000857D4"/>
    <w:rPr>
      <w:rFonts w:ascii="Symbol" w:hAnsi="Symbol"/>
    </w:rPr>
  </w:style>
  <w:style w:type="character" w:customStyle="1" w:styleId="WW8Num296z0">
    <w:name w:val="WW8Num296z0"/>
    <w:rsid w:val="000857D4"/>
    <w:rPr>
      <w:rFonts w:ascii="Arial" w:hAnsi="Arial"/>
      <w:b/>
      <w:i w:val="0"/>
      <w:sz w:val="18"/>
      <w:u w:val="none"/>
    </w:rPr>
  </w:style>
  <w:style w:type="character" w:customStyle="1" w:styleId="WW8Num297z0">
    <w:name w:val="WW8Num297z0"/>
    <w:rsid w:val="000857D4"/>
    <w:rPr>
      <w:rFonts w:ascii="Times New Roman" w:hAnsi="Times New Roman"/>
    </w:rPr>
  </w:style>
  <w:style w:type="character" w:customStyle="1" w:styleId="WW8Num298z0">
    <w:name w:val="WW8Num298z0"/>
    <w:rsid w:val="000857D4"/>
    <w:rPr>
      <w:rFonts w:ascii="Times New Roman" w:hAnsi="Times New Roman"/>
      <w:b/>
      <w:i w:val="0"/>
      <w:sz w:val="24"/>
      <w:u w:val="none"/>
    </w:rPr>
  </w:style>
  <w:style w:type="character" w:customStyle="1" w:styleId="WW8Num300z0">
    <w:name w:val="WW8Num300z0"/>
    <w:rsid w:val="000857D4"/>
    <w:rPr>
      <w:rFonts w:ascii="Symbol" w:hAnsi="Symbol"/>
    </w:rPr>
  </w:style>
  <w:style w:type="character" w:customStyle="1" w:styleId="WW8Num300z1">
    <w:name w:val="WW8Num300z1"/>
    <w:rsid w:val="000857D4"/>
    <w:rPr>
      <w:rFonts w:ascii="Courier New" w:hAnsi="Courier New"/>
    </w:rPr>
  </w:style>
  <w:style w:type="character" w:customStyle="1" w:styleId="WW8Num300z2">
    <w:name w:val="WW8Num300z2"/>
    <w:rsid w:val="000857D4"/>
    <w:rPr>
      <w:rFonts w:ascii="Wingdings" w:hAnsi="Wingdings"/>
    </w:rPr>
  </w:style>
  <w:style w:type="character" w:customStyle="1" w:styleId="WW8Num302z0">
    <w:name w:val="WW8Num302z0"/>
    <w:rsid w:val="000857D4"/>
    <w:rPr>
      <w:rFonts w:ascii="Symbol" w:hAnsi="Symbol"/>
    </w:rPr>
  </w:style>
  <w:style w:type="character" w:customStyle="1" w:styleId="WW8Num303z0">
    <w:name w:val="WW8Num303z0"/>
    <w:rsid w:val="000857D4"/>
    <w:rPr>
      <w:rFonts w:ascii="Arial" w:hAnsi="Arial"/>
      <w:b w:val="0"/>
      <w:i w:val="0"/>
      <w:sz w:val="18"/>
      <w:u w:val="none"/>
    </w:rPr>
  </w:style>
  <w:style w:type="character" w:customStyle="1" w:styleId="WW8Num304z0">
    <w:name w:val="WW8Num304z0"/>
    <w:rsid w:val="000857D4"/>
    <w:rPr>
      <w:rFonts w:ascii="Symbol" w:hAnsi="Symbol"/>
    </w:rPr>
  </w:style>
  <w:style w:type="character" w:customStyle="1" w:styleId="WW8Num305z0">
    <w:name w:val="WW8Num305z0"/>
    <w:rsid w:val="000857D4"/>
    <w:rPr>
      <w:rFonts w:ascii="Times New Roman" w:hAnsi="Times New Roman"/>
      <w:b w:val="0"/>
      <w:i w:val="0"/>
      <w:sz w:val="22"/>
      <w:u w:val="none"/>
    </w:rPr>
  </w:style>
  <w:style w:type="character" w:customStyle="1" w:styleId="WW8Num306z0">
    <w:name w:val="WW8Num306z0"/>
    <w:rsid w:val="000857D4"/>
    <w:rPr>
      <w:rFonts w:ascii="Arial" w:hAnsi="Arial"/>
      <w:b w:val="0"/>
      <w:i w:val="0"/>
      <w:sz w:val="18"/>
      <w:u w:val="none"/>
    </w:rPr>
  </w:style>
  <w:style w:type="character" w:customStyle="1" w:styleId="WW8Num308z0">
    <w:name w:val="WW8Num308z0"/>
    <w:rsid w:val="000857D4"/>
    <w:rPr>
      <w:rFonts w:ascii="Arial" w:hAnsi="Arial"/>
      <w:b/>
      <w:i w:val="0"/>
      <w:sz w:val="18"/>
      <w:u w:val="none"/>
    </w:rPr>
  </w:style>
  <w:style w:type="character" w:customStyle="1" w:styleId="WW8Num309z0">
    <w:name w:val="WW8Num309z0"/>
    <w:rsid w:val="000857D4"/>
    <w:rPr>
      <w:rFonts w:ascii="Symbol" w:hAnsi="Symbol"/>
    </w:rPr>
  </w:style>
  <w:style w:type="character" w:customStyle="1" w:styleId="WW8Num311z0">
    <w:name w:val="WW8Num311z0"/>
    <w:rsid w:val="000857D4"/>
    <w:rPr>
      <w:rFonts w:ascii="Arial" w:hAnsi="Arial"/>
      <w:b w:val="0"/>
      <w:i w:val="0"/>
      <w:sz w:val="18"/>
      <w:u w:val="none"/>
    </w:rPr>
  </w:style>
  <w:style w:type="character" w:customStyle="1" w:styleId="WW8Num312z0">
    <w:name w:val="WW8Num312z0"/>
    <w:rsid w:val="000857D4"/>
    <w:rPr>
      <w:rFonts w:ascii="Times New Roman" w:hAnsi="Times New Roman"/>
      <w:b/>
      <w:i w:val="0"/>
      <w:sz w:val="20"/>
      <w:u w:val="none"/>
    </w:rPr>
  </w:style>
  <w:style w:type="character" w:customStyle="1" w:styleId="WW8Num313z0">
    <w:name w:val="WW8Num313z0"/>
    <w:rsid w:val="000857D4"/>
    <w:rPr>
      <w:rFonts w:ascii="Times New Roman" w:hAnsi="Times New Roman"/>
      <w:b/>
      <w:i w:val="0"/>
      <w:sz w:val="20"/>
      <w:u w:val="none"/>
    </w:rPr>
  </w:style>
  <w:style w:type="character" w:customStyle="1" w:styleId="WW8Num314z0">
    <w:name w:val="WW8Num314z0"/>
    <w:rsid w:val="000857D4"/>
    <w:rPr>
      <w:rFonts w:ascii="Times New Roman" w:hAnsi="Times New Roman"/>
      <w:b w:val="0"/>
      <w:i w:val="0"/>
      <w:sz w:val="22"/>
      <w:u w:val="none"/>
    </w:rPr>
  </w:style>
  <w:style w:type="character" w:customStyle="1" w:styleId="WW8Num316z0">
    <w:name w:val="WW8Num316z0"/>
    <w:rsid w:val="000857D4"/>
    <w:rPr>
      <w:rFonts w:ascii="Arial" w:hAnsi="Arial"/>
      <w:b w:val="0"/>
      <w:i w:val="0"/>
      <w:sz w:val="18"/>
      <w:u w:val="none"/>
    </w:rPr>
  </w:style>
  <w:style w:type="character" w:customStyle="1" w:styleId="WW8Num317z0">
    <w:name w:val="WW8Num317z0"/>
    <w:rsid w:val="000857D4"/>
    <w:rPr>
      <w:rFonts w:ascii="Times New Roman" w:hAnsi="Times New Roman"/>
      <w:b/>
      <w:i w:val="0"/>
      <w:sz w:val="22"/>
      <w:u w:val="none"/>
    </w:rPr>
  </w:style>
  <w:style w:type="character" w:customStyle="1" w:styleId="WW8Num318z0">
    <w:name w:val="WW8Num318z0"/>
    <w:rsid w:val="000857D4"/>
    <w:rPr>
      <w:rFonts w:ascii="Times New Roman" w:hAnsi="Times New Roman"/>
    </w:rPr>
  </w:style>
  <w:style w:type="character" w:customStyle="1" w:styleId="WW8Num321z0">
    <w:name w:val="WW8Num321z0"/>
    <w:rsid w:val="000857D4"/>
    <w:rPr>
      <w:rFonts w:ascii="Times New Roman" w:hAnsi="Times New Roman"/>
      <w:b w:val="0"/>
      <w:i w:val="0"/>
      <w:sz w:val="20"/>
      <w:u w:val="none"/>
    </w:rPr>
  </w:style>
  <w:style w:type="character" w:customStyle="1" w:styleId="WW8Num322z0">
    <w:name w:val="WW8Num322z0"/>
    <w:rsid w:val="000857D4"/>
    <w:rPr>
      <w:rFonts w:ascii="Arial" w:hAnsi="Arial"/>
      <w:b w:val="0"/>
      <w:i w:val="0"/>
      <w:sz w:val="18"/>
      <w:u w:val="none"/>
    </w:rPr>
  </w:style>
  <w:style w:type="character" w:customStyle="1" w:styleId="WW8Num324z0">
    <w:name w:val="WW8Num324z0"/>
    <w:rsid w:val="000857D4"/>
    <w:rPr>
      <w:b/>
    </w:rPr>
  </w:style>
  <w:style w:type="character" w:customStyle="1" w:styleId="WW8Num325z0">
    <w:name w:val="WW8Num325z0"/>
    <w:rsid w:val="000857D4"/>
    <w:rPr>
      <w:rFonts w:ascii="Arial" w:hAnsi="Arial"/>
      <w:b/>
      <w:i w:val="0"/>
      <w:sz w:val="18"/>
      <w:u w:val="none"/>
    </w:rPr>
  </w:style>
  <w:style w:type="character" w:customStyle="1" w:styleId="WW8Num326z0">
    <w:name w:val="WW8Num326z0"/>
    <w:rsid w:val="000857D4"/>
    <w:rPr>
      <w:rFonts w:ascii="Arial" w:hAnsi="Arial"/>
      <w:b w:val="0"/>
      <w:i w:val="0"/>
      <w:sz w:val="18"/>
      <w:u w:val="none"/>
    </w:rPr>
  </w:style>
  <w:style w:type="character" w:customStyle="1" w:styleId="WW8Num327z0">
    <w:name w:val="WW8Num327z0"/>
    <w:rsid w:val="000857D4"/>
    <w:rPr>
      <w:rFonts w:ascii="Arial" w:hAnsi="Arial"/>
      <w:b/>
      <w:i w:val="0"/>
      <w:sz w:val="18"/>
      <w:u w:val="none"/>
    </w:rPr>
  </w:style>
  <w:style w:type="character" w:customStyle="1" w:styleId="WW8Num328z0">
    <w:name w:val="WW8Num328z0"/>
    <w:rsid w:val="000857D4"/>
    <w:rPr>
      <w:rFonts w:ascii="Times New Roman" w:hAnsi="Times New Roman"/>
    </w:rPr>
  </w:style>
  <w:style w:type="character" w:customStyle="1" w:styleId="WW8Num329z0">
    <w:name w:val="WW8Num329z0"/>
    <w:rsid w:val="000857D4"/>
    <w:rPr>
      <w:rFonts w:ascii="Arial" w:hAnsi="Arial"/>
      <w:b w:val="0"/>
      <w:i w:val="0"/>
      <w:sz w:val="18"/>
      <w:u w:val="none"/>
    </w:rPr>
  </w:style>
  <w:style w:type="character" w:customStyle="1" w:styleId="WW8Num330z0">
    <w:name w:val="WW8Num330z0"/>
    <w:rsid w:val="000857D4"/>
    <w:rPr>
      <w:rFonts w:ascii="Arial" w:hAnsi="Arial"/>
      <w:b/>
      <w:i w:val="0"/>
      <w:sz w:val="18"/>
      <w:u w:val="none"/>
    </w:rPr>
  </w:style>
  <w:style w:type="character" w:customStyle="1" w:styleId="WW8Num332z0">
    <w:name w:val="WW8Num332z0"/>
    <w:rsid w:val="000857D4"/>
    <w:rPr>
      <w:rFonts w:ascii="Symbol" w:hAnsi="Symbol"/>
    </w:rPr>
  </w:style>
  <w:style w:type="character" w:customStyle="1" w:styleId="WW8Num333z0">
    <w:name w:val="WW8Num333z0"/>
    <w:rsid w:val="000857D4"/>
    <w:rPr>
      <w:rFonts w:ascii="Symbol" w:hAnsi="Symbol"/>
    </w:rPr>
  </w:style>
  <w:style w:type="character" w:customStyle="1" w:styleId="WW8Num334z0">
    <w:name w:val="WW8Num334z0"/>
    <w:rsid w:val="000857D4"/>
    <w:rPr>
      <w:rFonts w:ascii="Times New Roman" w:hAnsi="Times New Roman"/>
      <w:b w:val="0"/>
      <w:i w:val="0"/>
      <w:sz w:val="24"/>
      <w:u w:val="none"/>
    </w:rPr>
  </w:style>
  <w:style w:type="character" w:customStyle="1" w:styleId="WW8Num337z0">
    <w:name w:val="WW8Num337z0"/>
    <w:rsid w:val="000857D4"/>
    <w:rPr>
      <w:rFonts w:ascii="Times New Roman" w:hAnsi="Times New Roman"/>
      <w:b w:val="0"/>
      <w:i w:val="0"/>
      <w:sz w:val="22"/>
      <w:u w:val="none"/>
    </w:rPr>
  </w:style>
  <w:style w:type="character" w:customStyle="1" w:styleId="WW8Num338z0">
    <w:name w:val="WW8Num338z0"/>
    <w:rsid w:val="000857D4"/>
    <w:rPr>
      <w:rFonts w:ascii="Symbol" w:hAnsi="Symbol"/>
    </w:rPr>
  </w:style>
  <w:style w:type="character" w:customStyle="1" w:styleId="WW8Num339z0">
    <w:name w:val="WW8Num339z0"/>
    <w:rsid w:val="000857D4"/>
    <w:rPr>
      <w:rFonts w:ascii="Symbol" w:hAnsi="Symbol"/>
    </w:rPr>
  </w:style>
  <w:style w:type="character" w:customStyle="1" w:styleId="WW8Num340z0">
    <w:name w:val="WW8Num340z0"/>
    <w:rsid w:val="000857D4"/>
    <w:rPr>
      <w:rFonts w:ascii="Times New Roman" w:hAnsi="Times New Roman"/>
      <w:b w:val="0"/>
      <w:i w:val="0"/>
      <w:sz w:val="22"/>
      <w:u w:val="none"/>
    </w:rPr>
  </w:style>
  <w:style w:type="character" w:customStyle="1" w:styleId="WW8Num342z0">
    <w:name w:val="WW8Num342z0"/>
    <w:rsid w:val="000857D4"/>
    <w:rPr>
      <w:rFonts w:ascii="Arial" w:hAnsi="Arial"/>
      <w:b/>
      <w:i w:val="0"/>
      <w:sz w:val="18"/>
      <w:u w:val="none"/>
    </w:rPr>
  </w:style>
  <w:style w:type="character" w:customStyle="1" w:styleId="WW8Num344z0">
    <w:name w:val="WW8Num344z0"/>
    <w:rsid w:val="000857D4"/>
    <w:rPr>
      <w:rFonts w:ascii="Symbol" w:hAnsi="Symbol"/>
    </w:rPr>
  </w:style>
  <w:style w:type="character" w:customStyle="1" w:styleId="WW8Num345z0">
    <w:name w:val="WW8Num345z0"/>
    <w:rsid w:val="000857D4"/>
    <w:rPr>
      <w:rFonts w:ascii="Symbol" w:hAnsi="Symbol"/>
    </w:rPr>
  </w:style>
  <w:style w:type="character" w:customStyle="1" w:styleId="WW8Num348z0">
    <w:name w:val="WW8Num348z0"/>
    <w:rsid w:val="000857D4"/>
    <w:rPr>
      <w:rFonts w:ascii="Times New Roman" w:hAnsi="Times New Roman"/>
      <w:b/>
      <w:i w:val="0"/>
      <w:sz w:val="20"/>
      <w:u w:val="none"/>
    </w:rPr>
  </w:style>
  <w:style w:type="character" w:customStyle="1" w:styleId="WW8Num349z0">
    <w:name w:val="WW8Num349z0"/>
    <w:rsid w:val="000857D4"/>
    <w:rPr>
      <w:rFonts w:ascii="Times New Roman" w:hAnsi="Times New Roman"/>
      <w:b/>
      <w:i w:val="0"/>
      <w:sz w:val="22"/>
      <w:u w:val="none"/>
    </w:rPr>
  </w:style>
  <w:style w:type="character" w:customStyle="1" w:styleId="WW8Num350z0">
    <w:name w:val="WW8Num350z0"/>
    <w:rsid w:val="000857D4"/>
    <w:rPr>
      <w:rFonts w:ascii="Times New Roman" w:hAnsi="Times New Roman"/>
      <w:b/>
      <w:i w:val="0"/>
      <w:sz w:val="22"/>
      <w:u w:val="none"/>
    </w:rPr>
  </w:style>
  <w:style w:type="character" w:customStyle="1" w:styleId="WW8Num351z0">
    <w:name w:val="WW8Num351z0"/>
    <w:rsid w:val="000857D4"/>
    <w:rPr>
      <w:rFonts w:ascii="Arial" w:hAnsi="Arial"/>
      <w:b w:val="0"/>
      <w:i w:val="0"/>
      <w:sz w:val="18"/>
      <w:u w:val="none"/>
    </w:rPr>
  </w:style>
  <w:style w:type="character" w:customStyle="1" w:styleId="WW8Num352z0">
    <w:name w:val="WW8Num352z0"/>
    <w:rsid w:val="000857D4"/>
    <w:rPr>
      <w:rFonts w:ascii="Arial" w:hAnsi="Arial"/>
      <w:b w:val="0"/>
      <w:i w:val="0"/>
      <w:sz w:val="18"/>
      <w:u w:val="none"/>
    </w:rPr>
  </w:style>
  <w:style w:type="character" w:customStyle="1" w:styleId="WW8Num353z0">
    <w:name w:val="WW8Num353z0"/>
    <w:rsid w:val="000857D4"/>
    <w:rPr>
      <w:b/>
    </w:rPr>
  </w:style>
  <w:style w:type="character" w:customStyle="1" w:styleId="WW8Num354z0">
    <w:name w:val="WW8Num354z0"/>
    <w:rsid w:val="000857D4"/>
    <w:rPr>
      <w:rFonts w:ascii="Times New Roman" w:hAnsi="Times New Roman"/>
      <w:b/>
      <w:i w:val="0"/>
      <w:sz w:val="24"/>
      <w:u w:val="none"/>
    </w:rPr>
  </w:style>
  <w:style w:type="character" w:customStyle="1" w:styleId="WW8Num355z0">
    <w:name w:val="WW8Num355z0"/>
    <w:rsid w:val="000857D4"/>
    <w:rPr>
      <w:rFonts w:ascii="Arial" w:hAnsi="Arial"/>
      <w:b w:val="0"/>
      <w:i w:val="0"/>
      <w:sz w:val="18"/>
      <w:u w:val="none"/>
    </w:rPr>
  </w:style>
  <w:style w:type="character" w:customStyle="1" w:styleId="WW8Num356z0">
    <w:name w:val="WW8Num356z0"/>
    <w:rsid w:val="000857D4"/>
    <w:rPr>
      <w:rFonts w:ascii="Arial" w:hAnsi="Arial"/>
      <w:b w:val="0"/>
      <w:i w:val="0"/>
      <w:sz w:val="18"/>
      <w:u w:val="none"/>
    </w:rPr>
  </w:style>
  <w:style w:type="character" w:customStyle="1" w:styleId="WW8Num357z0">
    <w:name w:val="WW8Num357z0"/>
    <w:rsid w:val="000857D4"/>
    <w:rPr>
      <w:rFonts w:ascii="Times New Roman" w:hAnsi="Times New Roman"/>
      <w:b/>
      <w:i w:val="0"/>
      <w:sz w:val="24"/>
      <w:u w:val="none"/>
    </w:rPr>
  </w:style>
  <w:style w:type="character" w:customStyle="1" w:styleId="WW8Num359z0">
    <w:name w:val="WW8Num359z0"/>
    <w:rsid w:val="000857D4"/>
    <w:rPr>
      <w:rFonts w:ascii="Arial" w:hAnsi="Arial"/>
      <w:b w:val="0"/>
      <w:i w:val="0"/>
      <w:sz w:val="18"/>
      <w:u w:val="none"/>
    </w:rPr>
  </w:style>
  <w:style w:type="character" w:customStyle="1" w:styleId="WW8Num360z0">
    <w:name w:val="WW8Num360z0"/>
    <w:rsid w:val="000857D4"/>
    <w:rPr>
      <w:rFonts w:ascii="Times New Roman" w:hAnsi="Times New Roman"/>
    </w:rPr>
  </w:style>
  <w:style w:type="character" w:customStyle="1" w:styleId="WW8Num363z0">
    <w:name w:val="WW8Num363z0"/>
    <w:rsid w:val="000857D4"/>
    <w:rPr>
      <w:rFonts w:ascii="Arial" w:hAnsi="Arial"/>
      <w:b w:val="0"/>
      <w:i w:val="0"/>
      <w:sz w:val="18"/>
      <w:u w:val="single"/>
    </w:rPr>
  </w:style>
  <w:style w:type="character" w:customStyle="1" w:styleId="WW8Num364z0">
    <w:name w:val="WW8Num364z0"/>
    <w:rsid w:val="000857D4"/>
    <w:rPr>
      <w:rFonts w:ascii="Arial" w:hAnsi="Arial"/>
      <w:b/>
      <w:i w:val="0"/>
      <w:sz w:val="18"/>
      <w:u w:val="none"/>
    </w:rPr>
  </w:style>
  <w:style w:type="character" w:customStyle="1" w:styleId="WW8Num365z0">
    <w:name w:val="WW8Num365z0"/>
    <w:rsid w:val="000857D4"/>
    <w:rPr>
      <w:rFonts w:ascii="Symbol" w:hAnsi="Symbol"/>
    </w:rPr>
  </w:style>
  <w:style w:type="character" w:customStyle="1" w:styleId="WW8Num366z0">
    <w:name w:val="WW8Num366z0"/>
    <w:rsid w:val="000857D4"/>
    <w:rPr>
      <w:rFonts w:ascii="Arial" w:hAnsi="Arial"/>
      <w:b w:val="0"/>
      <w:i w:val="0"/>
      <w:sz w:val="18"/>
      <w:u w:val="none"/>
    </w:rPr>
  </w:style>
  <w:style w:type="character" w:customStyle="1" w:styleId="WW8Num367z0">
    <w:name w:val="WW8Num367z0"/>
    <w:rsid w:val="000857D4"/>
    <w:rPr>
      <w:rFonts w:ascii="Times New Roman" w:hAnsi="Times New Roman"/>
      <w:b/>
      <w:i w:val="0"/>
      <w:sz w:val="20"/>
      <w:u w:val="none"/>
    </w:rPr>
  </w:style>
  <w:style w:type="character" w:customStyle="1" w:styleId="WW8Num368z0">
    <w:name w:val="WW8Num368z0"/>
    <w:rsid w:val="000857D4"/>
    <w:rPr>
      <w:rFonts w:ascii="Symbol" w:hAnsi="Symbol"/>
      <w:color w:val="auto"/>
    </w:rPr>
  </w:style>
  <w:style w:type="character" w:customStyle="1" w:styleId="WW8Num369z0">
    <w:name w:val="WW8Num369z0"/>
    <w:rsid w:val="000857D4"/>
    <w:rPr>
      <w:rFonts w:ascii="Times New Roman" w:hAnsi="Times New Roman"/>
      <w:b/>
      <w:i w:val="0"/>
      <w:sz w:val="24"/>
      <w:u w:val="none"/>
    </w:rPr>
  </w:style>
  <w:style w:type="character" w:customStyle="1" w:styleId="WW8Num370z0">
    <w:name w:val="WW8Num370z0"/>
    <w:rsid w:val="000857D4"/>
    <w:rPr>
      <w:rFonts w:ascii="Symbol" w:hAnsi="Symbol"/>
    </w:rPr>
  </w:style>
  <w:style w:type="character" w:customStyle="1" w:styleId="WW8Num371z0">
    <w:name w:val="WW8Num371z0"/>
    <w:rsid w:val="000857D4"/>
    <w:rPr>
      <w:rFonts w:ascii="Times New Roman" w:hAnsi="Times New Roman"/>
      <w:b/>
      <w:i w:val="0"/>
      <w:sz w:val="24"/>
      <w:u w:val="single"/>
    </w:rPr>
  </w:style>
  <w:style w:type="character" w:customStyle="1" w:styleId="WW8Num372z0">
    <w:name w:val="WW8Num372z0"/>
    <w:rsid w:val="000857D4"/>
    <w:rPr>
      <w:rFonts w:ascii="Symbol" w:hAnsi="Symbol"/>
    </w:rPr>
  </w:style>
  <w:style w:type="character" w:customStyle="1" w:styleId="WW8Num372z1">
    <w:name w:val="WW8Num372z1"/>
    <w:rsid w:val="000857D4"/>
    <w:rPr>
      <w:rFonts w:ascii="Courier New" w:hAnsi="Courier New"/>
    </w:rPr>
  </w:style>
  <w:style w:type="character" w:customStyle="1" w:styleId="WW8Num372z2">
    <w:name w:val="WW8Num372z2"/>
    <w:rsid w:val="000857D4"/>
    <w:rPr>
      <w:rFonts w:ascii="Wingdings" w:hAnsi="Wingdings"/>
    </w:rPr>
  </w:style>
  <w:style w:type="character" w:customStyle="1" w:styleId="WW8Num373z0">
    <w:name w:val="WW8Num373z0"/>
    <w:rsid w:val="000857D4"/>
    <w:rPr>
      <w:rFonts w:ascii="Arial" w:hAnsi="Arial"/>
      <w:b w:val="0"/>
      <w:i w:val="0"/>
      <w:sz w:val="18"/>
      <w:u w:val="none"/>
    </w:rPr>
  </w:style>
  <w:style w:type="character" w:customStyle="1" w:styleId="WW8Num376z0">
    <w:name w:val="WW8Num376z0"/>
    <w:rsid w:val="000857D4"/>
    <w:rPr>
      <w:rFonts w:ascii="Times New Roman" w:hAnsi="Times New Roman"/>
      <w:b/>
      <w:i w:val="0"/>
      <w:sz w:val="20"/>
      <w:u w:val="none"/>
    </w:rPr>
  </w:style>
  <w:style w:type="character" w:customStyle="1" w:styleId="WW8Num379z0">
    <w:name w:val="WW8Num379z0"/>
    <w:rsid w:val="000857D4"/>
    <w:rPr>
      <w:rFonts w:ascii="Times New Roman" w:hAnsi="Times New Roman"/>
      <w:b w:val="0"/>
      <w:i w:val="0"/>
      <w:sz w:val="20"/>
      <w:u w:val="none"/>
    </w:rPr>
  </w:style>
  <w:style w:type="character" w:customStyle="1" w:styleId="WW8Num381z0">
    <w:name w:val="WW8Num381z0"/>
    <w:rsid w:val="000857D4"/>
    <w:rPr>
      <w:rFonts w:ascii="Times New Roman" w:hAnsi="Times New Roman"/>
      <w:b w:val="0"/>
      <w:i w:val="0"/>
      <w:sz w:val="20"/>
      <w:u w:val="none"/>
    </w:rPr>
  </w:style>
  <w:style w:type="character" w:customStyle="1" w:styleId="WW8Num382z0">
    <w:name w:val="WW8Num382z0"/>
    <w:rsid w:val="000857D4"/>
    <w:rPr>
      <w:rFonts w:ascii="Symbol" w:hAnsi="Symbol"/>
    </w:rPr>
  </w:style>
  <w:style w:type="character" w:customStyle="1" w:styleId="WW8Num383z0">
    <w:name w:val="WW8Num383z0"/>
    <w:rsid w:val="000857D4"/>
    <w:rPr>
      <w:rFonts w:ascii="Symbol" w:hAnsi="Symbol"/>
    </w:rPr>
  </w:style>
  <w:style w:type="character" w:customStyle="1" w:styleId="WW8Num384z0">
    <w:name w:val="WW8Num384z0"/>
    <w:rsid w:val="000857D4"/>
    <w:rPr>
      <w:rFonts w:ascii="Arial" w:hAnsi="Arial"/>
      <w:b/>
      <w:i w:val="0"/>
      <w:sz w:val="18"/>
      <w:u w:val="none"/>
    </w:rPr>
  </w:style>
  <w:style w:type="character" w:customStyle="1" w:styleId="WW8Num385z0">
    <w:name w:val="WW8Num385z0"/>
    <w:rsid w:val="000857D4"/>
    <w:rPr>
      <w:rFonts w:ascii="Symbol" w:hAnsi="Symbol"/>
    </w:rPr>
  </w:style>
  <w:style w:type="character" w:customStyle="1" w:styleId="WW8Num385z1">
    <w:name w:val="WW8Num385z1"/>
    <w:rsid w:val="000857D4"/>
    <w:rPr>
      <w:rFonts w:ascii="Courier New" w:hAnsi="Courier New"/>
    </w:rPr>
  </w:style>
  <w:style w:type="character" w:customStyle="1" w:styleId="WW8Num385z2">
    <w:name w:val="WW8Num385z2"/>
    <w:rsid w:val="000857D4"/>
    <w:rPr>
      <w:rFonts w:ascii="Wingdings" w:hAnsi="Wingdings"/>
    </w:rPr>
  </w:style>
  <w:style w:type="character" w:customStyle="1" w:styleId="WW8Num386z0">
    <w:name w:val="WW8Num386z0"/>
    <w:rsid w:val="000857D4"/>
    <w:rPr>
      <w:rFonts w:ascii="Symbol" w:hAnsi="Symbol"/>
    </w:rPr>
  </w:style>
  <w:style w:type="character" w:customStyle="1" w:styleId="WW8Num387z0">
    <w:name w:val="WW8Num387z0"/>
    <w:rsid w:val="000857D4"/>
    <w:rPr>
      <w:rFonts w:ascii="Symbol" w:hAnsi="Symbol"/>
      <w:color w:val="auto"/>
    </w:rPr>
  </w:style>
  <w:style w:type="character" w:customStyle="1" w:styleId="WW8Num388z0">
    <w:name w:val="WW8Num388z0"/>
    <w:rsid w:val="000857D4"/>
    <w:rPr>
      <w:rFonts w:ascii="Symbol" w:hAnsi="Symbol"/>
    </w:rPr>
  </w:style>
  <w:style w:type="character" w:customStyle="1" w:styleId="WW8Num390z0">
    <w:name w:val="WW8Num390z0"/>
    <w:rsid w:val="000857D4"/>
    <w:rPr>
      <w:rFonts w:ascii="Times New Roman" w:hAnsi="Times New Roman"/>
      <w:b w:val="0"/>
      <w:i w:val="0"/>
      <w:sz w:val="24"/>
      <w:u w:val="none"/>
    </w:rPr>
  </w:style>
  <w:style w:type="character" w:customStyle="1" w:styleId="WW8Num391z0">
    <w:name w:val="WW8Num391z0"/>
    <w:rsid w:val="000857D4"/>
    <w:rPr>
      <w:rFonts w:ascii="Times New Roman" w:hAnsi="Times New Roman"/>
      <w:b w:val="0"/>
      <w:i w:val="0"/>
      <w:sz w:val="24"/>
      <w:u w:val="none"/>
    </w:rPr>
  </w:style>
  <w:style w:type="character" w:customStyle="1" w:styleId="WW8Num392z0">
    <w:name w:val="WW8Num392z0"/>
    <w:rsid w:val="000857D4"/>
    <w:rPr>
      <w:rFonts w:ascii="Symbol" w:hAnsi="Symbol"/>
      <w:color w:val="auto"/>
    </w:rPr>
  </w:style>
  <w:style w:type="character" w:customStyle="1" w:styleId="WW8Num393z0">
    <w:name w:val="WW8Num393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4z0">
    <w:name w:val="WW8Num394z0"/>
    <w:rsid w:val="000857D4"/>
    <w:rPr>
      <w:rFonts w:ascii="Times New Roman" w:hAnsi="Times New Roman"/>
      <w:b/>
      <w:i w:val="0"/>
      <w:sz w:val="22"/>
      <w:u w:val="none"/>
    </w:rPr>
  </w:style>
  <w:style w:type="character" w:customStyle="1" w:styleId="WW8Num395z0">
    <w:name w:val="WW8Num395z0"/>
    <w:rsid w:val="000857D4"/>
    <w:rPr>
      <w:rFonts w:ascii="Arial" w:hAnsi="Arial"/>
      <w:b/>
      <w:i w:val="0"/>
      <w:sz w:val="18"/>
      <w:u w:val="none"/>
    </w:rPr>
  </w:style>
  <w:style w:type="character" w:customStyle="1" w:styleId="WW8Num396z0">
    <w:name w:val="WW8Num396z0"/>
    <w:rsid w:val="000857D4"/>
    <w:rPr>
      <w:b/>
    </w:rPr>
  </w:style>
  <w:style w:type="character" w:customStyle="1" w:styleId="WW8Num397z0">
    <w:name w:val="WW8Num397z0"/>
    <w:rsid w:val="000857D4"/>
    <w:rPr>
      <w:rFonts w:ascii="Arial" w:hAnsi="Arial"/>
      <w:b w:val="0"/>
      <w:i w:val="0"/>
      <w:sz w:val="18"/>
      <w:u w:val="none"/>
    </w:rPr>
  </w:style>
  <w:style w:type="character" w:customStyle="1" w:styleId="WW8Num398z0">
    <w:name w:val="WW8Num398z0"/>
    <w:rsid w:val="000857D4"/>
    <w:rPr>
      <w:rFonts w:ascii="Times New Roman" w:hAnsi="Times New Roman"/>
      <w:b/>
      <w:i w:val="0"/>
      <w:sz w:val="24"/>
      <w:u w:val="single"/>
    </w:rPr>
  </w:style>
  <w:style w:type="character" w:customStyle="1" w:styleId="WW8Num399z0">
    <w:name w:val="WW8Num399z0"/>
    <w:rsid w:val="000857D4"/>
    <w:rPr>
      <w:rFonts w:ascii="Symbol" w:hAnsi="Symbol"/>
    </w:rPr>
  </w:style>
  <w:style w:type="character" w:customStyle="1" w:styleId="WW8Num400z0">
    <w:name w:val="WW8Num400z0"/>
    <w:rsid w:val="000857D4"/>
    <w:rPr>
      <w:rFonts w:ascii="Times New Roman" w:hAnsi="Times New Roman"/>
      <w:b/>
      <w:i w:val="0"/>
      <w:sz w:val="24"/>
      <w:u w:val="none"/>
    </w:rPr>
  </w:style>
  <w:style w:type="character" w:customStyle="1" w:styleId="WW8Num401z0">
    <w:name w:val="WW8Num401z0"/>
    <w:rsid w:val="000857D4"/>
    <w:rPr>
      <w:rFonts w:ascii="Symbol" w:hAnsi="Symbol"/>
    </w:rPr>
  </w:style>
  <w:style w:type="character" w:customStyle="1" w:styleId="WW8Num402z0">
    <w:name w:val="WW8Num402z0"/>
    <w:rsid w:val="000857D4"/>
    <w:rPr>
      <w:rFonts w:ascii="Symbol" w:hAnsi="Symbol"/>
      <w:color w:val="auto"/>
    </w:rPr>
  </w:style>
  <w:style w:type="character" w:customStyle="1" w:styleId="WW8Num405z0">
    <w:name w:val="WW8Num405z0"/>
    <w:rsid w:val="000857D4"/>
    <w:rPr>
      <w:rFonts w:ascii="Arial" w:hAnsi="Arial"/>
      <w:b w:val="0"/>
      <w:i w:val="0"/>
      <w:sz w:val="18"/>
      <w:u w:val="none"/>
    </w:rPr>
  </w:style>
  <w:style w:type="character" w:customStyle="1" w:styleId="WW8Num406z0">
    <w:name w:val="WW8Num406z0"/>
    <w:rsid w:val="000857D4"/>
    <w:rPr>
      <w:rFonts w:ascii="Arial" w:hAnsi="Arial"/>
      <w:b w:val="0"/>
      <w:i w:val="0"/>
      <w:sz w:val="18"/>
      <w:u w:val="none"/>
    </w:rPr>
  </w:style>
  <w:style w:type="character" w:customStyle="1" w:styleId="WW8Num407z0">
    <w:name w:val="WW8Num407z0"/>
    <w:rsid w:val="000857D4"/>
    <w:rPr>
      <w:rFonts w:ascii="Symbol" w:hAnsi="Symbol"/>
    </w:rPr>
  </w:style>
  <w:style w:type="character" w:customStyle="1" w:styleId="WW8Num409z0">
    <w:name w:val="WW8Num409z0"/>
    <w:rsid w:val="000857D4"/>
    <w:rPr>
      <w:rFonts w:ascii="Arial" w:hAnsi="Arial"/>
      <w:b/>
      <w:i w:val="0"/>
      <w:sz w:val="18"/>
      <w:u w:val="none"/>
    </w:rPr>
  </w:style>
  <w:style w:type="character" w:customStyle="1" w:styleId="WW8Num410z0">
    <w:name w:val="WW8Num410z0"/>
    <w:rsid w:val="000857D4"/>
    <w:rPr>
      <w:u w:val="single"/>
    </w:rPr>
  </w:style>
  <w:style w:type="character" w:customStyle="1" w:styleId="WW8Num414z0">
    <w:name w:val="WW8Num414z0"/>
    <w:rsid w:val="000857D4"/>
    <w:rPr>
      <w:rFonts w:ascii="Arial" w:hAnsi="Arial"/>
      <w:b/>
      <w:i w:val="0"/>
      <w:sz w:val="18"/>
      <w:u w:val="none"/>
    </w:rPr>
  </w:style>
  <w:style w:type="character" w:customStyle="1" w:styleId="WW8Num417z0">
    <w:name w:val="WW8Num417z0"/>
    <w:rsid w:val="000857D4"/>
    <w:rPr>
      <w:rFonts w:ascii="Arial" w:hAnsi="Arial"/>
      <w:b w:val="0"/>
      <w:i w:val="0"/>
      <w:sz w:val="18"/>
      <w:u w:val="none"/>
    </w:rPr>
  </w:style>
  <w:style w:type="character" w:customStyle="1" w:styleId="WW8Num419z0">
    <w:name w:val="WW8Num419z0"/>
    <w:rsid w:val="000857D4"/>
    <w:rPr>
      <w:rFonts w:ascii="Times New Roman" w:hAnsi="Times New Roman"/>
      <w:b w:val="0"/>
      <w:i w:val="0"/>
      <w:sz w:val="22"/>
      <w:u w:val="none"/>
    </w:rPr>
  </w:style>
  <w:style w:type="character" w:customStyle="1" w:styleId="WW8Num423z0">
    <w:name w:val="WW8Num423z0"/>
    <w:rsid w:val="000857D4"/>
    <w:rPr>
      <w:rFonts w:ascii="Arial" w:hAnsi="Arial"/>
      <w:b/>
      <w:i w:val="0"/>
      <w:sz w:val="18"/>
      <w:u w:val="none"/>
    </w:rPr>
  </w:style>
  <w:style w:type="character" w:customStyle="1" w:styleId="WW8Num426z0">
    <w:name w:val="WW8Num426z0"/>
    <w:rsid w:val="000857D4"/>
    <w:rPr>
      <w:rFonts w:ascii="Arial" w:hAnsi="Arial"/>
      <w:b/>
      <w:i w:val="0"/>
      <w:sz w:val="18"/>
      <w:u w:val="none"/>
    </w:rPr>
  </w:style>
  <w:style w:type="character" w:customStyle="1" w:styleId="WW8Num427z0">
    <w:name w:val="WW8Num427z0"/>
    <w:rsid w:val="000857D4"/>
    <w:rPr>
      <w:rFonts w:ascii="Arial" w:hAnsi="Arial"/>
      <w:b/>
      <w:i w:val="0"/>
      <w:sz w:val="18"/>
      <w:u w:val="none"/>
    </w:rPr>
  </w:style>
  <w:style w:type="character" w:customStyle="1" w:styleId="WW8Num428z0">
    <w:name w:val="WW8Num428z0"/>
    <w:rsid w:val="000857D4"/>
    <w:rPr>
      <w:rFonts w:ascii="Symbol" w:hAnsi="Symbol"/>
    </w:rPr>
  </w:style>
  <w:style w:type="character" w:customStyle="1" w:styleId="WW8Num429z0">
    <w:name w:val="WW8Num429z0"/>
    <w:rsid w:val="000857D4"/>
    <w:rPr>
      <w:rFonts w:ascii="Arial" w:hAnsi="Arial"/>
      <w:b w:val="0"/>
      <w:i w:val="0"/>
      <w:sz w:val="18"/>
      <w:u w:val="none"/>
    </w:rPr>
  </w:style>
  <w:style w:type="character" w:customStyle="1" w:styleId="WW8Num430z0">
    <w:name w:val="WW8Num430z0"/>
    <w:rsid w:val="000857D4"/>
    <w:rPr>
      <w:rFonts w:ascii="Arial" w:hAnsi="Arial"/>
      <w:b w:val="0"/>
      <w:i w:val="0"/>
      <w:sz w:val="18"/>
      <w:u w:val="none"/>
    </w:rPr>
  </w:style>
  <w:style w:type="character" w:customStyle="1" w:styleId="WW8Num432z0">
    <w:name w:val="WW8Num432z0"/>
    <w:rsid w:val="000857D4"/>
    <w:rPr>
      <w:rFonts w:ascii="Arial" w:hAnsi="Arial"/>
      <w:b w:val="0"/>
      <w:i w:val="0"/>
      <w:sz w:val="18"/>
      <w:u w:val="none"/>
    </w:rPr>
  </w:style>
  <w:style w:type="character" w:customStyle="1" w:styleId="WW8Num434z0">
    <w:name w:val="WW8Num434z0"/>
    <w:rsid w:val="000857D4"/>
    <w:rPr>
      <w:rFonts w:ascii="Arial" w:hAnsi="Arial"/>
      <w:b w:val="0"/>
      <w:i w:val="0"/>
      <w:sz w:val="18"/>
      <w:u w:val="none"/>
    </w:rPr>
  </w:style>
  <w:style w:type="character" w:customStyle="1" w:styleId="WW8Num435z0">
    <w:name w:val="WW8Num435z0"/>
    <w:rsid w:val="000857D4"/>
    <w:rPr>
      <w:rFonts w:ascii="Times New Roman" w:hAnsi="Times New Roman"/>
      <w:b/>
      <w:i w:val="0"/>
      <w:sz w:val="20"/>
      <w:u w:val="none"/>
    </w:rPr>
  </w:style>
  <w:style w:type="character" w:customStyle="1" w:styleId="WW8Num436z0">
    <w:name w:val="WW8Num436z0"/>
    <w:rsid w:val="000857D4"/>
    <w:rPr>
      <w:rFonts w:ascii="Symbol" w:hAnsi="Symbol"/>
    </w:rPr>
  </w:style>
  <w:style w:type="character" w:customStyle="1" w:styleId="WW8Num437z0">
    <w:name w:val="WW8Num437z0"/>
    <w:rsid w:val="000857D4"/>
    <w:rPr>
      <w:rFonts w:ascii="Arial" w:hAnsi="Arial"/>
      <w:b w:val="0"/>
      <w:i w:val="0"/>
      <w:sz w:val="18"/>
      <w:u w:val="none"/>
    </w:rPr>
  </w:style>
  <w:style w:type="character" w:customStyle="1" w:styleId="WW8Num438z0">
    <w:name w:val="WW8Num438z0"/>
    <w:rsid w:val="000857D4"/>
    <w:rPr>
      <w:rFonts w:ascii="Arial" w:hAnsi="Arial"/>
      <w:b w:val="0"/>
      <w:i w:val="0"/>
      <w:sz w:val="18"/>
      <w:u w:val="none"/>
    </w:rPr>
  </w:style>
  <w:style w:type="character" w:customStyle="1" w:styleId="WW8Num441z0">
    <w:name w:val="WW8Num441z0"/>
    <w:rsid w:val="000857D4"/>
    <w:rPr>
      <w:rFonts w:ascii="Times New Roman" w:hAnsi="Times New Roman"/>
      <w:b w:val="0"/>
      <w:i w:val="0"/>
      <w:sz w:val="24"/>
      <w:u w:val="none"/>
    </w:rPr>
  </w:style>
  <w:style w:type="character" w:customStyle="1" w:styleId="WW8Num443z0">
    <w:name w:val="WW8Num443z0"/>
    <w:rsid w:val="000857D4"/>
    <w:rPr>
      <w:rFonts w:ascii="Times New Roman" w:hAnsi="Times New Roman"/>
      <w:b/>
      <w:i w:val="0"/>
      <w:sz w:val="24"/>
      <w:u w:val="none"/>
    </w:rPr>
  </w:style>
  <w:style w:type="character" w:customStyle="1" w:styleId="WW8Num445z0">
    <w:name w:val="WW8Num445z0"/>
    <w:rsid w:val="000857D4"/>
    <w:rPr>
      <w:rFonts w:ascii="Arial" w:hAnsi="Arial"/>
      <w:b/>
      <w:i w:val="0"/>
      <w:sz w:val="18"/>
      <w:u w:val="none"/>
    </w:rPr>
  </w:style>
  <w:style w:type="character" w:customStyle="1" w:styleId="WW8Num446z0">
    <w:name w:val="WW8Num446z0"/>
    <w:rsid w:val="000857D4"/>
    <w:rPr>
      <w:rFonts w:ascii="Arial" w:hAnsi="Arial"/>
      <w:b/>
      <w:i w:val="0"/>
      <w:sz w:val="18"/>
      <w:u w:val="none"/>
    </w:rPr>
  </w:style>
  <w:style w:type="character" w:customStyle="1" w:styleId="WW8Num447z0">
    <w:name w:val="WW8Num447z0"/>
    <w:rsid w:val="000857D4"/>
    <w:rPr>
      <w:rFonts w:ascii="Arial" w:hAnsi="Arial"/>
      <w:b/>
      <w:i w:val="0"/>
      <w:sz w:val="18"/>
      <w:u w:val="none"/>
    </w:rPr>
  </w:style>
  <w:style w:type="character" w:customStyle="1" w:styleId="WW8Num448z0">
    <w:name w:val="WW8Num448z0"/>
    <w:rsid w:val="000857D4"/>
    <w:rPr>
      <w:rFonts w:ascii="Times New Roman" w:hAnsi="Times New Roman"/>
      <w:b w:val="0"/>
      <w:i w:val="0"/>
      <w:sz w:val="20"/>
      <w:u w:val="none"/>
    </w:rPr>
  </w:style>
  <w:style w:type="character" w:customStyle="1" w:styleId="WW8Num449z0">
    <w:name w:val="WW8Num449z0"/>
    <w:rsid w:val="000857D4"/>
    <w:rPr>
      <w:rFonts w:ascii="Arial" w:hAnsi="Arial"/>
      <w:b w:val="0"/>
      <w:i w:val="0"/>
      <w:sz w:val="18"/>
      <w:u w:val="none"/>
    </w:rPr>
  </w:style>
  <w:style w:type="character" w:customStyle="1" w:styleId="WW8Num450z0">
    <w:name w:val="WW8Num450z0"/>
    <w:rsid w:val="000857D4"/>
    <w:rPr>
      <w:rFonts w:ascii="Times New Roman" w:hAnsi="Times New Roman"/>
      <w:b w:val="0"/>
      <w:i w:val="0"/>
      <w:sz w:val="20"/>
      <w:u w:val="none"/>
    </w:rPr>
  </w:style>
  <w:style w:type="character" w:customStyle="1" w:styleId="WW8Num451z0">
    <w:name w:val="WW8Num451z0"/>
    <w:rsid w:val="000857D4"/>
    <w:rPr>
      <w:rFonts w:ascii="Arial" w:hAnsi="Arial"/>
      <w:b w:val="0"/>
      <w:i w:val="0"/>
      <w:sz w:val="18"/>
      <w:u w:val="none"/>
    </w:rPr>
  </w:style>
  <w:style w:type="character" w:customStyle="1" w:styleId="WW8Num454z0">
    <w:name w:val="WW8Num454z0"/>
    <w:rsid w:val="000857D4"/>
    <w:rPr>
      <w:rFonts w:ascii="Symbol" w:hAnsi="Symbol"/>
      <w:color w:val="auto"/>
    </w:rPr>
  </w:style>
  <w:style w:type="character" w:customStyle="1" w:styleId="WW8Num455z0">
    <w:name w:val="WW8Num455z0"/>
    <w:rsid w:val="000857D4"/>
    <w:rPr>
      <w:rFonts w:ascii="Symbol" w:hAnsi="Symbol"/>
      <w:color w:val="auto"/>
    </w:rPr>
  </w:style>
  <w:style w:type="character" w:customStyle="1" w:styleId="WW8Num456z0">
    <w:name w:val="WW8Num456z0"/>
    <w:rsid w:val="000857D4"/>
    <w:rPr>
      <w:rFonts w:ascii="Symbol" w:hAnsi="Symbol"/>
    </w:rPr>
  </w:style>
  <w:style w:type="character" w:customStyle="1" w:styleId="WW8Num457z0">
    <w:name w:val="WW8Num457z0"/>
    <w:rsid w:val="000857D4"/>
    <w:rPr>
      <w:rFonts w:ascii="Arial" w:hAnsi="Arial"/>
      <w:b/>
      <w:i w:val="0"/>
      <w:sz w:val="18"/>
      <w:u w:val="none"/>
    </w:rPr>
  </w:style>
  <w:style w:type="character" w:customStyle="1" w:styleId="WW8Num458z0">
    <w:name w:val="WW8Num458z0"/>
    <w:rsid w:val="000857D4"/>
    <w:rPr>
      <w:rFonts w:ascii="Symbol" w:hAnsi="Symbol"/>
      <w:color w:val="auto"/>
    </w:rPr>
  </w:style>
  <w:style w:type="character" w:customStyle="1" w:styleId="WW8Num461z0">
    <w:name w:val="WW8Num461z0"/>
    <w:rsid w:val="000857D4"/>
    <w:rPr>
      <w:rFonts w:ascii="Times New Roman" w:hAnsi="Times New Roman"/>
      <w:b w:val="0"/>
      <w:i w:val="0"/>
      <w:sz w:val="24"/>
      <w:u w:val="none"/>
    </w:rPr>
  </w:style>
  <w:style w:type="character" w:customStyle="1" w:styleId="WW8Num462z0">
    <w:name w:val="WW8Num462z0"/>
    <w:rsid w:val="000857D4"/>
    <w:rPr>
      <w:rFonts w:ascii="Symbol" w:hAnsi="Symbol"/>
    </w:rPr>
  </w:style>
  <w:style w:type="character" w:customStyle="1" w:styleId="WW8Num463z0">
    <w:name w:val="WW8Num463z0"/>
    <w:rsid w:val="000857D4"/>
    <w:rPr>
      <w:rFonts w:ascii="Times New Roman" w:hAnsi="Times New Roman"/>
    </w:rPr>
  </w:style>
  <w:style w:type="character" w:customStyle="1" w:styleId="WW8Num465z0">
    <w:name w:val="WW8Num465z0"/>
    <w:rsid w:val="000857D4"/>
    <w:rPr>
      <w:rFonts w:ascii="Arial" w:hAnsi="Arial"/>
      <w:b/>
      <w:i w:val="0"/>
      <w:sz w:val="18"/>
      <w:u w:val="none"/>
    </w:rPr>
  </w:style>
  <w:style w:type="character" w:customStyle="1" w:styleId="WW8Num467z0">
    <w:name w:val="WW8Num467z0"/>
    <w:rsid w:val="000857D4"/>
    <w:rPr>
      <w:rFonts w:ascii="Symbol" w:hAnsi="Symbol"/>
      <w:color w:val="auto"/>
    </w:rPr>
  </w:style>
  <w:style w:type="character" w:customStyle="1" w:styleId="WW8Num468z0">
    <w:name w:val="WW8Num468z0"/>
    <w:rsid w:val="000857D4"/>
    <w:rPr>
      <w:rFonts w:ascii="Arial" w:hAnsi="Arial"/>
      <w:b w:val="0"/>
      <w:i w:val="0"/>
      <w:sz w:val="18"/>
      <w:u w:val="none"/>
    </w:rPr>
  </w:style>
  <w:style w:type="character" w:customStyle="1" w:styleId="WW8Num471z0">
    <w:name w:val="WW8Num471z0"/>
    <w:rsid w:val="000857D4"/>
    <w:rPr>
      <w:rFonts w:ascii="Arial" w:hAnsi="Arial"/>
      <w:b w:val="0"/>
      <w:i w:val="0"/>
      <w:sz w:val="18"/>
      <w:u w:val="none"/>
    </w:rPr>
  </w:style>
  <w:style w:type="character" w:customStyle="1" w:styleId="WW8Num474z0">
    <w:name w:val="WW8Num474z0"/>
    <w:rsid w:val="000857D4"/>
    <w:rPr>
      <w:rFonts w:ascii="Arial" w:hAnsi="Arial"/>
      <w:b w:val="0"/>
      <w:i w:val="0"/>
      <w:sz w:val="18"/>
      <w:u w:val="single"/>
    </w:rPr>
  </w:style>
  <w:style w:type="character" w:customStyle="1" w:styleId="WW8Num476z0">
    <w:name w:val="WW8Num476z0"/>
    <w:rsid w:val="000857D4"/>
    <w:rPr>
      <w:rFonts w:ascii="Symbol" w:hAnsi="Symbol"/>
    </w:rPr>
  </w:style>
  <w:style w:type="character" w:customStyle="1" w:styleId="WW8Num477z0">
    <w:name w:val="WW8Num477z0"/>
    <w:rsid w:val="000857D4"/>
    <w:rPr>
      <w:rFonts w:ascii="Arial" w:hAnsi="Arial"/>
      <w:b w:val="0"/>
      <w:i w:val="0"/>
      <w:sz w:val="18"/>
      <w:u w:val="none"/>
    </w:rPr>
  </w:style>
  <w:style w:type="character" w:customStyle="1" w:styleId="WW8Num478z0">
    <w:name w:val="WW8Num478z0"/>
    <w:rsid w:val="000857D4"/>
    <w:rPr>
      <w:rFonts w:ascii="Arial" w:hAnsi="Arial"/>
      <w:b w:val="0"/>
      <w:i w:val="0"/>
      <w:sz w:val="18"/>
      <w:u w:val="single"/>
    </w:rPr>
  </w:style>
  <w:style w:type="character" w:customStyle="1" w:styleId="WW8Num480z0">
    <w:name w:val="WW8Num480z0"/>
    <w:rsid w:val="000857D4"/>
    <w:rPr>
      <w:rFonts w:ascii="Symbol" w:hAnsi="Symbol"/>
    </w:rPr>
  </w:style>
  <w:style w:type="character" w:customStyle="1" w:styleId="WW8Num480z1">
    <w:name w:val="WW8Num480z1"/>
    <w:rsid w:val="000857D4"/>
    <w:rPr>
      <w:rFonts w:ascii="Courier New" w:hAnsi="Courier New"/>
    </w:rPr>
  </w:style>
  <w:style w:type="character" w:customStyle="1" w:styleId="WW8Num480z2">
    <w:name w:val="WW8Num480z2"/>
    <w:rsid w:val="000857D4"/>
    <w:rPr>
      <w:rFonts w:ascii="Wingdings" w:hAnsi="Wingdings"/>
    </w:rPr>
  </w:style>
  <w:style w:type="character" w:customStyle="1" w:styleId="WW8Num481z0">
    <w:name w:val="WW8Num481z0"/>
    <w:rsid w:val="000857D4"/>
    <w:rPr>
      <w:rFonts w:ascii="Symbol" w:hAnsi="Symbol"/>
    </w:rPr>
  </w:style>
  <w:style w:type="character" w:customStyle="1" w:styleId="WW8Num482z0">
    <w:name w:val="WW8Num482z0"/>
    <w:rsid w:val="000857D4"/>
    <w:rPr>
      <w:rFonts w:ascii="Arial" w:hAnsi="Arial"/>
      <w:b/>
      <w:i w:val="0"/>
      <w:sz w:val="18"/>
      <w:u w:val="none"/>
    </w:rPr>
  </w:style>
  <w:style w:type="character" w:customStyle="1" w:styleId="WW8Num483z0">
    <w:name w:val="WW8Num483z0"/>
    <w:rsid w:val="000857D4"/>
    <w:rPr>
      <w:rFonts w:ascii="Arial" w:hAnsi="Arial"/>
      <w:b/>
      <w:i w:val="0"/>
      <w:sz w:val="18"/>
      <w:u w:val="none"/>
    </w:rPr>
  </w:style>
  <w:style w:type="character" w:customStyle="1" w:styleId="WW8Num484z0">
    <w:name w:val="WW8Num484z0"/>
    <w:rsid w:val="000857D4"/>
    <w:rPr>
      <w:rFonts w:ascii="Arial" w:hAnsi="Arial"/>
      <w:b/>
      <w:i w:val="0"/>
      <w:sz w:val="18"/>
      <w:u w:val="none"/>
    </w:rPr>
  </w:style>
  <w:style w:type="character" w:customStyle="1" w:styleId="WW8Num487z0">
    <w:name w:val="WW8Num487z0"/>
    <w:rsid w:val="000857D4"/>
    <w:rPr>
      <w:rFonts w:ascii="Times New Roman" w:hAnsi="Times New Roman"/>
      <w:b w:val="0"/>
      <w:i w:val="0"/>
      <w:sz w:val="20"/>
      <w:u w:val="none"/>
    </w:rPr>
  </w:style>
  <w:style w:type="character" w:customStyle="1" w:styleId="WW8Num488z0">
    <w:name w:val="WW8Num488z0"/>
    <w:rsid w:val="000857D4"/>
    <w:rPr>
      <w:rFonts w:ascii="Arial" w:hAnsi="Arial"/>
      <w:b w:val="0"/>
      <w:i w:val="0"/>
      <w:sz w:val="18"/>
      <w:u w:val="none"/>
    </w:rPr>
  </w:style>
  <w:style w:type="character" w:customStyle="1" w:styleId="WW8Num489z0">
    <w:name w:val="WW8Num489z0"/>
    <w:rsid w:val="000857D4"/>
    <w:rPr>
      <w:rFonts w:ascii="Times New Roman" w:hAnsi="Times New Roman"/>
      <w:b/>
      <w:i w:val="0"/>
      <w:sz w:val="20"/>
      <w:u w:val="none"/>
    </w:rPr>
  </w:style>
  <w:style w:type="character" w:customStyle="1" w:styleId="WW8Num491z0">
    <w:name w:val="WW8Num491z0"/>
    <w:rsid w:val="000857D4"/>
    <w:rPr>
      <w:rFonts w:ascii="Times New Roman" w:hAnsi="Times New Roman"/>
      <w:b/>
      <w:i w:val="0"/>
      <w:sz w:val="24"/>
      <w:u w:val="none"/>
    </w:rPr>
  </w:style>
  <w:style w:type="character" w:customStyle="1" w:styleId="WW8Num492z0">
    <w:name w:val="WW8Num492z0"/>
    <w:rsid w:val="000857D4"/>
    <w:rPr>
      <w:rFonts w:ascii="Times New Roman" w:hAnsi="Times New Roman"/>
    </w:rPr>
  </w:style>
  <w:style w:type="character" w:customStyle="1" w:styleId="WW8Num494z0">
    <w:name w:val="WW8Num494z0"/>
    <w:rsid w:val="000857D4"/>
    <w:rPr>
      <w:rFonts w:ascii="Arial" w:hAnsi="Arial"/>
      <w:b w:val="0"/>
      <w:i w:val="0"/>
      <w:sz w:val="18"/>
      <w:u w:val="none"/>
    </w:rPr>
  </w:style>
  <w:style w:type="character" w:customStyle="1" w:styleId="WW8Num496z0">
    <w:name w:val="WW8Num496z0"/>
    <w:rsid w:val="000857D4"/>
    <w:rPr>
      <w:rFonts w:ascii="Symbol" w:hAnsi="Symbol"/>
    </w:rPr>
  </w:style>
  <w:style w:type="character" w:customStyle="1" w:styleId="WW8Num498z0">
    <w:name w:val="WW8Num498z0"/>
    <w:rsid w:val="000857D4"/>
    <w:rPr>
      <w:rFonts w:ascii="Times New Roman" w:hAnsi="Times New Roman"/>
      <w:b/>
      <w:i w:val="0"/>
      <w:sz w:val="20"/>
      <w:u w:val="none"/>
    </w:rPr>
  </w:style>
  <w:style w:type="character" w:customStyle="1" w:styleId="WW8Num501z0">
    <w:name w:val="WW8Num501z0"/>
    <w:rsid w:val="000857D4"/>
    <w:rPr>
      <w:rFonts w:ascii="Arial" w:hAnsi="Arial"/>
      <w:b w:val="0"/>
      <w:i w:val="0"/>
      <w:sz w:val="18"/>
      <w:u w:val="none"/>
    </w:rPr>
  </w:style>
  <w:style w:type="character" w:customStyle="1" w:styleId="WW8Num502z0">
    <w:name w:val="WW8Num502z0"/>
    <w:rsid w:val="000857D4"/>
    <w:rPr>
      <w:rFonts w:ascii="Arial" w:hAnsi="Arial"/>
      <w:b w:val="0"/>
      <w:i w:val="0"/>
      <w:sz w:val="18"/>
      <w:u w:val="none"/>
    </w:rPr>
  </w:style>
  <w:style w:type="character" w:customStyle="1" w:styleId="WW8Num503z0">
    <w:name w:val="WW8Num503z0"/>
    <w:rsid w:val="000857D4"/>
    <w:rPr>
      <w:rFonts w:ascii="Arial" w:hAnsi="Arial"/>
      <w:b w:val="0"/>
      <w:i w:val="0"/>
      <w:sz w:val="18"/>
      <w:u w:val="none"/>
    </w:rPr>
  </w:style>
  <w:style w:type="character" w:customStyle="1" w:styleId="WW8Num504z0">
    <w:name w:val="WW8Num504z0"/>
    <w:rsid w:val="000857D4"/>
    <w:rPr>
      <w:rFonts w:ascii="Arial" w:hAnsi="Arial"/>
      <w:b w:val="0"/>
      <w:i w:val="0"/>
      <w:sz w:val="18"/>
      <w:u w:val="none"/>
    </w:rPr>
  </w:style>
  <w:style w:type="character" w:customStyle="1" w:styleId="WW8Num506z0">
    <w:name w:val="WW8Num506z0"/>
    <w:rsid w:val="000857D4"/>
    <w:rPr>
      <w:rFonts w:ascii="Arial" w:hAnsi="Arial"/>
      <w:b w:val="0"/>
      <w:i w:val="0"/>
      <w:sz w:val="18"/>
      <w:u w:val="none"/>
    </w:rPr>
  </w:style>
  <w:style w:type="character" w:customStyle="1" w:styleId="WW8Num508z0">
    <w:name w:val="WW8Num508z0"/>
    <w:rsid w:val="000857D4"/>
    <w:rPr>
      <w:rFonts w:ascii="Arial" w:hAnsi="Arial"/>
      <w:b/>
      <w:i w:val="0"/>
      <w:sz w:val="18"/>
      <w:u w:val="none"/>
    </w:rPr>
  </w:style>
  <w:style w:type="character" w:customStyle="1" w:styleId="WW8Num510z0">
    <w:name w:val="WW8Num510z0"/>
    <w:rsid w:val="000857D4"/>
    <w:rPr>
      <w:rFonts w:ascii="Arial" w:hAnsi="Arial"/>
      <w:b/>
      <w:i w:val="0"/>
      <w:sz w:val="18"/>
      <w:u w:val="none"/>
    </w:rPr>
  </w:style>
  <w:style w:type="character" w:customStyle="1" w:styleId="WW8Num511z0">
    <w:name w:val="WW8Num511z0"/>
    <w:rsid w:val="000857D4"/>
    <w:rPr>
      <w:rFonts w:ascii="Arial" w:hAnsi="Arial"/>
      <w:b/>
      <w:i w:val="0"/>
      <w:sz w:val="18"/>
      <w:u w:val="none"/>
    </w:rPr>
  </w:style>
  <w:style w:type="character" w:customStyle="1" w:styleId="WW8Num513z0">
    <w:name w:val="WW8Num513z0"/>
    <w:rsid w:val="000857D4"/>
    <w:rPr>
      <w:rFonts w:ascii="Arial" w:hAnsi="Arial"/>
      <w:b w:val="0"/>
      <w:i w:val="0"/>
      <w:sz w:val="18"/>
      <w:u w:val="none"/>
    </w:rPr>
  </w:style>
  <w:style w:type="character" w:customStyle="1" w:styleId="WW8Num515z0">
    <w:name w:val="WW8Num515z0"/>
    <w:rsid w:val="000857D4"/>
    <w:rPr>
      <w:rFonts w:ascii="Times New Roman" w:hAnsi="Times New Roman"/>
      <w:b w:val="0"/>
      <w:i w:val="0"/>
      <w:sz w:val="20"/>
      <w:u w:val="none"/>
    </w:rPr>
  </w:style>
  <w:style w:type="character" w:customStyle="1" w:styleId="WW8Num516z0">
    <w:name w:val="WW8Num516z0"/>
    <w:rsid w:val="000857D4"/>
    <w:rPr>
      <w:rFonts w:ascii="Arial" w:hAnsi="Arial"/>
      <w:b w:val="0"/>
      <w:i w:val="0"/>
      <w:sz w:val="18"/>
      <w:u w:val="none"/>
    </w:rPr>
  </w:style>
  <w:style w:type="character" w:customStyle="1" w:styleId="WW8Num519z0">
    <w:name w:val="WW8Num519z0"/>
    <w:rsid w:val="000857D4"/>
    <w:rPr>
      <w:rFonts w:ascii="Symbol" w:hAnsi="Symbol"/>
    </w:rPr>
  </w:style>
  <w:style w:type="character" w:customStyle="1" w:styleId="WW8Num521z0">
    <w:name w:val="WW8Num521z0"/>
    <w:rsid w:val="000857D4"/>
    <w:rPr>
      <w:rFonts w:ascii="Arial" w:hAnsi="Arial"/>
      <w:b/>
      <w:i w:val="0"/>
      <w:sz w:val="18"/>
      <w:u w:val="none"/>
    </w:rPr>
  </w:style>
  <w:style w:type="character" w:customStyle="1" w:styleId="WW8Num523z0">
    <w:name w:val="WW8Num523z0"/>
    <w:rsid w:val="000857D4"/>
    <w:rPr>
      <w:rFonts w:ascii="Times New Roman" w:hAnsi="Times New Roman"/>
      <w:b/>
      <w:i w:val="0"/>
      <w:sz w:val="20"/>
      <w:u w:val="none"/>
    </w:rPr>
  </w:style>
  <w:style w:type="character" w:customStyle="1" w:styleId="WW8Num525z0">
    <w:name w:val="WW8Num525z0"/>
    <w:rsid w:val="000857D4"/>
    <w:rPr>
      <w:b/>
    </w:rPr>
  </w:style>
  <w:style w:type="character" w:customStyle="1" w:styleId="WW8Num526z0">
    <w:name w:val="WW8Num526z0"/>
    <w:rsid w:val="000857D4"/>
    <w:rPr>
      <w:rFonts w:ascii="Arial" w:hAnsi="Arial"/>
      <w:b/>
      <w:i w:val="0"/>
      <w:sz w:val="18"/>
      <w:u w:val="none"/>
    </w:rPr>
  </w:style>
  <w:style w:type="character" w:customStyle="1" w:styleId="WW8Num528z0">
    <w:name w:val="WW8Num528z0"/>
    <w:rsid w:val="000857D4"/>
    <w:rPr>
      <w:rFonts w:ascii="Symbol" w:hAnsi="Symbol"/>
      <w:color w:val="auto"/>
    </w:rPr>
  </w:style>
  <w:style w:type="character" w:customStyle="1" w:styleId="WW8Num529z0">
    <w:name w:val="WW8Num529z0"/>
    <w:rsid w:val="000857D4"/>
    <w:rPr>
      <w:rFonts w:ascii="Times New Roman" w:hAnsi="Times New Roman"/>
      <w:b w:val="0"/>
      <w:i w:val="0"/>
      <w:sz w:val="20"/>
      <w:u w:val="none"/>
    </w:rPr>
  </w:style>
  <w:style w:type="character" w:customStyle="1" w:styleId="WW8Num532z0">
    <w:name w:val="WW8Num532z0"/>
    <w:rsid w:val="000857D4"/>
    <w:rPr>
      <w:rFonts w:ascii="Times New Roman" w:hAnsi="Times New Roman"/>
      <w:b/>
      <w:i w:val="0"/>
      <w:sz w:val="22"/>
      <w:u w:val="none"/>
    </w:rPr>
  </w:style>
  <w:style w:type="character" w:customStyle="1" w:styleId="WW8Num533z0">
    <w:name w:val="WW8Num533z0"/>
    <w:rsid w:val="000857D4"/>
    <w:rPr>
      <w:rFonts w:ascii="Arial" w:hAnsi="Arial"/>
      <w:b/>
      <w:i w:val="0"/>
      <w:sz w:val="18"/>
      <w:u w:val="none"/>
    </w:rPr>
  </w:style>
  <w:style w:type="character" w:customStyle="1" w:styleId="WW8Num534z0">
    <w:name w:val="WW8Num534z0"/>
    <w:rsid w:val="000857D4"/>
    <w:rPr>
      <w:rFonts w:ascii="Arial" w:hAnsi="Arial"/>
      <w:b w:val="0"/>
      <w:i w:val="0"/>
      <w:sz w:val="18"/>
      <w:u w:val="none"/>
    </w:rPr>
  </w:style>
  <w:style w:type="character" w:customStyle="1" w:styleId="WW8Num536z0">
    <w:name w:val="WW8Num536z0"/>
    <w:rsid w:val="000857D4"/>
    <w:rPr>
      <w:rFonts w:ascii="Times New Roman" w:hAnsi="Times New Roman"/>
      <w:b w:val="0"/>
      <w:i w:val="0"/>
      <w:sz w:val="24"/>
      <w:u w:val="none"/>
    </w:rPr>
  </w:style>
  <w:style w:type="character" w:customStyle="1" w:styleId="WW8Num537z0">
    <w:name w:val="WW8Num537z0"/>
    <w:rsid w:val="000857D4"/>
    <w:rPr>
      <w:rFonts w:ascii="Times New Roman" w:hAnsi="Times New Roman"/>
      <w:b/>
      <w:i w:val="0"/>
      <w:sz w:val="20"/>
      <w:u w:val="none"/>
    </w:rPr>
  </w:style>
  <w:style w:type="character" w:customStyle="1" w:styleId="WW8Num538z0">
    <w:name w:val="WW8Num538z0"/>
    <w:rsid w:val="000857D4"/>
    <w:rPr>
      <w:rFonts w:ascii="Symbol" w:hAnsi="Symbol"/>
    </w:rPr>
  </w:style>
  <w:style w:type="character" w:customStyle="1" w:styleId="WW8Num538z1">
    <w:name w:val="WW8Num538z1"/>
    <w:rsid w:val="000857D4"/>
    <w:rPr>
      <w:rFonts w:ascii="Courier New" w:hAnsi="Courier New"/>
    </w:rPr>
  </w:style>
  <w:style w:type="character" w:customStyle="1" w:styleId="WW8Num538z2">
    <w:name w:val="WW8Num538z2"/>
    <w:rsid w:val="000857D4"/>
    <w:rPr>
      <w:rFonts w:ascii="Wingdings" w:hAnsi="Wingdings"/>
    </w:rPr>
  </w:style>
  <w:style w:type="character" w:customStyle="1" w:styleId="WW8Num539z0">
    <w:name w:val="WW8Num539z0"/>
    <w:rsid w:val="000857D4"/>
    <w:rPr>
      <w:rFonts w:ascii="Arial" w:hAnsi="Arial"/>
      <w:b w:val="0"/>
      <w:i w:val="0"/>
      <w:sz w:val="18"/>
      <w:u w:val="none"/>
    </w:rPr>
  </w:style>
  <w:style w:type="character" w:customStyle="1" w:styleId="WW8Num540z0">
    <w:name w:val="WW8Num540z0"/>
    <w:rsid w:val="000857D4"/>
    <w:rPr>
      <w:rFonts w:ascii="Arial" w:hAnsi="Arial"/>
      <w:b/>
      <w:i w:val="0"/>
      <w:sz w:val="18"/>
      <w:u w:val="none"/>
    </w:rPr>
  </w:style>
  <w:style w:type="character" w:customStyle="1" w:styleId="WW8Num542z0">
    <w:name w:val="WW8Num542z0"/>
    <w:rsid w:val="000857D4"/>
    <w:rPr>
      <w:rFonts w:ascii="Arial" w:hAnsi="Arial"/>
      <w:b w:val="0"/>
      <w:i w:val="0"/>
      <w:sz w:val="18"/>
      <w:u w:val="none"/>
    </w:rPr>
  </w:style>
  <w:style w:type="character" w:customStyle="1" w:styleId="WW8Num543z0">
    <w:name w:val="WW8Num543z0"/>
    <w:rsid w:val="000857D4"/>
    <w:rPr>
      <w:rFonts w:ascii="Symbol" w:hAnsi="Symbol"/>
      <w:color w:val="auto"/>
    </w:rPr>
  </w:style>
  <w:style w:type="character" w:customStyle="1" w:styleId="WW8Num544z0">
    <w:name w:val="WW8Num544z0"/>
    <w:rsid w:val="000857D4"/>
    <w:rPr>
      <w:b/>
      <w:sz w:val="28"/>
    </w:rPr>
  </w:style>
  <w:style w:type="character" w:customStyle="1" w:styleId="WW8Num546z0">
    <w:name w:val="WW8Num546z0"/>
    <w:rsid w:val="000857D4"/>
    <w:rPr>
      <w:rFonts w:ascii="Times New Roman" w:hAnsi="Times New Roman"/>
      <w:b w:val="0"/>
      <w:i w:val="0"/>
      <w:sz w:val="24"/>
      <w:u w:val="none"/>
    </w:rPr>
  </w:style>
  <w:style w:type="character" w:customStyle="1" w:styleId="WW8Num547z0">
    <w:name w:val="WW8Num547z0"/>
    <w:rsid w:val="000857D4"/>
    <w:rPr>
      <w:rFonts w:ascii="Times New Roman" w:hAnsi="Times New Roman"/>
      <w:b w:val="0"/>
      <w:i w:val="0"/>
      <w:sz w:val="24"/>
      <w:u w:val="none"/>
    </w:rPr>
  </w:style>
  <w:style w:type="character" w:customStyle="1" w:styleId="WW8Num550z0">
    <w:name w:val="WW8Num550z0"/>
    <w:rsid w:val="000857D4"/>
    <w:rPr>
      <w:rFonts w:ascii="Symbol" w:hAnsi="Symbol"/>
      <w:color w:val="auto"/>
    </w:rPr>
  </w:style>
  <w:style w:type="character" w:customStyle="1" w:styleId="WW8Num552z0">
    <w:name w:val="WW8Num552z0"/>
    <w:rsid w:val="000857D4"/>
    <w:rPr>
      <w:rFonts w:ascii="Symbol" w:hAnsi="Symbol"/>
    </w:rPr>
  </w:style>
  <w:style w:type="character" w:customStyle="1" w:styleId="WW8Num553z0">
    <w:name w:val="WW8Num553z0"/>
    <w:rsid w:val="000857D4"/>
    <w:rPr>
      <w:rFonts w:ascii="Arial" w:hAnsi="Arial"/>
      <w:b w:val="0"/>
      <w:i w:val="0"/>
      <w:sz w:val="18"/>
      <w:u w:val="none"/>
    </w:rPr>
  </w:style>
  <w:style w:type="character" w:customStyle="1" w:styleId="WW8Num557z0">
    <w:name w:val="WW8Num557z0"/>
    <w:rsid w:val="000857D4"/>
    <w:rPr>
      <w:rFonts w:ascii="Times New Roman" w:hAnsi="Times New Roman"/>
      <w:b/>
      <w:i w:val="0"/>
      <w:sz w:val="20"/>
      <w:u w:val="none"/>
    </w:rPr>
  </w:style>
  <w:style w:type="character" w:customStyle="1" w:styleId="WW8Num558z0">
    <w:name w:val="WW8Num558z0"/>
    <w:rsid w:val="000857D4"/>
    <w:rPr>
      <w:rFonts w:ascii="Times New Roman" w:hAnsi="Times New Roman"/>
      <w:b/>
      <w:i w:val="0"/>
      <w:sz w:val="20"/>
      <w:u w:val="none"/>
    </w:rPr>
  </w:style>
  <w:style w:type="character" w:customStyle="1" w:styleId="WW8Num560z0">
    <w:name w:val="WW8Num560z0"/>
    <w:rsid w:val="000857D4"/>
    <w:rPr>
      <w:rFonts w:ascii="Times New Roman" w:hAnsi="Times New Roman"/>
      <w:b w:val="0"/>
      <w:i w:val="0"/>
      <w:sz w:val="20"/>
      <w:u w:val="none"/>
    </w:rPr>
  </w:style>
  <w:style w:type="character" w:customStyle="1" w:styleId="WW8Num563z0">
    <w:name w:val="WW8Num563z0"/>
    <w:rsid w:val="000857D4"/>
    <w:rPr>
      <w:rFonts w:ascii="Arial" w:hAnsi="Arial"/>
      <w:b w:val="0"/>
      <w:i w:val="0"/>
      <w:sz w:val="18"/>
      <w:u w:val="none"/>
    </w:rPr>
  </w:style>
  <w:style w:type="character" w:customStyle="1" w:styleId="WW8Num564z0">
    <w:name w:val="WW8Num564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5z0">
    <w:name w:val="WW8Num565z0"/>
    <w:rsid w:val="000857D4"/>
    <w:rPr>
      <w:rFonts w:ascii="Arial" w:hAnsi="Arial"/>
      <w:b/>
      <w:i w:val="0"/>
      <w:sz w:val="18"/>
      <w:u w:val="none"/>
    </w:rPr>
  </w:style>
  <w:style w:type="character" w:customStyle="1" w:styleId="WW8Num567z0">
    <w:name w:val="WW8Num567z0"/>
    <w:rsid w:val="000857D4"/>
    <w:rPr>
      <w:rFonts w:ascii="Arial" w:hAnsi="Arial"/>
      <w:b w:val="0"/>
      <w:i w:val="0"/>
      <w:sz w:val="18"/>
      <w:u w:val="single"/>
    </w:rPr>
  </w:style>
  <w:style w:type="character" w:customStyle="1" w:styleId="WW8Num569z0">
    <w:name w:val="WW8Num569z0"/>
    <w:rsid w:val="000857D4"/>
    <w:rPr>
      <w:rFonts w:ascii="Times New Roman" w:hAnsi="Times New Roman"/>
      <w:b/>
      <w:i w:val="0"/>
      <w:sz w:val="24"/>
      <w:u w:val="none"/>
    </w:rPr>
  </w:style>
  <w:style w:type="character" w:customStyle="1" w:styleId="WW8Num570z0">
    <w:name w:val="WW8Num570z0"/>
    <w:rsid w:val="000857D4"/>
    <w:rPr>
      <w:rFonts w:ascii="Arial" w:hAnsi="Arial"/>
      <w:b/>
      <w:i w:val="0"/>
      <w:sz w:val="18"/>
      <w:u w:val="none"/>
    </w:rPr>
  </w:style>
  <w:style w:type="character" w:customStyle="1" w:styleId="WW8Num571z0">
    <w:name w:val="WW8Num571z0"/>
    <w:rsid w:val="000857D4"/>
    <w:rPr>
      <w:rFonts w:ascii="Times New Roman" w:hAnsi="Times New Roman"/>
    </w:rPr>
  </w:style>
  <w:style w:type="character" w:customStyle="1" w:styleId="WW8Num573z0">
    <w:name w:val="WW8Num573z0"/>
    <w:rsid w:val="000857D4"/>
    <w:rPr>
      <w:rFonts w:ascii="Arial" w:hAnsi="Arial"/>
      <w:b/>
      <w:i w:val="0"/>
      <w:sz w:val="18"/>
      <w:u w:val="none"/>
    </w:rPr>
  </w:style>
  <w:style w:type="character" w:customStyle="1" w:styleId="WW8Num574z0">
    <w:name w:val="WW8Num574z0"/>
    <w:rsid w:val="000857D4"/>
    <w:rPr>
      <w:rFonts w:ascii="Arial" w:hAnsi="Arial"/>
      <w:b w:val="0"/>
      <w:i w:val="0"/>
      <w:sz w:val="18"/>
      <w:u w:val="none"/>
    </w:rPr>
  </w:style>
  <w:style w:type="character" w:customStyle="1" w:styleId="WW8Num575z0">
    <w:name w:val="WW8Num575z0"/>
    <w:rsid w:val="000857D4"/>
    <w:rPr>
      <w:rFonts w:ascii="Arial" w:hAnsi="Arial"/>
      <w:b w:val="0"/>
      <w:i w:val="0"/>
      <w:sz w:val="18"/>
      <w:u w:val="none"/>
    </w:rPr>
  </w:style>
  <w:style w:type="character" w:customStyle="1" w:styleId="WW8Num576z0">
    <w:name w:val="WW8Num576z0"/>
    <w:rsid w:val="000857D4"/>
    <w:rPr>
      <w:b/>
    </w:rPr>
  </w:style>
  <w:style w:type="character" w:customStyle="1" w:styleId="WW8Num577z0">
    <w:name w:val="WW8Num577z0"/>
    <w:rsid w:val="000857D4"/>
    <w:rPr>
      <w:rFonts w:ascii="Arial" w:hAnsi="Arial"/>
      <w:b w:val="0"/>
      <w:i w:val="0"/>
      <w:sz w:val="18"/>
      <w:u w:val="single"/>
    </w:rPr>
  </w:style>
  <w:style w:type="character" w:customStyle="1" w:styleId="WW8Num578z0">
    <w:name w:val="WW8Num578z0"/>
    <w:rsid w:val="000857D4"/>
    <w:rPr>
      <w:rFonts w:ascii="Arial" w:hAnsi="Arial"/>
      <w:b w:val="0"/>
      <w:i w:val="0"/>
      <w:sz w:val="18"/>
      <w:u w:val="none"/>
    </w:rPr>
  </w:style>
  <w:style w:type="character" w:customStyle="1" w:styleId="WW8Num579z0">
    <w:name w:val="WW8Num579z0"/>
    <w:rsid w:val="000857D4"/>
    <w:rPr>
      <w:rFonts w:ascii="Times New Roman" w:hAnsi="Times New Roman"/>
      <w:b w:val="0"/>
      <w:i w:val="0"/>
      <w:sz w:val="20"/>
      <w:u w:val="none"/>
    </w:rPr>
  </w:style>
  <w:style w:type="character" w:customStyle="1" w:styleId="WW8Num580z0">
    <w:name w:val="WW8Num580z0"/>
    <w:rsid w:val="000857D4"/>
    <w:rPr>
      <w:rFonts w:ascii="Symbol" w:hAnsi="Symbol"/>
    </w:rPr>
  </w:style>
  <w:style w:type="character" w:customStyle="1" w:styleId="WW8Num581z0">
    <w:name w:val="WW8Num581z0"/>
    <w:rsid w:val="000857D4"/>
    <w:rPr>
      <w:rFonts w:ascii="Times New Roman" w:hAnsi="Times New Roman"/>
      <w:b w:val="0"/>
      <w:i w:val="0"/>
      <w:sz w:val="24"/>
      <w:u w:val="none"/>
    </w:rPr>
  </w:style>
  <w:style w:type="character" w:customStyle="1" w:styleId="WW8Num583z0">
    <w:name w:val="WW8Num583z0"/>
    <w:rsid w:val="000857D4"/>
    <w:rPr>
      <w:rFonts w:ascii="Times New Roman" w:hAnsi="Times New Roman"/>
      <w:b/>
      <w:i w:val="0"/>
      <w:sz w:val="20"/>
      <w:u w:val="none"/>
    </w:rPr>
  </w:style>
  <w:style w:type="character" w:customStyle="1" w:styleId="WW8Num584z0">
    <w:name w:val="WW8Num584z0"/>
    <w:rsid w:val="000857D4"/>
    <w:rPr>
      <w:rFonts w:ascii="Arial" w:hAnsi="Arial"/>
      <w:b/>
      <w:i w:val="0"/>
      <w:sz w:val="18"/>
      <w:u w:val="none"/>
    </w:rPr>
  </w:style>
  <w:style w:type="character" w:customStyle="1" w:styleId="WW8Num585z0">
    <w:name w:val="WW8Num585z0"/>
    <w:rsid w:val="000857D4"/>
    <w:rPr>
      <w:rFonts w:ascii="Arial" w:hAnsi="Arial"/>
      <w:b w:val="0"/>
      <w:i w:val="0"/>
      <w:sz w:val="18"/>
      <w:u w:val="none"/>
    </w:rPr>
  </w:style>
  <w:style w:type="character" w:customStyle="1" w:styleId="WW8Num586z0">
    <w:name w:val="WW8Num586z0"/>
    <w:rsid w:val="000857D4"/>
    <w:rPr>
      <w:rFonts w:ascii="Arial" w:hAnsi="Arial"/>
      <w:b w:val="0"/>
      <w:i w:val="0"/>
      <w:sz w:val="18"/>
      <w:u w:val="single"/>
    </w:rPr>
  </w:style>
  <w:style w:type="character" w:customStyle="1" w:styleId="WW8Num587z0">
    <w:name w:val="WW8Num587z0"/>
    <w:rsid w:val="000857D4"/>
    <w:rPr>
      <w:rFonts w:ascii="Symbol" w:hAnsi="Symbol"/>
      <w:color w:val="auto"/>
    </w:rPr>
  </w:style>
  <w:style w:type="character" w:customStyle="1" w:styleId="WW8Num588z0">
    <w:name w:val="WW8Num588z0"/>
    <w:rsid w:val="000857D4"/>
    <w:rPr>
      <w:rFonts w:ascii="Arial" w:hAnsi="Arial"/>
      <w:b w:val="0"/>
      <w:i w:val="0"/>
      <w:sz w:val="18"/>
      <w:u w:val="none"/>
    </w:rPr>
  </w:style>
  <w:style w:type="character" w:customStyle="1" w:styleId="WW8Num589z0">
    <w:name w:val="WW8Num589z0"/>
    <w:rsid w:val="000857D4"/>
    <w:rPr>
      <w:rFonts w:ascii="Arial" w:hAnsi="Arial"/>
      <w:b/>
      <w:i w:val="0"/>
      <w:sz w:val="18"/>
      <w:u w:val="none"/>
    </w:rPr>
  </w:style>
  <w:style w:type="character" w:customStyle="1" w:styleId="WW8Num590z0">
    <w:name w:val="WW8Num590z0"/>
    <w:rsid w:val="000857D4"/>
    <w:rPr>
      <w:rFonts w:ascii="Times New Roman" w:hAnsi="Times New Roman"/>
      <w:b/>
      <w:i w:val="0"/>
      <w:sz w:val="20"/>
      <w:u w:val="none"/>
    </w:rPr>
  </w:style>
  <w:style w:type="character" w:customStyle="1" w:styleId="WW8Num591z0">
    <w:name w:val="WW8Num591z0"/>
    <w:rsid w:val="000857D4"/>
    <w:rPr>
      <w:rFonts w:ascii="Arial" w:hAnsi="Arial"/>
      <w:b w:val="0"/>
      <w:i w:val="0"/>
      <w:sz w:val="18"/>
      <w:u w:val="none"/>
    </w:rPr>
  </w:style>
  <w:style w:type="character" w:customStyle="1" w:styleId="WW8Num592z0">
    <w:name w:val="WW8Num592z0"/>
    <w:rsid w:val="000857D4"/>
    <w:rPr>
      <w:rFonts w:ascii="Arial" w:hAnsi="Arial"/>
      <w:b w:val="0"/>
      <w:i w:val="0"/>
      <w:sz w:val="18"/>
      <w:u w:val="none"/>
    </w:rPr>
  </w:style>
  <w:style w:type="character" w:customStyle="1" w:styleId="WW8Num594z0">
    <w:name w:val="WW8Num594z0"/>
    <w:rsid w:val="000857D4"/>
    <w:rPr>
      <w:rFonts w:ascii="Arial" w:hAnsi="Arial"/>
      <w:b/>
      <w:i w:val="0"/>
      <w:sz w:val="18"/>
      <w:u w:val="none"/>
    </w:rPr>
  </w:style>
  <w:style w:type="character" w:customStyle="1" w:styleId="WW8Num596z0">
    <w:name w:val="WW8Num596z0"/>
    <w:rsid w:val="000857D4"/>
    <w:rPr>
      <w:rFonts w:ascii="Arial" w:hAnsi="Arial"/>
      <w:b w:val="0"/>
      <w:i w:val="0"/>
      <w:sz w:val="18"/>
      <w:u w:val="none"/>
    </w:rPr>
  </w:style>
  <w:style w:type="character" w:customStyle="1" w:styleId="WW8Num597z0">
    <w:name w:val="WW8Num597z0"/>
    <w:rsid w:val="000857D4"/>
    <w:rPr>
      <w:rFonts w:ascii="Times New Roman" w:hAnsi="Times New Roman"/>
      <w:b/>
      <w:i w:val="0"/>
      <w:sz w:val="24"/>
      <w:u w:val="none"/>
    </w:rPr>
  </w:style>
  <w:style w:type="character" w:customStyle="1" w:styleId="WW8Num599z0">
    <w:name w:val="WW8Num599z0"/>
    <w:rsid w:val="000857D4"/>
    <w:rPr>
      <w:rFonts w:ascii="Symbol" w:hAnsi="Symbol"/>
    </w:rPr>
  </w:style>
  <w:style w:type="character" w:customStyle="1" w:styleId="WW8Num602z0">
    <w:name w:val="WW8Num602z0"/>
    <w:rsid w:val="000857D4"/>
    <w:rPr>
      <w:rFonts w:ascii="Times New Roman" w:hAnsi="Times New Roman"/>
      <w:b w:val="0"/>
      <w:i w:val="0"/>
      <w:sz w:val="22"/>
      <w:u w:val="none"/>
    </w:rPr>
  </w:style>
  <w:style w:type="character" w:customStyle="1" w:styleId="WW8Num603z0">
    <w:name w:val="WW8Num603z0"/>
    <w:rsid w:val="000857D4"/>
    <w:rPr>
      <w:rFonts w:ascii="Times New Roman" w:hAnsi="Times New Roman"/>
      <w:b/>
      <w:i w:val="0"/>
      <w:sz w:val="24"/>
      <w:u w:val="none"/>
    </w:rPr>
  </w:style>
  <w:style w:type="character" w:customStyle="1" w:styleId="WW8Num604z0">
    <w:name w:val="WW8Num604z0"/>
    <w:rsid w:val="000857D4"/>
    <w:rPr>
      <w:rFonts w:ascii="Arial" w:hAnsi="Arial"/>
      <w:b w:val="0"/>
      <w:i w:val="0"/>
      <w:sz w:val="18"/>
      <w:u w:val="none"/>
    </w:rPr>
  </w:style>
  <w:style w:type="character" w:customStyle="1" w:styleId="WW8Num605z0">
    <w:name w:val="WW8Num605z0"/>
    <w:rsid w:val="000857D4"/>
    <w:rPr>
      <w:rFonts w:ascii="Times New Roman" w:hAnsi="Times New Roman"/>
      <w:b/>
      <w:i w:val="0"/>
      <w:sz w:val="24"/>
      <w:u w:val="none"/>
    </w:rPr>
  </w:style>
  <w:style w:type="character" w:customStyle="1" w:styleId="WW8Num606z0">
    <w:name w:val="WW8Num606z0"/>
    <w:rsid w:val="000857D4"/>
    <w:rPr>
      <w:rFonts w:ascii="Arial" w:hAnsi="Arial"/>
      <w:b/>
      <w:i w:val="0"/>
      <w:sz w:val="18"/>
      <w:u w:val="none"/>
    </w:rPr>
  </w:style>
  <w:style w:type="character" w:customStyle="1" w:styleId="WW8Num607z0">
    <w:name w:val="WW8Num607z0"/>
    <w:rsid w:val="000857D4"/>
    <w:rPr>
      <w:rFonts w:ascii="Times New Roman" w:hAnsi="Times New Roman"/>
      <w:b/>
      <w:i w:val="0"/>
      <w:sz w:val="20"/>
      <w:u w:val="none"/>
    </w:rPr>
  </w:style>
  <w:style w:type="character" w:customStyle="1" w:styleId="WW8Num608z0">
    <w:name w:val="WW8Num608z0"/>
    <w:rsid w:val="000857D4"/>
    <w:rPr>
      <w:rFonts w:ascii="Times New Roman" w:hAnsi="Times New Roman"/>
      <w:b w:val="0"/>
      <w:i w:val="0"/>
      <w:sz w:val="22"/>
      <w:u w:val="none"/>
    </w:rPr>
  </w:style>
  <w:style w:type="character" w:customStyle="1" w:styleId="WW8Num609z0">
    <w:name w:val="WW8Num609z0"/>
    <w:rsid w:val="000857D4"/>
    <w:rPr>
      <w:rFonts w:ascii="Times New Roman" w:hAnsi="Times New Roman"/>
      <w:b/>
      <w:i w:val="0"/>
      <w:sz w:val="20"/>
      <w:u w:val="none"/>
    </w:rPr>
  </w:style>
  <w:style w:type="character" w:customStyle="1" w:styleId="WW8Num610z0">
    <w:name w:val="WW8Num610z0"/>
    <w:rsid w:val="000857D4"/>
    <w:rPr>
      <w:rFonts w:ascii="Arial" w:hAnsi="Arial"/>
      <w:b/>
      <w:i w:val="0"/>
      <w:sz w:val="18"/>
      <w:u w:val="none"/>
    </w:rPr>
  </w:style>
  <w:style w:type="character" w:customStyle="1" w:styleId="WW8Num611z0">
    <w:name w:val="WW8Num611z0"/>
    <w:rsid w:val="000857D4"/>
    <w:rPr>
      <w:rFonts w:ascii="Arial" w:hAnsi="Arial"/>
      <w:b/>
      <w:i w:val="0"/>
      <w:sz w:val="18"/>
      <w:u w:val="none"/>
    </w:rPr>
  </w:style>
  <w:style w:type="character" w:customStyle="1" w:styleId="WW8Num612z0">
    <w:name w:val="WW8Num612z0"/>
    <w:rsid w:val="000857D4"/>
    <w:rPr>
      <w:rFonts w:ascii="Arial" w:hAnsi="Arial"/>
      <w:b w:val="0"/>
      <w:i w:val="0"/>
      <w:sz w:val="18"/>
      <w:u w:val="none"/>
    </w:rPr>
  </w:style>
  <w:style w:type="character" w:customStyle="1" w:styleId="WW8Num613z0">
    <w:name w:val="WW8Num613z0"/>
    <w:rsid w:val="000857D4"/>
    <w:rPr>
      <w:rFonts w:ascii="Arial" w:hAnsi="Arial"/>
      <w:b w:val="0"/>
      <w:i w:val="0"/>
      <w:sz w:val="18"/>
      <w:u w:val="none"/>
    </w:rPr>
  </w:style>
  <w:style w:type="character" w:customStyle="1" w:styleId="WW8Num614z0">
    <w:name w:val="WW8Num614z0"/>
    <w:rsid w:val="000857D4"/>
    <w:rPr>
      <w:rFonts w:ascii="Times New Roman" w:hAnsi="Times New Roman"/>
      <w:b/>
      <w:i w:val="0"/>
      <w:sz w:val="20"/>
      <w:u w:val="none"/>
    </w:rPr>
  </w:style>
  <w:style w:type="character" w:customStyle="1" w:styleId="WW8Num615z0">
    <w:name w:val="WW8Num615z0"/>
    <w:rsid w:val="000857D4"/>
    <w:rPr>
      <w:rFonts w:ascii="Times New Roman" w:hAnsi="Times New Roman"/>
    </w:rPr>
  </w:style>
  <w:style w:type="character" w:customStyle="1" w:styleId="WW8Num616z0">
    <w:name w:val="WW8Num616z0"/>
    <w:rsid w:val="000857D4"/>
    <w:rPr>
      <w:rFonts w:ascii="Times New Roman" w:hAnsi="Times New Roman"/>
      <w:b/>
      <w:i w:val="0"/>
      <w:sz w:val="20"/>
      <w:u w:val="none"/>
    </w:rPr>
  </w:style>
  <w:style w:type="character" w:customStyle="1" w:styleId="WW8Num617z0">
    <w:name w:val="WW8Num617z0"/>
    <w:rsid w:val="000857D4"/>
    <w:rPr>
      <w:rFonts w:ascii="Symbol" w:hAnsi="Symbol"/>
    </w:rPr>
  </w:style>
  <w:style w:type="character" w:customStyle="1" w:styleId="WW8Num618z0">
    <w:name w:val="WW8Num618z0"/>
    <w:rsid w:val="000857D4"/>
    <w:rPr>
      <w:rFonts w:ascii="Arial" w:hAnsi="Arial"/>
      <w:b/>
      <w:i w:val="0"/>
      <w:sz w:val="18"/>
      <w:u w:val="none"/>
    </w:rPr>
  </w:style>
  <w:style w:type="character" w:customStyle="1" w:styleId="WW8Num619z0">
    <w:name w:val="WW8Num619z0"/>
    <w:rsid w:val="000857D4"/>
    <w:rPr>
      <w:rFonts w:ascii="Arial" w:hAnsi="Arial"/>
      <w:b w:val="0"/>
      <w:i w:val="0"/>
      <w:sz w:val="18"/>
      <w:u w:val="none"/>
    </w:rPr>
  </w:style>
  <w:style w:type="character" w:customStyle="1" w:styleId="WW8Num620z0">
    <w:name w:val="WW8Num620z0"/>
    <w:rsid w:val="000857D4"/>
    <w:rPr>
      <w:rFonts w:ascii="Symbol" w:hAnsi="Symbol"/>
      <w:color w:val="auto"/>
    </w:rPr>
  </w:style>
  <w:style w:type="character" w:customStyle="1" w:styleId="WW8Num623z0">
    <w:name w:val="WW8Num623z0"/>
    <w:rsid w:val="000857D4"/>
    <w:rPr>
      <w:rFonts w:ascii="Times New Roman" w:hAnsi="Times New Roman"/>
      <w:b/>
      <w:i w:val="0"/>
      <w:sz w:val="20"/>
      <w:u w:val="none"/>
    </w:rPr>
  </w:style>
  <w:style w:type="character" w:customStyle="1" w:styleId="WW8Num624z0">
    <w:name w:val="WW8Num624z0"/>
    <w:rsid w:val="000857D4"/>
    <w:rPr>
      <w:rFonts w:ascii="Symbol" w:hAnsi="Symbol"/>
    </w:rPr>
  </w:style>
  <w:style w:type="character" w:customStyle="1" w:styleId="WW8Num625z0">
    <w:name w:val="WW8Num625z0"/>
    <w:rsid w:val="000857D4"/>
    <w:rPr>
      <w:rFonts w:ascii="Arial" w:hAnsi="Arial"/>
      <w:b w:val="0"/>
      <w:i w:val="0"/>
      <w:sz w:val="18"/>
      <w:u w:val="none"/>
    </w:rPr>
  </w:style>
  <w:style w:type="character" w:customStyle="1" w:styleId="WW8Num627z0">
    <w:name w:val="WW8Num627z0"/>
    <w:rsid w:val="000857D4"/>
    <w:rPr>
      <w:rFonts w:ascii="Arial" w:hAnsi="Arial"/>
      <w:b w:val="0"/>
      <w:i w:val="0"/>
      <w:sz w:val="18"/>
      <w:u w:val="none"/>
    </w:rPr>
  </w:style>
  <w:style w:type="character" w:customStyle="1" w:styleId="WW8Num628z0">
    <w:name w:val="WW8Num628z0"/>
    <w:rsid w:val="000857D4"/>
    <w:rPr>
      <w:rFonts w:ascii="Arial" w:hAnsi="Arial"/>
      <w:b w:val="0"/>
      <w:i w:val="0"/>
      <w:sz w:val="18"/>
      <w:u w:val="single"/>
    </w:rPr>
  </w:style>
  <w:style w:type="character" w:customStyle="1" w:styleId="WW8Num629z0">
    <w:name w:val="WW8Num629z0"/>
    <w:rsid w:val="000857D4"/>
    <w:rPr>
      <w:rFonts w:ascii="Arial" w:hAnsi="Arial"/>
      <w:b/>
      <w:i w:val="0"/>
      <w:sz w:val="18"/>
      <w:u w:val="none"/>
    </w:rPr>
  </w:style>
  <w:style w:type="character" w:customStyle="1" w:styleId="WW8Num630z0">
    <w:name w:val="WW8Num630z0"/>
    <w:rsid w:val="000857D4"/>
    <w:rPr>
      <w:rFonts w:ascii="Arial" w:hAnsi="Arial"/>
      <w:b/>
      <w:i w:val="0"/>
      <w:sz w:val="18"/>
      <w:u w:val="none"/>
    </w:rPr>
  </w:style>
  <w:style w:type="character" w:customStyle="1" w:styleId="WW8Num632z0">
    <w:name w:val="WW8Num632z0"/>
    <w:rsid w:val="000857D4"/>
    <w:rPr>
      <w:rFonts w:ascii="Arial" w:hAnsi="Arial"/>
      <w:b/>
      <w:i w:val="0"/>
      <w:sz w:val="18"/>
      <w:u w:val="none"/>
    </w:rPr>
  </w:style>
  <w:style w:type="character" w:customStyle="1" w:styleId="WW8Num635z0">
    <w:name w:val="WW8Num635z0"/>
    <w:rsid w:val="000857D4"/>
    <w:rPr>
      <w:rFonts w:ascii="Symbol" w:hAnsi="Symbol"/>
    </w:rPr>
  </w:style>
  <w:style w:type="character" w:customStyle="1" w:styleId="WW8Num636z0">
    <w:name w:val="WW8Num636z0"/>
    <w:rsid w:val="000857D4"/>
    <w:rPr>
      <w:rFonts w:ascii="Times New Roman" w:hAnsi="Times New Roman"/>
      <w:b w:val="0"/>
      <w:i w:val="0"/>
      <w:sz w:val="20"/>
      <w:u w:val="none"/>
    </w:rPr>
  </w:style>
  <w:style w:type="character" w:customStyle="1" w:styleId="WW8Num637z0">
    <w:name w:val="WW8Num637z0"/>
    <w:rsid w:val="000857D4"/>
    <w:rPr>
      <w:rFonts w:ascii="Arial" w:hAnsi="Arial"/>
      <w:b/>
      <w:i w:val="0"/>
      <w:sz w:val="18"/>
      <w:u w:val="none"/>
    </w:rPr>
  </w:style>
  <w:style w:type="character" w:customStyle="1" w:styleId="WW8Num639z0">
    <w:name w:val="WW8Num639z0"/>
    <w:rsid w:val="000857D4"/>
    <w:rPr>
      <w:rFonts w:ascii="Times New Roman" w:hAnsi="Times New Roman"/>
      <w:b/>
      <w:i w:val="0"/>
      <w:sz w:val="22"/>
      <w:u w:val="none"/>
    </w:rPr>
  </w:style>
  <w:style w:type="character" w:customStyle="1" w:styleId="WW8Num641z0">
    <w:name w:val="WW8Num641z0"/>
    <w:rsid w:val="000857D4"/>
    <w:rPr>
      <w:rFonts w:ascii="Arial" w:hAnsi="Arial"/>
      <w:b w:val="0"/>
      <w:i w:val="0"/>
      <w:sz w:val="18"/>
      <w:u w:val="single"/>
    </w:rPr>
  </w:style>
  <w:style w:type="character" w:customStyle="1" w:styleId="WW8Num642z0">
    <w:name w:val="WW8Num642z0"/>
    <w:rsid w:val="000857D4"/>
    <w:rPr>
      <w:rFonts w:ascii="Arial" w:hAnsi="Arial"/>
      <w:b w:val="0"/>
      <w:i w:val="0"/>
      <w:sz w:val="18"/>
      <w:u w:val="none"/>
    </w:rPr>
  </w:style>
  <w:style w:type="character" w:customStyle="1" w:styleId="WW8Num643z0">
    <w:name w:val="WW8Num643z0"/>
    <w:rsid w:val="000857D4"/>
    <w:rPr>
      <w:rFonts w:ascii="Arial" w:hAnsi="Arial"/>
      <w:b w:val="0"/>
      <w:i w:val="0"/>
      <w:sz w:val="18"/>
      <w:u w:val="none"/>
    </w:rPr>
  </w:style>
  <w:style w:type="character" w:customStyle="1" w:styleId="WW8Num645z0">
    <w:name w:val="WW8Num645z0"/>
    <w:rsid w:val="000857D4"/>
    <w:rPr>
      <w:rFonts w:ascii="Symbol" w:hAnsi="Symbol"/>
      <w:color w:val="auto"/>
    </w:rPr>
  </w:style>
  <w:style w:type="character" w:customStyle="1" w:styleId="WW8Num646z0">
    <w:name w:val="WW8Num646z0"/>
    <w:rsid w:val="000857D4"/>
    <w:rPr>
      <w:rFonts w:ascii="Times New Roman" w:hAnsi="Times New Roman"/>
      <w:b w:val="0"/>
      <w:i w:val="0"/>
      <w:sz w:val="20"/>
      <w:u w:val="none"/>
    </w:rPr>
  </w:style>
  <w:style w:type="character" w:customStyle="1" w:styleId="WW8Num647z0">
    <w:name w:val="WW8Num647z0"/>
    <w:rsid w:val="000857D4"/>
    <w:rPr>
      <w:rFonts w:ascii="Arial" w:hAnsi="Arial"/>
      <w:b/>
      <w:i w:val="0"/>
      <w:sz w:val="18"/>
      <w:u w:val="none"/>
    </w:rPr>
  </w:style>
  <w:style w:type="character" w:customStyle="1" w:styleId="WW8Num648z0">
    <w:name w:val="WW8Num648z0"/>
    <w:rsid w:val="000857D4"/>
    <w:rPr>
      <w:rFonts w:ascii="Times New Roman" w:hAnsi="Times New Roman"/>
      <w:b w:val="0"/>
      <w:i w:val="0"/>
      <w:sz w:val="24"/>
      <w:u w:val="none"/>
    </w:rPr>
  </w:style>
  <w:style w:type="character" w:customStyle="1" w:styleId="WW8Num649z0">
    <w:name w:val="WW8Num649z0"/>
    <w:rsid w:val="000857D4"/>
    <w:rPr>
      <w:rFonts w:ascii="Arial" w:hAnsi="Arial"/>
      <w:b w:val="0"/>
      <w:i w:val="0"/>
      <w:sz w:val="18"/>
      <w:u w:val="none"/>
    </w:rPr>
  </w:style>
  <w:style w:type="character" w:customStyle="1" w:styleId="WW8Num652z0">
    <w:name w:val="WW8Num652z0"/>
    <w:rsid w:val="000857D4"/>
    <w:rPr>
      <w:rFonts w:ascii="Symbol" w:hAnsi="Symbol"/>
    </w:rPr>
  </w:style>
  <w:style w:type="character" w:customStyle="1" w:styleId="WW8Num653z0">
    <w:name w:val="WW8Num653z0"/>
    <w:rsid w:val="000857D4"/>
    <w:rPr>
      <w:rFonts w:ascii="Arial" w:hAnsi="Arial"/>
      <w:b w:val="0"/>
      <w:i w:val="0"/>
      <w:sz w:val="18"/>
      <w:u w:val="single"/>
    </w:rPr>
  </w:style>
  <w:style w:type="character" w:customStyle="1" w:styleId="WW8Num654z0">
    <w:name w:val="WW8Num654z0"/>
    <w:rsid w:val="000857D4"/>
    <w:rPr>
      <w:rFonts w:ascii="Times New Roman" w:hAnsi="Times New Roman"/>
    </w:rPr>
  </w:style>
  <w:style w:type="character" w:customStyle="1" w:styleId="WW8Num655z0">
    <w:name w:val="WW8Num655z0"/>
    <w:rsid w:val="000857D4"/>
    <w:rPr>
      <w:rFonts w:ascii="Symbol" w:hAnsi="Symbol"/>
    </w:rPr>
  </w:style>
  <w:style w:type="character" w:customStyle="1" w:styleId="WW8Num656z0">
    <w:name w:val="WW8Num656z0"/>
    <w:rsid w:val="000857D4"/>
    <w:rPr>
      <w:rFonts w:ascii="Times New Roman" w:hAnsi="Times New Roman"/>
      <w:b/>
      <w:i w:val="0"/>
      <w:sz w:val="20"/>
      <w:u w:val="none"/>
    </w:rPr>
  </w:style>
  <w:style w:type="character" w:customStyle="1" w:styleId="WW8Num658z0">
    <w:name w:val="WW8Num658z0"/>
    <w:rsid w:val="000857D4"/>
    <w:rPr>
      <w:rFonts w:ascii="Arial" w:hAnsi="Arial"/>
      <w:b w:val="0"/>
      <w:i w:val="0"/>
      <w:sz w:val="18"/>
      <w:u w:val="none"/>
    </w:rPr>
  </w:style>
  <w:style w:type="character" w:customStyle="1" w:styleId="WW8Num661z0">
    <w:name w:val="WW8Num661z0"/>
    <w:rsid w:val="000857D4"/>
    <w:rPr>
      <w:rFonts w:ascii="Times New Roman" w:hAnsi="Times New Roman"/>
    </w:rPr>
  </w:style>
  <w:style w:type="character" w:customStyle="1" w:styleId="WW8Num664z0">
    <w:name w:val="WW8Num664z0"/>
    <w:rsid w:val="000857D4"/>
    <w:rPr>
      <w:rFonts w:ascii="Times New Roman" w:hAnsi="Times New Roman"/>
      <w:b/>
      <w:i w:val="0"/>
      <w:sz w:val="20"/>
      <w:u w:val="none"/>
    </w:rPr>
  </w:style>
  <w:style w:type="character" w:customStyle="1" w:styleId="WW8Num665z0">
    <w:name w:val="WW8Num665z0"/>
    <w:rsid w:val="000857D4"/>
    <w:rPr>
      <w:rFonts w:ascii="Times New Roman" w:hAnsi="Times New Roman"/>
    </w:rPr>
  </w:style>
  <w:style w:type="character" w:customStyle="1" w:styleId="WW8Num667z0">
    <w:name w:val="WW8Num667z0"/>
    <w:rsid w:val="000857D4"/>
    <w:rPr>
      <w:rFonts w:ascii="Symbol" w:hAnsi="Symbol"/>
    </w:rPr>
  </w:style>
  <w:style w:type="character" w:customStyle="1" w:styleId="WW8Num669z0">
    <w:name w:val="WW8Num669z0"/>
    <w:rsid w:val="000857D4"/>
    <w:rPr>
      <w:rFonts w:ascii="Arial" w:hAnsi="Arial"/>
      <w:b w:val="0"/>
      <w:i w:val="0"/>
      <w:sz w:val="18"/>
      <w:u w:val="none"/>
    </w:rPr>
  </w:style>
  <w:style w:type="character" w:customStyle="1" w:styleId="WW8Num671z0">
    <w:name w:val="WW8Num671z0"/>
    <w:rsid w:val="000857D4"/>
    <w:rPr>
      <w:rFonts w:ascii="Times New Roman" w:hAnsi="Times New Roman"/>
      <w:b w:val="0"/>
      <w:i w:val="0"/>
      <w:sz w:val="22"/>
      <w:u w:val="none"/>
    </w:rPr>
  </w:style>
  <w:style w:type="character" w:customStyle="1" w:styleId="WW8Num672z0">
    <w:name w:val="WW8Num672z0"/>
    <w:rsid w:val="000857D4"/>
    <w:rPr>
      <w:rFonts w:ascii="Symbol" w:hAnsi="Symbol"/>
      <w:color w:val="auto"/>
    </w:rPr>
  </w:style>
  <w:style w:type="character" w:customStyle="1" w:styleId="WW8Num673z0">
    <w:name w:val="WW8Num673z0"/>
    <w:rsid w:val="000857D4"/>
    <w:rPr>
      <w:rFonts w:ascii="Symbol" w:hAnsi="Symbol"/>
      <w:color w:val="auto"/>
    </w:rPr>
  </w:style>
  <w:style w:type="character" w:customStyle="1" w:styleId="WW8Num677z0">
    <w:name w:val="WW8Num677z0"/>
    <w:rsid w:val="000857D4"/>
    <w:rPr>
      <w:rFonts w:ascii="Times New Roman" w:hAnsi="Times New Roman"/>
      <w:b/>
      <w:i w:val="0"/>
      <w:sz w:val="22"/>
      <w:u w:val="none"/>
    </w:rPr>
  </w:style>
  <w:style w:type="character" w:customStyle="1" w:styleId="WW8Num678z0">
    <w:name w:val="WW8Num678z0"/>
    <w:rsid w:val="000857D4"/>
    <w:rPr>
      <w:rFonts w:ascii="Times New Roman" w:hAnsi="Times New Roman"/>
      <w:b/>
      <w:i w:val="0"/>
      <w:sz w:val="20"/>
      <w:u w:val="none"/>
    </w:rPr>
  </w:style>
  <w:style w:type="character" w:customStyle="1" w:styleId="WW8Num679z0">
    <w:name w:val="WW8Num679z0"/>
    <w:rsid w:val="000857D4"/>
    <w:rPr>
      <w:rFonts w:ascii="Times New Roman" w:hAnsi="Times New Roman"/>
      <w:b w:val="0"/>
      <w:i w:val="0"/>
      <w:sz w:val="20"/>
      <w:u w:val="none"/>
    </w:rPr>
  </w:style>
  <w:style w:type="character" w:customStyle="1" w:styleId="WW8Num680z0">
    <w:name w:val="WW8Num680z0"/>
    <w:rsid w:val="000857D4"/>
    <w:rPr>
      <w:rFonts w:ascii="Times New Roman" w:hAnsi="Times New Roman"/>
      <w:b/>
      <w:i w:val="0"/>
      <w:sz w:val="24"/>
      <w:u w:val="none"/>
    </w:rPr>
  </w:style>
  <w:style w:type="character" w:customStyle="1" w:styleId="WW8Num681z0">
    <w:name w:val="WW8Num681z0"/>
    <w:rsid w:val="000857D4"/>
    <w:rPr>
      <w:rFonts w:ascii="Times New Roman" w:hAnsi="Times New Roman"/>
      <w:b w:val="0"/>
      <w:i w:val="0"/>
      <w:sz w:val="24"/>
      <w:u w:val="none"/>
    </w:rPr>
  </w:style>
  <w:style w:type="character" w:customStyle="1" w:styleId="WW8Num682z0">
    <w:name w:val="WW8Num682z0"/>
    <w:rsid w:val="000857D4"/>
    <w:rPr>
      <w:rFonts w:ascii="Symbol" w:hAnsi="Symbol"/>
      <w:b w:val="0"/>
      <w:i w:val="0"/>
      <w:color w:val="auto"/>
      <w:sz w:val="20"/>
    </w:rPr>
  </w:style>
  <w:style w:type="character" w:customStyle="1" w:styleId="WW8Num683z0">
    <w:name w:val="WW8Num683z0"/>
    <w:rsid w:val="000857D4"/>
    <w:rPr>
      <w:rFonts w:ascii="Arial" w:hAnsi="Arial"/>
      <w:b w:val="0"/>
      <w:i w:val="0"/>
      <w:sz w:val="18"/>
      <w:u w:val="none"/>
    </w:rPr>
  </w:style>
  <w:style w:type="character" w:customStyle="1" w:styleId="WW8Num684z0">
    <w:name w:val="WW8Num684z0"/>
    <w:rsid w:val="000857D4"/>
    <w:rPr>
      <w:rFonts w:ascii="Times New Roman" w:hAnsi="Times New Roman"/>
      <w:b w:val="0"/>
      <w:i w:val="0"/>
      <w:sz w:val="24"/>
      <w:u w:val="none"/>
    </w:rPr>
  </w:style>
  <w:style w:type="character" w:customStyle="1" w:styleId="WW8Num685z0">
    <w:name w:val="WW8Num685z0"/>
    <w:rsid w:val="000857D4"/>
    <w:rPr>
      <w:rFonts w:ascii="Times New Roman" w:hAnsi="Times New Roman"/>
    </w:rPr>
  </w:style>
  <w:style w:type="character" w:customStyle="1" w:styleId="WW8Num687z0">
    <w:name w:val="WW8Num687z0"/>
    <w:rsid w:val="000857D4"/>
    <w:rPr>
      <w:rFonts w:ascii="Arial" w:hAnsi="Arial"/>
      <w:b w:val="0"/>
      <w:i w:val="0"/>
      <w:sz w:val="18"/>
      <w:u w:val="none"/>
    </w:rPr>
  </w:style>
  <w:style w:type="character" w:customStyle="1" w:styleId="WW8Num690z0">
    <w:name w:val="WW8Num690z0"/>
    <w:rsid w:val="000857D4"/>
    <w:rPr>
      <w:rFonts w:ascii="Arial" w:hAnsi="Arial"/>
      <w:b w:val="0"/>
      <w:i w:val="0"/>
      <w:sz w:val="20"/>
      <w:u w:val="none"/>
    </w:rPr>
  </w:style>
  <w:style w:type="character" w:customStyle="1" w:styleId="WW8Num694z0">
    <w:name w:val="WW8Num694z0"/>
    <w:rsid w:val="000857D4"/>
    <w:rPr>
      <w:rFonts w:ascii="Arial" w:hAnsi="Arial"/>
      <w:b w:val="0"/>
      <w:i w:val="0"/>
      <w:sz w:val="18"/>
      <w:u w:val="none"/>
    </w:rPr>
  </w:style>
  <w:style w:type="character" w:customStyle="1" w:styleId="WW8Num695z0">
    <w:name w:val="WW8Num695z0"/>
    <w:rsid w:val="000857D4"/>
    <w:rPr>
      <w:rFonts w:ascii="Times New Roman" w:hAnsi="Times New Roman"/>
    </w:rPr>
  </w:style>
  <w:style w:type="character" w:customStyle="1" w:styleId="WW8Num697z0">
    <w:name w:val="WW8Num697z0"/>
    <w:rsid w:val="000857D4"/>
    <w:rPr>
      <w:rFonts w:ascii="Wingdings" w:hAnsi="Wingdings"/>
    </w:rPr>
  </w:style>
  <w:style w:type="character" w:customStyle="1" w:styleId="WW8Num698z0">
    <w:name w:val="WW8Num698z0"/>
    <w:rsid w:val="000857D4"/>
    <w:rPr>
      <w:rFonts w:ascii="Arial" w:hAnsi="Arial"/>
      <w:b w:val="0"/>
      <w:i w:val="0"/>
      <w:sz w:val="18"/>
      <w:u w:val="none"/>
    </w:rPr>
  </w:style>
  <w:style w:type="character" w:customStyle="1" w:styleId="WW8Num699z0">
    <w:name w:val="WW8Num699z0"/>
    <w:rsid w:val="000857D4"/>
    <w:rPr>
      <w:rFonts w:ascii="Times New Roman" w:hAnsi="Times New Roman"/>
      <w:b/>
      <w:i w:val="0"/>
      <w:sz w:val="24"/>
      <w:u w:val="single"/>
    </w:rPr>
  </w:style>
  <w:style w:type="character" w:customStyle="1" w:styleId="WW8Num700z0">
    <w:name w:val="WW8Num700z0"/>
    <w:rsid w:val="000857D4"/>
    <w:rPr>
      <w:rFonts w:ascii="Symbol" w:hAnsi="Symbol"/>
    </w:rPr>
  </w:style>
  <w:style w:type="character" w:customStyle="1" w:styleId="WW8Num701z0">
    <w:name w:val="WW8Num701z0"/>
    <w:rsid w:val="000857D4"/>
    <w:rPr>
      <w:rFonts w:ascii="Times New Roman" w:hAnsi="Times New Roman"/>
    </w:rPr>
  </w:style>
  <w:style w:type="character" w:customStyle="1" w:styleId="WW8Num702z0">
    <w:name w:val="WW8Num702z0"/>
    <w:rsid w:val="000857D4"/>
    <w:rPr>
      <w:rFonts w:ascii="Arial" w:hAnsi="Arial"/>
      <w:b w:val="0"/>
      <w:i w:val="0"/>
      <w:sz w:val="18"/>
      <w:u w:val="none"/>
    </w:rPr>
  </w:style>
  <w:style w:type="character" w:customStyle="1" w:styleId="WW8Num703z0">
    <w:name w:val="WW8Num703z0"/>
    <w:rsid w:val="000857D4"/>
    <w:rPr>
      <w:rFonts w:ascii="Arial" w:hAnsi="Arial"/>
      <w:b w:val="0"/>
      <w:i w:val="0"/>
      <w:sz w:val="20"/>
      <w:u w:val="none"/>
    </w:rPr>
  </w:style>
  <w:style w:type="character" w:customStyle="1" w:styleId="WW8Num705z0">
    <w:name w:val="WW8Num705z0"/>
    <w:rsid w:val="000857D4"/>
    <w:rPr>
      <w:rFonts w:ascii="Times New Roman" w:hAnsi="Times New Roman"/>
      <w:b w:val="0"/>
      <w:i w:val="0"/>
      <w:sz w:val="24"/>
      <w:u w:val="none"/>
    </w:rPr>
  </w:style>
  <w:style w:type="character" w:customStyle="1" w:styleId="WW8Num706z0">
    <w:name w:val="WW8Num706z0"/>
    <w:rsid w:val="000857D4"/>
    <w:rPr>
      <w:rFonts w:ascii="Times New Roman" w:hAnsi="Times New Roman"/>
      <w:b w:val="0"/>
      <w:i w:val="0"/>
      <w:sz w:val="22"/>
      <w:u w:val="none"/>
    </w:rPr>
  </w:style>
  <w:style w:type="character" w:customStyle="1" w:styleId="WW8Num707z0">
    <w:name w:val="WW8Num707z0"/>
    <w:rsid w:val="000857D4"/>
    <w:rPr>
      <w:rFonts w:ascii="Arial" w:hAnsi="Arial"/>
      <w:b w:val="0"/>
      <w:i w:val="0"/>
      <w:sz w:val="18"/>
      <w:u w:val="none"/>
    </w:rPr>
  </w:style>
  <w:style w:type="character" w:customStyle="1" w:styleId="WW8Num708z0">
    <w:name w:val="WW8Num708z0"/>
    <w:rsid w:val="000857D4"/>
    <w:rPr>
      <w:rFonts w:ascii="Symbol" w:hAnsi="Symbol"/>
    </w:rPr>
  </w:style>
  <w:style w:type="character" w:customStyle="1" w:styleId="WW8Num710z0">
    <w:name w:val="WW8Num710z0"/>
    <w:rsid w:val="000857D4"/>
    <w:rPr>
      <w:rFonts w:ascii="Symbol" w:hAnsi="Symbol"/>
      <w:color w:val="auto"/>
    </w:rPr>
  </w:style>
  <w:style w:type="character" w:customStyle="1" w:styleId="WW8Num712z0">
    <w:name w:val="WW8Num712z0"/>
    <w:rsid w:val="000857D4"/>
    <w:rPr>
      <w:b/>
    </w:rPr>
  </w:style>
  <w:style w:type="character" w:customStyle="1" w:styleId="WW8Num713z0">
    <w:name w:val="WW8Num713z0"/>
    <w:rsid w:val="000857D4"/>
    <w:rPr>
      <w:rFonts w:ascii="Times New Roman" w:hAnsi="Times New Roman"/>
      <w:b/>
      <w:i w:val="0"/>
      <w:sz w:val="20"/>
      <w:u w:val="none"/>
    </w:rPr>
  </w:style>
  <w:style w:type="character" w:customStyle="1" w:styleId="WW8Num714z0">
    <w:name w:val="WW8Num714z0"/>
    <w:rsid w:val="000857D4"/>
    <w:rPr>
      <w:rFonts w:ascii="Times New Roman" w:hAnsi="Times New Roman"/>
    </w:rPr>
  </w:style>
  <w:style w:type="character" w:customStyle="1" w:styleId="WW8Num715z0">
    <w:name w:val="WW8Num715z0"/>
    <w:rsid w:val="000857D4"/>
    <w:rPr>
      <w:rFonts w:ascii="Arial" w:hAnsi="Arial"/>
      <w:b/>
      <w:i w:val="0"/>
      <w:sz w:val="18"/>
      <w:u w:val="none"/>
    </w:rPr>
  </w:style>
  <w:style w:type="character" w:customStyle="1" w:styleId="WW8Num717z0">
    <w:name w:val="WW8Num717z0"/>
    <w:rsid w:val="000857D4"/>
    <w:rPr>
      <w:rFonts w:ascii="Arial" w:hAnsi="Arial"/>
      <w:b w:val="0"/>
      <w:i w:val="0"/>
      <w:sz w:val="18"/>
      <w:u w:val="none"/>
    </w:rPr>
  </w:style>
  <w:style w:type="character" w:customStyle="1" w:styleId="WW8Num719z0">
    <w:name w:val="WW8Num719z0"/>
    <w:rsid w:val="000857D4"/>
    <w:rPr>
      <w:rFonts w:ascii="Arial" w:hAnsi="Arial"/>
      <w:b w:val="0"/>
      <w:i w:val="0"/>
      <w:sz w:val="18"/>
      <w:u w:val="none"/>
    </w:rPr>
  </w:style>
  <w:style w:type="character" w:customStyle="1" w:styleId="WW8Num721z0">
    <w:name w:val="WW8Num721z0"/>
    <w:rsid w:val="000857D4"/>
    <w:rPr>
      <w:rFonts w:ascii="Arial" w:hAnsi="Arial"/>
      <w:b/>
      <w:i w:val="0"/>
      <w:sz w:val="18"/>
      <w:u w:val="none"/>
    </w:rPr>
  </w:style>
  <w:style w:type="character" w:customStyle="1" w:styleId="WW8Num722z0">
    <w:name w:val="WW8Num722z0"/>
    <w:rsid w:val="000857D4"/>
    <w:rPr>
      <w:rFonts w:ascii="Times New Roman" w:hAnsi="Times New Roman"/>
      <w:b w:val="0"/>
      <w:i w:val="0"/>
      <w:sz w:val="20"/>
      <w:u w:val="none"/>
    </w:rPr>
  </w:style>
  <w:style w:type="character" w:customStyle="1" w:styleId="WW8Num723z0">
    <w:name w:val="WW8Num723z0"/>
    <w:rsid w:val="000857D4"/>
    <w:rPr>
      <w:rFonts w:ascii="Wingdings" w:hAnsi="Wingdings"/>
    </w:rPr>
  </w:style>
  <w:style w:type="character" w:customStyle="1" w:styleId="WW8Num724z0">
    <w:name w:val="WW8Num724z0"/>
    <w:rsid w:val="000857D4"/>
    <w:rPr>
      <w:rFonts w:ascii="Arial" w:hAnsi="Arial"/>
      <w:b w:val="0"/>
      <w:i w:val="0"/>
      <w:sz w:val="18"/>
      <w:u w:val="single"/>
    </w:rPr>
  </w:style>
  <w:style w:type="character" w:customStyle="1" w:styleId="WW8Num726z0">
    <w:name w:val="WW8Num726z0"/>
    <w:rsid w:val="000857D4"/>
    <w:rPr>
      <w:rFonts w:ascii="Times New Roman" w:hAnsi="Times New Roman"/>
      <w:b/>
      <w:i w:val="0"/>
      <w:sz w:val="22"/>
      <w:u w:val="none"/>
    </w:rPr>
  </w:style>
  <w:style w:type="character" w:customStyle="1" w:styleId="WW8Num727z0">
    <w:name w:val="WW8Num727z0"/>
    <w:rsid w:val="000857D4"/>
    <w:rPr>
      <w:rFonts w:ascii="Arial" w:hAnsi="Arial"/>
      <w:b w:val="0"/>
      <w:i w:val="0"/>
      <w:sz w:val="18"/>
      <w:u w:val="none"/>
    </w:rPr>
  </w:style>
  <w:style w:type="character" w:customStyle="1" w:styleId="WW8Num728z0">
    <w:name w:val="WW8Num728z0"/>
    <w:rsid w:val="000857D4"/>
    <w:rPr>
      <w:rFonts w:ascii="Times New Roman" w:hAnsi="Times New Roman"/>
      <w:b/>
      <w:i w:val="0"/>
      <w:sz w:val="20"/>
      <w:u w:val="none"/>
    </w:rPr>
  </w:style>
  <w:style w:type="character" w:customStyle="1" w:styleId="WW8Num730z0">
    <w:name w:val="WW8Num730z0"/>
    <w:rsid w:val="000857D4"/>
    <w:rPr>
      <w:rFonts w:ascii="Arial" w:hAnsi="Arial"/>
      <w:b/>
      <w:i w:val="0"/>
      <w:sz w:val="18"/>
      <w:u w:val="none"/>
    </w:rPr>
  </w:style>
  <w:style w:type="character" w:customStyle="1" w:styleId="WW8Num731z0">
    <w:name w:val="WW8Num731z0"/>
    <w:rsid w:val="000857D4"/>
    <w:rPr>
      <w:rFonts w:ascii="Arial" w:hAnsi="Arial"/>
      <w:b w:val="0"/>
      <w:i w:val="0"/>
      <w:sz w:val="18"/>
      <w:u w:val="single"/>
    </w:rPr>
  </w:style>
  <w:style w:type="character" w:customStyle="1" w:styleId="WW8Num732z0">
    <w:name w:val="WW8Num732z0"/>
    <w:rsid w:val="000857D4"/>
    <w:rPr>
      <w:rFonts w:ascii="Arial" w:hAnsi="Arial"/>
      <w:b/>
      <w:i w:val="0"/>
      <w:sz w:val="18"/>
      <w:u w:val="none"/>
    </w:rPr>
  </w:style>
  <w:style w:type="character" w:customStyle="1" w:styleId="WW8Num733z0">
    <w:name w:val="WW8Num733z0"/>
    <w:rsid w:val="000857D4"/>
    <w:rPr>
      <w:rFonts w:ascii="Arial" w:hAnsi="Arial"/>
      <w:b w:val="0"/>
      <w:i w:val="0"/>
      <w:sz w:val="18"/>
      <w:u w:val="single"/>
    </w:rPr>
  </w:style>
  <w:style w:type="character" w:customStyle="1" w:styleId="WW8Num734z0">
    <w:name w:val="WW8Num734z0"/>
    <w:rsid w:val="000857D4"/>
    <w:rPr>
      <w:rFonts w:ascii="Arial" w:hAnsi="Arial"/>
      <w:b w:val="0"/>
      <w:i w:val="0"/>
      <w:sz w:val="18"/>
      <w:u w:val="single"/>
    </w:rPr>
  </w:style>
  <w:style w:type="character" w:customStyle="1" w:styleId="WW8Num735z0">
    <w:name w:val="WW8Num735z0"/>
    <w:rsid w:val="000857D4"/>
    <w:rPr>
      <w:rFonts w:ascii="Symbol" w:hAnsi="Symbol"/>
    </w:rPr>
  </w:style>
  <w:style w:type="character" w:customStyle="1" w:styleId="WW8Num736z0">
    <w:name w:val="WW8Num736z0"/>
    <w:rsid w:val="000857D4"/>
    <w:rPr>
      <w:rFonts w:ascii="Symbol" w:hAnsi="Symbol"/>
    </w:rPr>
  </w:style>
  <w:style w:type="character" w:customStyle="1" w:styleId="WW8Num737z0">
    <w:name w:val="WW8Num737z0"/>
    <w:rsid w:val="000857D4"/>
    <w:rPr>
      <w:rFonts w:ascii="Times New Roman" w:hAnsi="Times New Roman"/>
      <w:b w:val="0"/>
      <w:i w:val="0"/>
      <w:sz w:val="22"/>
      <w:u w:val="none"/>
    </w:rPr>
  </w:style>
  <w:style w:type="character" w:customStyle="1" w:styleId="WW8Num738z0">
    <w:name w:val="WW8Num738z0"/>
    <w:rsid w:val="000857D4"/>
    <w:rPr>
      <w:rFonts w:ascii="Wingdings" w:hAnsi="Wingdings"/>
    </w:rPr>
  </w:style>
  <w:style w:type="character" w:customStyle="1" w:styleId="WW8Num739z0">
    <w:name w:val="WW8Num739z0"/>
    <w:rsid w:val="000857D4"/>
    <w:rPr>
      <w:rFonts w:ascii="Arial" w:hAnsi="Arial"/>
      <w:b w:val="0"/>
      <w:i w:val="0"/>
      <w:sz w:val="18"/>
      <w:u w:val="none"/>
    </w:rPr>
  </w:style>
  <w:style w:type="character" w:customStyle="1" w:styleId="WW8Num740z0">
    <w:name w:val="WW8Num740z0"/>
    <w:rsid w:val="000857D4"/>
    <w:rPr>
      <w:rFonts w:ascii="Times New Roman" w:hAnsi="Times New Roman"/>
      <w:b w:val="0"/>
      <w:i w:val="0"/>
      <w:sz w:val="22"/>
      <w:u w:val="none"/>
    </w:rPr>
  </w:style>
  <w:style w:type="character" w:customStyle="1" w:styleId="WW8Num741z0">
    <w:name w:val="WW8Num741z0"/>
    <w:rsid w:val="000857D4"/>
    <w:rPr>
      <w:rFonts w:ascii="Arial" w:hAnsi="Arial"/>
      <w:b w:val="0"/>
      <w:i w:val="0"/>
      <w:sz w:val="18"/>
      <w:u w:val="none"/>
    </w:rPr>
  </w:style>
  <w:style w:type="character" w:customStyle="1" w:styleId="WW8Num746z0">
    <w:name w:val="WW8Num746z0"/>
    <w:rsid w:val="000857D4"/>
    <w:rPr>
      <w:rFonts w:ascii="Arial" w:hAnsi="Arial"/>
      <w:b/>
      <w:i w:val="0"/>
      <w:sz w:val="18"/>
      <w:u w:val="none"/>
    </w:rPr>
  </w:style>
  <w:style w:type="character" w:customStyle="1" w:styleId="WW8Num747z0">
    <w:name w:val="WW8Num747z0"/>
    <w:rsid w:val="000857D4"/>
    <w:rPr>
      <w:b/>
    </w:rPr>
  </w:style>
  <w:style w:type="character" w:customStyle="1" w:styleId="WW8Num748z0">
    <w:name w:val="WW8Num748z0"/>
    <w:rsid w:val="000857D4"/>
    <w:rPr>
      <w:rFonts w:ascii="Symbol" w:hAnsi="Symbol"/>
    </w:rPr>
  </w:style>
  <w:style w:type="character" w:customStyle="1" w:styleId="WW8Num750z0">
    <w:name w:val="WW8Num750z0"/>
    <w:rsid w:val="000857D4"/>
    <w:rPr>
      <w:rFonts w:ascii="Arial" w:hAnsi="Arial"/>
      <w:b w:val="0"/>
      <w:i w:val="0"/>
      <w:sz w:val="18"/>
      <w:u w:val="single"/>
    </w:rPr>
  </w:style>
  <w:style w:type="character" w:customStyle="1" w:styleId="WW8Num751z0">
    <w:name w:val="WW8Num751z0"/>
    <w:rsid w:val="000857D4"/>
    <w:rPr>
      <w:rFonts w:ascii="Arial" w:hAnsi="Arial"/>
      <w:b w:val="0"/>
      <w:i w:val="0"/>
      <w:sz w:val="18"/>
      <w:u w:val="none"/>
    </w:rPr>
  </w:style>
  <w:style w:type="character" w:customStyle="1" w:styleId="WW8Num756z0">
    <w:name w:val="WW8Num756z0"/>
    <w:rsid w:val="000857D4"/>
    <w:rPr>
      <w:rFonts w:ascii="Times New Roman" w:hAnsi="Times New Roman"/>
      <w:b w:val="0"/>
      <w:i w:val="0"/>
      <w:sz w:val="22"/>
      <w:u w:val="none"/>
    </w:rPr>
  </w:style>
  <w:style w:type="character" w:customStyle="1" w:styleId="WW8Num757z0">
    <w:name w:val="WW8Num757z0"/>
    <w:rsid w:val="000857D4"/>
    <w:rPr>
      <w:rFonts w:ascii="Symbol" w:hAnsi="Symbol"/>
      <w:color w:val="auto"/>
    </w:rPr>
  </w:style>
  <w:style w:type="character" w:customStyle="1" w:styleId="WW8Num758z0">
    <w:name w:val="WW8Num758z0"/>
    <w:rsid w:val="000857D4"/>
    <w:rPr>
      <w:rFonts w:ascii="Times New Roman" w:hAnsi="Times New Roman"/>
      <w:b w:val="0"/>
      <w:i w:val="0"/>
      <w:sz w:val="20"/>
      <w:u w:val="none"/>
    </w:rPr>
  </w:style>
  <w:style w:type="character" w:customStyle="1" w:styleId="WW8Num759z0">
    <w:name w:val="WW8Num759z0"/>
    <w:rsid w:val="000857D4"/>
    <w:rPr>
      <w:rFonts w:ascii="Arial" w:hAnsi="Arial"/>
      <w:b/>
      <w:i w:val="0"/>
      <w:sz w:val="18"/>
      <w:u w:val="none"/>
    </w:rPr>
  </w:style>
  <w:style w:type="character" w:customStyle="1" w:styleId="WW8Num760z0">
    <w:name w:val="WW8Num760z0"/>
    <w:rsid w:val="000857D4"/>
    <w:rPr>
      <w:rFonts w:ascii="Arial" w:hAnsi="Arial"/>
      <w:b w:val="0"/>
      <w:i w:val="0"/>
      <w:sz w:val="18"/>
      <w:u w:val="none"/>
    </w:rPr>
  </w:style>
  <w:style w:type="character" w:customStyle="1" w:styleId="WW8Num761z0">
    <w:name w:val="WW8Num761z0"/>
    <w:rsid w:val="000857D4"/>
    <w:rPr>
      <w:rFonts w:ascii="Arial" w:hAnsi="Arial"/>
      <w:b/>
      <w:i w:val="0"/>
      <w:sz w:val="18"/>
      <w:u w:val="none"/>
    </w:rPr>
  </w:style>
  <w:style w:type="character" w:customStyle="1" w:styleId="WW8Num762z0">
    <w:name w:val="WW8Num762z0"/>
    <w:rsid w:val="000857D4"/>
    <w:rPr>
      <w:rFonts w:ascii="Arial" w:hAnsi="Arial"/>
      <w:b w:val="0"/>
      <w:i w:val="0"/>
      <w:sz w:val="18"/>
      <w:u w:val="none"/>
    </w:rPr>
  </w:style>
  <w:style w:type="character" w:customStyle="1" w:styleId="WW8Num763z0">
    <w:name w:val="WW8Num763z0"/>
    <w:rsid w:val="000857D4"/>
    <w:rPr>
      <w:rFonts w:ascii="Times New Roman" w:hAnsi="Times New Roman"/>
      <w:b w:val="0"/>
      <w:i w:val="0"/>
      <w:sz w:val="20"/>
      <w:u w:val="none"/>
    </w:rPr>
  </w:style>
  <w:style w:type="character" w:customStyle="1" w:styleId="WW8Num766z0">
    <w:name w:val="WW8Num766z0"/>
    <w:rsid w:val="000857D4"/>
    <w:rPr>
      <w:rFonts w:ascii="Times New Roman" w:hAnsi="Times New Roman"/>
      <w:b/>
      <w:i w:val="0"/>
      <w:sz w:val="24"/>
      <w:u w:val="none"/>
    </w:rPr>
  </w:style>
  <w:style w:type="character" w:customStyle="1" w:styleId="WW8Num768z0">
    <w:name w:val="WW8Num768z0"/>
    <w:rsid w:val="000857D4"/>
    <w:rPr>
      <w:rFonts w:ascii="Arial" w:hAnsi="Arial"/>
      <w:b w:val="0"/>
      <w:i w:val="0"/>
      <w:sz w:val="18"/>
      <w:u w:val="single"/>
    </w:rPr>
  </w:style>
  <w:style w:type="character" w:customStyle="1" w:styleId="WW8Num769z0">
    <w:name w:val="WW8Num769z0"/>
    <w:rsid w:val="000857D4"/>
    <w:rPr>
      <w:rFonts w:ascii="Arial" w:hAnsi="Arial"/>
      <w:b w:val="0"/>
      <w:i w:val="0"/>
      <w:sz w:val="18"/>
      <w:u w:val="none"/>
    </w:rPr>
  </w:style>
  <w:style w:type="character" w:customStyle="1" w:styleId="WW8Num770z0">
    <w:name w:val="WW8Num770z0"/>
    <w:rsid w:val="000857D4"/>
    <w:rPr>
      <w:rFonts w:ascii="Times New Roman" w:hAnsi="Times New Roman"/>
      <w:b w:val="0"/>
      <w:i w:val="0"/>
      <w:sz w:val="22"/>
      <w:u w:val="none"/>
    </w:rPr>
  </w:style>
  <w:style w:type="character" w:customStyle="1" w:styleId="WW8Num771z0">
    <w:name w:val="WW8Num771z0"/>
    <w:rsid w:val="000857D4"/>
    <w:rPr>
      <w:rFonts w:ascii="Arial" w:hAnsi="Arial"/>
      <w:b/>
      <w:i w:val="0"/>
      <w:sz w:val="18"/>
      <w:u w:val="none"/>
    </w:rPr>
  </w:style>
  <w:style w:type="character" w:customStyle="1" w:styleId="WW8Num772z0">
    <w:name w:val="WW8Num772z0"/>
    <w:rsid w:val="000857D4"/>
    <w:rPr>
      <w:rFonts w:ascii="Times New Roman" w:hAnsi="Times New Roman"/>
      <w:b/>
      <w:i w:val="0"/>
      <w:sz w:val="22"/>
      <w:u w:val="none"/>
    </w:rPr>
  </w:style>
  <w:style w:type="character" w:customStyle="1" w:styleId="WW8Num773z0">
    <w:name w:val="WW8Num773z0"/>
    <w:rsid w:val="000857D4"/>
    <w:rPr>
      <w:rFonts w:ascii="Arial" w:hAnsi="Arial"/>
      <w:b w:val="0"/>
      <w:i w:val="0"/>
      <w:sz w:val="18"/>
      <w:u w:val="none"/>
    </w:rPr>
  </w:style>
  <w:style w:type="character" w:customStyle="1" w:styleId="WW8Num774z0">
    <w:name w:val="WW8Num774z0"/>
    <w:rsid w:val="000857D4"/>
    <w:rPr>
      <w:rFonts w:ascii="Arial" w:hAnsi="Arial"/>
      <w:b w:val="0"/>
      <w:i w:val="0"/>
      <w:sz w:val="18"/>
      <w:u w:val="none"/>
    </w:rPr>
  </w:style>
  <w:style w:type="character" w:customStyle="1" w:styleId="WW8Num777z0">
    <w:name w:val="WW8Num777z0"/>
    <w:rsid w:val="000857D4"/>
    <w:rPr>
      <w:rFonts w:ascii="Times New Roman" w:hAnsi="Times New Roman"/>
      <w:b/>
      <w:i w:val="0"/>
      <w:sz w:val="24"/>
      <w:u w:val="none"/>
    </w:rPr>
  </w:style>
  <w:style w:type="character" w:customStyle="1" w:styleId="WW8Num778z0">
    <w:name w:val="WW8Num778z0"/>
    <w:rsid w:val="000857D4"/>
    <w:rPr>
      <w:rFonts w:ascii="Symbol" w:hAnsi="Symbol"/>
    </w:rPr>
  </w:style>
  <w:style w:type="character" w:customStyle="1" w:styleId="WW8Num779z0">
    <w:name w:val="WW8Num779z0"/>
    <w:rsid w:val="000857D4"/>
    <w:rPr>
      <w:rFonts w:ascii="Wingdings" w:hAnsi="Wingdings"/>
    </w:rPr>
  </w:style>
  <w:style w:type="character" w:customStyle="1" w:styleId="WW8Num780z0">
    <w:name w:val="WW8Num780z0"/>
    <w:rsid w:val="000857D4"/>
    <w:rPr>
      <w:rFonts w:ascii="Times New Roman" w:hAnsi="Times New Roman"/>
      <w:b w:val="0"/>
      <w:i w:val="0"/>
      <w:sz w:val="24"/>
      <w:u w:val="none"/>
    </w:rPr>
  </w:style>
  <w:style w:type="character" w:customStyle="1" w:styleId="WW8Num782z0">
    <w:name w:val="WW8Num782z0"/>
    <w:rsid w:val="000857D4"/>
    <w:rPr>
      <w:rFonts w:ascii="Arial" w:hAnsi="Arial"/>
      <w:b/>
      <w:i w:val="0"/>
      <w:sz w:val="18"/>
      <w:u w:val="none"/>
    </w:rPr>
  </w:style>
  <w:style w:type="character" w:customStyle="1" w:styleId="WW8Num783z0">
    <w:name w:val="WW8Num783z0"/>
    <w:rsid w:val="000857D4"/>
    <w:rPr>
      <w:rFonts w:ascii="Times New Roman" w:hAnsi="Times New Roman"/>
      <w:b/>
      <w:i w:val="0"/>
      <w:sz w:val="20"/>
      <w:u w:val="none"/>
    </w:rPr>
  </w:style>
  <w:style w:type="character" w:customStyle="1" w:styleId="WW8Num784z0">
    <w:name w:val="WW8Num784z0"/>
    <w:rsid w:val="000857D4"/>
    <w:rPr>
      <w:rFonts w:ascii="Times New Roman" w:hAnsi="Times New Roman"/>
      <w:b/>
      <w:i w:val="0"/>
      <w:sz w:val="20"/>
      <w:u w:val="none"/>
    </w:rPr>
  </w:style>
  <w:style w:type="character" w:customStyle="1" w:styleId="WW8Num785z0">
    <w:name w:val="WW8Num785z0"/>
    <w:rsid w:val="000857D4"/>
    <w:rPr>
      <w:rFonts w:ascii="Arial" w:hAnsi="Arial"/>
      <w:b w:val="0"/>
      <w:i w:val="0"/>
      <w:sz w:val="18"/>
      <w:u w:val="none"/>
    </w:rPr>
  </w:style>
  <w:style w:type="character" w:customStyle="1" w:styleId="WW8Num786z0">
    <w:name w:val="WW8Num786z0"/>
    <w:rsid w:val="000857D4"/>
    <w:rPr>
      <w:rFonts w:ascii="Arial" w:hAnsi="Arial"/>
      <w:b w:val="0"/>
      <w:i w:val="0"/>
      <w:sz w:val="18"/>
      <w:u w:val="single"/>
    </w:rPr>
  </w:style>
  <w:style w:type="character" w:customStyle="1" w:styleId="WW8Num787z0">
    <w:name w:val="WW8Num787z0"/>
    <w:rsid w:val="000857D4"/>
    <w:rPr>
      <w:rFonts w:ascii="Arial" w:hAnsi="Arial"/>
      <w:b/>
      <w:i w:val="0"/>
      <w:sz w:val="18"/>
      <w:u w:val="none"/>
    </w:rPr>
  </w:style>
  <w:style w:type="character" w:customStyle="1" w:styleId="WW8Num788z0">
    <w:name w:val="WW8Num788z0"/>
    <w:rsid w:val="000857D4"/>
    <w:rPr>
      <w:rFonts w:ascii="Symbol" w:hAnsi="Symbol"/>
      <w:color w:val="auto"/>
    </w:rPr>
  </w:style>
  <w:style w:type="character" w:customStyle="1" w:styleId="WW8Num789z0">
    <w:name w:val="WW8Num789z0"/>
    <w:rsid w:val="000857D4"/>
    <w:rPr>
      <w:rFonts w:ascii="Times New Roman" w:hAnsi="Times New Roman"/>
      <w:b/>
      <w:i w:val="0"/>
      <w:sz w:val="22"/>
      <w:u w:val="none"/>
    </w:rPr>
  </w:style>
  <w:style w:type="character" w:customStyle="1" w:styleId="WW8Num792z0">
    <w:name w:val="WW8Num792z0"/>
    <w:rsid w:val="000857D4"/>
    <w:rPr>
      <w:rFonts w:ascii="Times New Roman" w:hAnsi="Times New Roman"/>
      <w:b w:val="0"/>
      <w:i w:val="0"/>
      <w:sz w:val="20"/>
      <w:u w:val="none"/>
    </w:rPr>
  </w:style>
  <w:style w:type="character" w:customStyle="1" w:styleId="WW8Num797z0">
    <w:name w:val="WW8Num797z0"/>
    <w:rsid w:val="000857D4"/>
    <w:rPr>
      <w:rFonts w:ascii="Times New Roman" w:hAnsi="Times New Roman"/>
      <w:b/>
      <w:i w:val="0"/>
      <w:sz w:val="20"/>
      <w:u w:val="none"/>
    </w:rPr>
  </w:style>
  <w:style w:type="character" w:customStyle="1" w:styleId="WW8Num798z0">
    <w:name w:val="WW8Num798z0"/>
    <w:rsid w:val="000857D4"/>
    <w:rPr>
      <w:rFonts w:ascii="Symbol" w:hAnsi="Symbol"/>
    </w:rPr>
  </w:style>
  <w:style w:type="character" w:customStyle="1" w:styleId="WW8Num799z0">
    <w:name w:val="WW8Num799z0"/>
    <w:rsid w:val="000857D4"/>
    <w:rPr>
      <w:rFonts w:ascii="Symbol" w:hAnsi="Symbol"/>
    </w:rPr>
  </w:style>
  <w:style w:type="character" w:customStyle="1" w:styleId="WW8Num800z0">
    <w:name w:val="WW8Num800z0"/>
    <w:rsid w:val="000857D4"/>
    <w:rPr>
      <w:rFonts w:ascii="Times New Roman" w:hAnsi="Times New Roman"/>
    </w:rPr>
  </w:style>
  <w:style w:type="character" w:customStyle="1" w:styleId="WW8Num801z0">
    <w:name w:val="WW8Num801z0"/>
    <w:rsid w:val="000857D4"/>
    <w:rPr>
      <w:rFonts w:ascii="Times New Roman" w:hAnsi="Times New Roman"/>
      <w:b w:val="0"/>
      <w:i w:val="0"/>
      <w:sz w:val="20"/>
      <w:u w:val="none"/>
    </w:rPr>
  </w:style>
  <w:style w:type="character" w:customStyle="1" w:styleId="WW8Num804z0">
    <w:name w:val="WW8Num804z0"/>
    <w:rsid w:val="000857D4"/>
    <w:rPr>
      <w:rFonts w:ascii="Arial" w:hAnsi="Arial"/>
      <w:b w:val="0"/>
      <w:i w:val="0"/>
      <w:sz w:val="18"/>
      <w:u w:val="none"/>
    </w:rPr>
  </w:style>
  <w:style w:type="character" w:customStyle="1" w:styleId="WW8Num808z0">
    <w:name w:val="WW8Num808z0"/>
    <w:rsid w:val="000857D4"/>
    <w:rPr>
      <w:rFonts w:ascii="Times New Roman" w:hAnsi="Times New Roman"/>
    </w:rPr>
  </w:style>
  <w:style w:type="character" w:customStyle="1" w:styleId="WW8Num809z0">
    <w:name w:val="WW8Num809z0"/>
    <w:rsid w:val="000857D4"/>
    <w:rPr>
      <w:rFonts w:ascii="Times New Roman" w:hAnsi="Times New Roman"/>
    </w:rPr>
  </w:style>
  <w:style w:type="character" w:customStyle="1" w:styleId="WW8Num810z0">
    <w:name w:val="WW8Num810z0"/>
    <w:rsid w:val="000857D4"/>
    <w:rPr>
      <w:rFonts w:ascii="Arial" w:hAnsi="Arial"/>
      <w:b/>
      <w:i w:val="0"/>
      <w:sz w:val="18"/>
      <w:u w:val="none"/>
    </w:rPr>
  </w:style>
  <w:style w:type="character" w:customStyle="1" w:styleId="WW8Num811z0">
    <w:name w:val="WW8Num811z0"/>
    <w:rsid w:val="000857D4"/>
    <w:rPr>
      <w:rFonts w:ascii="Arial" w:hAnsi="Arial"/>
      <w:b w:val="0"/>
      <w:i w:val="0"/>
      <w:sz w:val="18"/>
      <w:u w:val="none"/>
    </w:rPr>
  </w:style>
  <w:style w:type="character" w:customStyle="1" w:styleId="WW8Num812z0">
    <w:name w:val="WW8Num812z0"/>
    <w:rsid w:val="000857D4"/>
    <w:rPr>
      <w:rFonts w:ascii="Symbol" w:hAnsi="Symbol"/>
    </w:rPr>
  </w:style>
  <w:style w:type="character" w:customStyle="1" w:styleId="WW8Num814z0">
    <w:name w:val="WW8Num814z0"/>
    <w:rsid w:val="000857D4"/>
    <w:rPr>
      <w:rFonts w:ascii="Times New Roman" w:hAnsi="Times New Roman"/>
      <w:b/>
      <w:i w:val="0"/>
      <w:sz w:val="24"/>
      <w:u w:val="none"/>
    </w:rPr>
  </w:style>
  <w:style w:type="character" w:customStyle="1" w:styleId="WW8Num815z0">
    <w:name w:val="WW8Num815z0"/>
    <w:rsid w:val="000857D4"/>
    <w:rPr>
      <w:rFonts w:ascii="Times New Roman" w:hAnsi="Times New Roman"/>
      <w:b/>
      <w:i w:val="0"/>
      <w:sz w:val="24"/>
      <w:u w:val="none"/>
    </w:rPr>
  </w:style>
  <w:style w:type="character" w:customStyle="1" w:styleId="WW8Num816z0">
    <w:name w:val="WW8Num816z0"/>
    <w:rsid w:val="000857D4"/>
    <w:rPr>
      <w:rFonts w:ascii="Arial" w:hAnsi="Arial"/>
      <w:b/>
      <w:i w:val="0"/>
      <w:sz w:val="18"/>
      <w:u w:val="none"/>
    </w:rPr>
  </w:style>
  <w:style w:type="character" w:customStyle="1" w:styleId="WW8Num817z0">
    <w:name w:val="WW8Num817z0"/>
    <w:rsid w:val="000857D4"/>
    <w:rPr>
      <w:rFonts w:ascii="Arial" w:hAnsi="Arial"/>
      <w:b/>
      <w:i w:val="0"/>
      <w:sz w:val="18"/>
      <w:u w:val="none"/>
    </w:rPr>
  </w:style>
  <w:style w:type="character" w:customStyle="1" w:styleId="WW8Num819z0">
    <w:name w:val="WW8Num819z0"/>
    <w:rsid w:val="000857D4"/>
    <w:rPr>
      <w:rFonts w:ascii="Times New Roman" w:hAnsi="Times New Roman"/>
      <w:b w:val="0"/>
      <w:i w:val="0"/>
      <w:sz w:val="20"/>
      <w:u w:val="none"/>
    </w:rPr>
  </w:style>
  <w:style w:type="character" w:customStyle="1" w:styleId="WW8Num820z0">
    <w:name w:val="WW8Num820z0"/>
    <w:rsid w:val="000857D4"/>
    <w:rPr>
      <w:rFonts w:ascii="Arial" w:hAnsi="Arial"/>
      <w:b w:val="0"/>
      <w:i w:val="0"/>
      <w:sz w:val="18"/>
      <w:u w:val="none"/>
    </w:rPr>
  </w:style>
  <w:style w:type="character" w:customStyle="1" w:styleId="WW8Num821z0">
    <w:name w:val="WW8Num821z0"/>
    <w:rsid w:val="000857D4"/>
    <w:rPr>
      <w:rFonts w:ascii="Symbol" w:hAnsi="Symbol"/>
    </w:rPr>
  </w:style>
  <w:style w:type="character" w:customStyle="1" w:styleId="WW8Num823z0">
    <w:name w:val="WW8Num823z0"/>
    <w:rsid w:val="000857D4"/>
    <w:rPr>
      <w:rFonts w:ascii="Symbol" w:hAnsi="Symbol"/>
      <w:color w:val="auto"/>
    </w:rPr>
  </w:style>
  <w:style w:type="character" w:customStyle="1" w:styleId="WW8Num824z0">
    <w:name w:val="WW8Num824z0"/>
    <w:rsid w:val="000857D4"/>
    <w:rPr>
      <w:rFonts w:ascii="Arial" w:hAnsi="Arial"/>
      <w:b/>
      <w:i w:val="0"/>
      <w:sz w:val="18"/>
      <w:u w:val="none"/>
    </w:rPr>
  </w:style>
  <w:style w:type="character" w:customStyle="1" w:styleId="WW8Num825z0">
    <w:name w:val="WW8Num825z0"/>
    <w:rsid w:val="000857D4"/>
    <w:rPr>
      <w:rFonts w:ascii="Arial" w:hAnsi="Arial"/>
      <w:b/>
      <w:i w:val="0"/>
      <w:sz w:val="18"/>
      <w:u w:val="none"/>
    </w:rPr>
  </w:style>
  <w:style w:type="character" w:customStyle="1" w:styleId="WW8Num826z0">
    <w:name w:val="WW8Num826z0"/>
    <w:rsid w:val="000857D4"/>
    <w:rPr>
      <w:rFonts w:ascii="Symbol" w:hAnsi="Symbol"/>
      <w:color w:val="auto"/>
    </w:rPr>
  </w:style>
  <w:style w:type="character" w:customStyle="1" w:styleId="WW8Num827z0">
    <w:name w:val="WW8Num827z0"/>
    <w:rsid w:val="000857D4"/>
    <w:rPr>
      <w:rFonts w:ascii="Times New Roman" w:hAnsi="Times New Roman"/>
      <w:b/>
      <w:i w:val="0"/>
      <w:sz w:val="20"/>
      <w:u w:val="none"/>
    </w:rPr>
  </w:style>
  <w:style w:type="character" w:customStyle="1" w:styleId="WW8Num829z0">
    <w:name w:val="WW8Num829z0"/>
    <w:rsid w:val="000857D4"/>
    <w:rPr>
      <w:rFonts w:ascii="Arial" w:hAnsi="Arial"/>
      <w:b w:val="0"/>
      <w:i w:val="0"/>
      <w:sz w:val="20"/>
      <w:u w:val="none"/>
    </w:rPr>
  </w:style>
  <w:style w:type="character" w:customStyle="1" w:styleId="WW8Num830z0">
    <w:name w:val="WW8Num830z0"/>
    <w:rsid w:val="000857D4"/>
    <w:rPr>
      <w:rFonts w:ascii="Times New Roman" w:hAnsi="Times New Roman"/>
      <w:b/>
      <w:i w:val="0"/>
      <w:sz w:val="24"/>
      <w:u w:val="none"/>
    </w:rPr>
  </w:style>
  <w:style w:type="character" w:customStyle="1" w:styleId="WW8Num834z0">
    <w:name w:val="WW8Num834z0"/>
    <w:rsid w:val="000857D4"/>
    <w:rPr>
      <w:rFonts w:ascii="Times New Roman" w:hAnsi="Times New Roman"/>
    </w:rPr>
  </w:style>
  <w:style w:type="character" w:customStyle="1" w:styleId="WW8Num835z0">
    <w:name w:val="WW8Num835z0"/>
    <w:rsid w:val="000857D4"/>
    <w:rPr>
      <w:rFonts w:ascii="Arial" w:hAnsi="Arial"/>
      <w:b/>
      <w:i w:val="0"/>
      <w:sz w:val="18"/>
      <w:u w:val="none"/>
    </w:rPr>
  </w:style>
  <w:style w:type="character" w:customStyle="1" w:styleId="WW8Num836z0">
    <w:name w:val="WW8Num836z0"/>
    <w:rsid w:val="000857D4"/>
    <w:rPr>
      <w:rFonts w:ascii="Arial" w:hAnsi="Arial"/>
      <w:b w:val="0"/>
      <w:i w:val="0"/>
      <w:sz w:val="18"/>
      <w:u w:val="none"/>
    </w:rPr>
  </w:style>
  <w:style w:type="character" w:customStyle="1" w:styleId="WW8Num838z0">
    <w:name w:val="WW8Num838z0"/>
    <w:rsid w:val="000857D4"/>
    <w:rPr>
      <w:rFonts w:ascii="Symbol" w:hAnsi="Symbol"/>
    </w:rPr>
  </w:style>
  <w:style w:type="character" w:customStyle="1" w:styleId="WW8Num840z0">
    <w:name w:val="WW8Num840z0"/>
    <w:rsid w:val="000857D4"/>
    <w:rPr>
      <w:rFonts w:ascii="Arial" w:hAnsi="Arial"/>
      <w:b w:val="0"/>
      <w:i w:val="0"/>
      <w:sz w:val="20"/>
      <w:u w:val="none"/>
    </w:rPr>
  </w:style>
  <w:style w:type="character" w:customStyle="1" w:styleId="WW8Num841z0">
    <w:name w:val="WW8Num841z0"/>
    <w:rsid w:val="000857D4"/>
    <w:rPr>
      <w:rFonts w:ascii="Arial" w:hAnsi="Arial"/>
      <w:b w:val="0"/>
      <w:i w:val="0"/>
      <w:sz w:val="18"/>
      <w:u w:val="none"/>
    </w:rPr>
  </w:style>
  <w:style w:type="character" w:customStyle="1" w:styleId="WW8Num842z0">
    <w:name w:val="WW8Num842z0"/>
    <w:rsid w:val="000857D4"/>
    <w:rPr>
      <w:rFonts w:ascii="Times New Roman" w:hAnsi="Times New Roman"/>
      <w:b w:val="0"/>
      <w:i w:val="0"/>
      <w:sz w:val="24"/>
      <w:u w:val="none"/>
    </w:rPr>
  </w:style>
  <w:style w:type="character" w:customStyle="1" w:styleId="WW8Num843z0">
    <w:name w:val="WW8Num843z0"/>
    <w:rsid w:val="000857D4"/>
    <w:rPr>
      <w:rFonts w:ascii="Arial" w:hAnsi="Arial"/>
      <w:b w:val="0"/>
      <w:i w:val="0"/>
      <w:sz w:val="18"/>
      <w:u w:val="none"/>
    </w:rPr>
  </w:style>
  <w:style w:type="character" w:customStyle="1" w:styleId="WW8Num844z0">
    <w:name w:val="WW8Num844z0"/>
    <w:rsid w:val="000857D4"/>
    <w:rPr>
      <w:rFonts w:ascii="Symbol" w:hAnsi="Symbol"/>
      <w:color w:val="auto"/>
    </w:rPr>
  </w:style>
  <w:style w:type="character" w:customStyle="1" w:styleId="WW8Num848z0">
    <w:name w:val="WW8Num848z0"/>
    <w:rsid w:val="000857D4"/>
    <w:rPr>
      <w:rFonts w:ascii="Times New Roman" w:hAnsi="Times New Roman"/>
      <w:b w:val="0"/>
      <w:i w:val="0"/>
      <w:sz w:val="24"/>
      <w:u w:val="none"/>
    </w:rPr>
  </w:style>
  <w:style w:type="character" w:customStyle="1" w:styleId="WW8Num849z0">
    <w:name w:val="WW8Num849z0"/>
    <w:rsid w:val="000857D4"/>
    <w:rPr>
      <w:rFonts w:ascii="Arial" w:hAnsi="Arial"/>
      <w:b w:val="0"/>
      <w:i w:val="0"/>
      <w:sz w:val="18"/>
      <w:u w:val="single"/>
    </w:rPr>
  </w:style>
  <w:style w:type="character" w:customStyle="1" w:styleId="WW8Num851z0">
    <w:name w:val="WW8Num851z0"/>
    <w:rsid w:val="000857D4"/>
    <w:rPr>
      <w:rFonts w:ascii="Arial" w:hAnsi="Arial"/>
      <w:b w:val="0"/>
      <w:i w:val="0"/>
      <w:sz w:val="18"/>
      <w:u w:val="none"/>
    </w:rPr>
  </w:style>
  <w:style w:type="character" w:customStyle="1" w:styleId="WW8Num853z0">
    <w:name w:val="WW8Num853z0"/>
    <w:rsid w:val="000857D4"/>
    <w:rPr>
      <w:rFonts w:ascii="Arial" w:hAnsi="Arial"/>
      <w:b/>
      <w:i w:val="0"/>
      <w:sz w:val="18"/>
      <w:u w:val="none"/>
    </w:rPr>
  </w:style>
  <w:style w:type="character" w:customStyle="1" w:styleId="WW8Num854z0">
    <w:name w:val="WW8Num854z0"/>
    <w:rsid w:val="000857D4"/>
    <w:rPr>
      <w:rFonts w:ascii="Times New Roman" w:hAnsi="Times New Roman"/>
      <w:b/>
      <w:i w:val="0"/>
      <w:sz w:val="22"/>
      <w:u w:val="none"/>
    </w:rPr>
  </w:style>
  <w:style w:type="character" w:customStyle="1" w:styleId="WW8Num856z0">
    <w:name w:val="WW8Num856z0"/>
    <w:rsid w:val="000857D4"/>
    <w:rPr>
      <w:rFonts w:ascii="Arial" w:hAnsi="Arial"/>
      <w:b w:val="0"/>
      <w:i w:val="0"/>
      <w:sz w:val="18"/>
      <w:u w:val="none"/>
    </w:rPr>
  </w:style>
  <w:style w:type="character" w:customStyle="1" w:styleId="WW8Num857z0">
    <w:name w:val="WW8Num857z0"/>
    <w:rsid w:val="000857D4"/>
    <w:rPr>
      <w:rFonts w:ascii="Times New Roman" w:hAnsi="Times New Roman"/>
    </w:rPr>
  </w:style>
  <w:style w:type="character" w:customStyle="1" w:styleId="WW8Num859z0">
    <w:name w:val="WW8Num859z0"/>
    <w:rsid w:val="000857D4"/>
    <w:rPr>
      <w:rFonts w:ascii="Arial" w:hAnsi="Arial"/>
      <w:b w:val="0"/>
      <w:i w:val="0"/>
      <w:sz w:val="18"/>
      <w:u w:val="none"/>
    </w:rPr>
  </w:style>
  <w:style w:type="character" w:customStyle="1" w:styleId="WW8Num860z0">
    <w:name w:val="WW8Num860z0"/>
    <w:rsid w:val="000857D4"/>
    <w:rPr>
      <w:rFonts w:ascii="Arial" w:hAnsi="Arial"/>
      <w:b w:val="0"/>
      <w:i w:val="0"/>
      <w:sz w:val="18"/>
      <w:u w:val="none"/>
    </w:rPr>
  </w:style>
  <w:style w:type="character" w:customStyle="1" w:styleId="WW8Num861z0">
    <w:name w:val="WW8Num861z0"/>
    <w:rsid w:val="000857D4"/>
    <w:rPr>
      <w:rFonts w:ascii="Arial" w:hAnsi="Arial"/>
      <w:b w:val="0"/>
      <w:i w:val="0"/>
      <w:sz w:val="18"/>
      <w:u w:val="none"/>
    </w:rPr>
  </w:style>
  <w:style w:type="character" w:customStyle="1" w:styleId="WW8Num862z0">
    <w:name w:val="WW8Num862z0"/>
    <w:rsid w:val="000857D4"/>
    <w:rPr>
      <w:rFonts w:ascii="Arial" w:hAnsi="Arial"/>
      <w:b w:val="0"/>
      <w:i w:val="0"/>
      <w:sz w:val="18"/>
      <w:u w:val="none"/>
    </w:rPr>
  </w:style>
  <w:style w:type="character" w:customStyle="1" w:styleId="WW8Num864z0">
    <w:name w:val="WW8Num864z0"/>
    <w:rsid w:val="000857D4"/>
    <w:rPr>
      <w:rFonts w:ascii="Arial" w:hAnsi="Arial"/>
      <w:b/>
      <w:i w:val="0"/>
      <w:sz w:val="18"/>
      <w:u w:val="none"/>
    </w:rPr>
  </w:style>
  <w:style w:type="character" w:customStyle="1" w:styleId="WW8Num866z0">
    <w:name w:val="WW8Num866z0"/>
    <w:rsid w:val="000857D4"/>
    <w:rPr>
      <w:rFonts w:ascii="Arial" w:hAnsi="Arial"/>
      <w:b w:val="0"/>
      <w:i w:val="0"/>
      <w:sz w:val="18"/>
      <w:u w:val="none"/>
    </w:rPr>
  </w:style>
  <w:style w:type="character" w:customStyle="1" w:styleId="WW8Num867z0">
    <w:name w:val="WW8Num867z0"/>
    <w:rsid w:val="000857D4"/>
    <w:rPr>
      <w:rFonts w:ascii="Symbol" w:hAnsi="Symbol"/>
    </w:rPr>
  </w:style>
  <w:style w:type="character" w:customStyle="1" w:styleId="WW8Num868z0">
    <w:name w:val="WW8Num868z0"/>
    <w:rsid w:val="000857D4"/>
    <w:rPr>
      <w:rFonts w:ascii="Symbol" w:hAnsi="Symbol"/>
      <w:color w:val="auto"/>
    </w:rPr>
  </w:style>
  <w:style w:type="character" w:customStyle="1" w:styleId="WW8Num869z0">
    <w:name w:val="WW8Num869z0"/>
    <w:rsid w:val="000857D4"/>
    <w:rPr>
      <w:rFonts w:ascii="Times New Roman" w:hAnsi="Times New Roman"/>
      <w:b/>
      <w:i w:val="0"/>
      <w:sz w:val="20"/>
      <w:u w:val="none"/>
    </w:rPr>
  </w:style>
  <w:style w:type="character" w:customStyle="1" w:styleId="WW8Num871z0">
    <w:name w:val="WW8Num871z0"/>
    <w:rsid w:val="000857D4"/>
    <w:rPr>
      <w:rFonts w:ascii="Arial" w:hAnsi="Arial"/>
      <w:b/>
      <w:i w:val="0"/>
      <w:sz w:val="18"/>
      <w:u w:val="none"/>
    </w:rPr>
  </w:style>
  <w:style w:type="character" w:customStyle="1" w:styleId="WW8Num873z0">
    <w:name w:val="WW8Num873z0"/>
    <w:rsid w:val="000857D4"/>
    <w:rPr>
      <w:rFonts w:ascii="Arial" w:hAnsi="Arial"/>
      <w:b w:val="0"/>
      <w:i w:val="0"/>
      <w:sz w:val="18"/>
      <w:u w:val="none"/>
    </w:rPr>
  </w:style>
  <w:style w:type="character" w:customStyle="1" w:styleId="WW8Num876z0">
    <w:name w:val="WW8Num876z0"/>
    <w:rsid w:val="000857D4"/>
    <w:rPr>
      <w:rFonts w:ascii="Arial" w:hAnsi="Arial"/>
      <w:b w:val="0"/>
      <w:i w:val="0"/>
      <w:sz w:val="18"/>
      <w:u w:val="none"/>
    </w:rPr>
  </w:style>
  <w:style w:type="character" w:customStyle="1" w:styleId="WW8Num878z0">
    <w:name w:val="WW8Num878z0"/>
    <w:rsid w:val="000857D4"/>
    <w:rPr>
      <w:rFonts w:ascii="Arial" w:hAnsi="Arial"/>
      <w:b/>
      <w:i w:val="0"/>
      <w:sz w:val="18"/>
      <w:u w:val="none"/>
    </w:rPr>
  </w:style>
  <w:style w:type="character" w:customStyle="1" w:styleId="WW8Num879z0">
    <w:name w:val="WW8Num879z0"/>
    <w:rsid w:val="000857D4"/>
    <w:rPr>
      <w:b/>
    </w:rPr>
  </w:style>
  <w:style w:type="character" w:customStyle="1" w:styleId="WW8Num880z0">
    <w:name w:val="WW8Num880z0"/>
    <w:rsid w:val="000857D4"/>
    <w:rPr>
      <w:rFonts w:ascii="Symbol" w:hAnsi="Symbol"/>
    </w:rPr>
  </w:style>
  <w:style w:type="character" w:customStyle="1" w:styleId="WW8Num880z1">
    <w:name w:val="WW8Num880z1"/>
    <w:rsid w:val="000857D4"/>
    <w:rPr>
      <w:rFonts w:ascii="Courier New" w:hAnsi="Courier New"/>
    </w:rPr>
  </w:style>
  <w:style w:type="character" w:customStyle="1" w:styleId="WW8Num880z2">
    <w:name w:val="WW8Num880z2"/>
    <w:rsid w:val="000857D4"/>
    <w:rPr>
      <w:rFonts w:ascii="Wingdings" w:hAnsi="Wingdings"/>
    </w:rPr>
  </w:style>
  <w:style w:type="character" w:customStyle="1" w:styleId="WW8Num881z0">
    <w:name w:val="WW8Num881z0"/>
    <w:rsid w:val="000857D4"/>
    <w:rPr>
      <w:rFonts w:ascii="Arial" w:hAnsi="Arial"/>
      <w:b/>
      <w:i w:val="0"/>
      <w:sz w:val="18"/>
      <w:u w:val="none"/>
    </w:rPr>
  </w:style>
  <w:style w:type="character" w:customStyle="1" w:styleId="WW8Num883z0">
    <w:name w:val="WW8Num883z0"/>
    <w:rsid w:val="000857D4"/>
    <w:rPr>
      <w:rFonts w:ascii="Times New Roman" w:hAnsi="Times New Roman"/>
      <w:b/>
      <w:i w:val="0"/>
      <w:sz w:val="20"/>
      <w:u w:val="none"/>
    </w:rPr>
  </w:style>
  <w:style w:type="character" w:customStyle="1" w:styleId="WW8Num885z0">
    <w:name w:val="WW8Num885z0"/>
    <w:rsid w:val="000857D4"/>
    <w:rPr>
      <w:rFonts w:ascii="Arial" w:hAnsi="Arial"/>
      <w:b w:val="0"/>
      <w:i w:val="0"/>
      <w:sz w:val="18"/>
      <w:u w:val="none"/>
    </w:rPr>
  </w:style>
  <w:style w:type="character" w:customStyle="1" w:styleId="WW8Num886z0">
    <w:name w:val="WW8Num886z0"/>
    <w:rsid w:val="000857D4"/>
    <w:rPr>
      <w:rFonts w:ascii="Times New Roman" w:hAnsi="Times New Roman"/>
      <w:b/>
      <w:i w:val="0"/>
      <w:sz w:val="22"/>
      <w:u w:val="none"/>
    </w:rPr>
  </w:style>
  <w:style w:type="character" w:customStyle="1" w:styleId="WW8Num887z0">
    <w:name w:val="WW8Num887z0"/>
    <w:rsid w:val="000857D4"/>
    <w:rPr>
      <w:rFonts w:ascii="Times New Roman" w:hAnsi="Times New Roman"/>
      <w:b w:val="0"/>
      <w:i w:val="0"/>
      <w:sz w:val="24"/>
      <w:u w:val="none"/>
    </w:rPr>
  </w:style>
  <w:style w:type="character" w:customStyle="1" w:styleId="WW8Num888z0">
    <w:name w:val="WW8Num888z0"/>
    <w:rsid w:val="000857D4"/>
    <w:rPr>
      <w:rFonts w:ascii="Times New Roman" w:hAnsi="Times New Roman"/>
      <w:b/>
      <w:i w:val="0"/>
      <w:sz w:val="20"/>
      <w:u w:val="none"/>
    </w:rPr>
  </w:style>
  <w:style w:type="character" w:customStyle="1" w:styleId="WW8Num889z0">
    <w:name w:val="WW8Num889z0"/>
    <w:rsid w:val="000857D4"/>
    <w:rPr>
      <w:rFonts w:ascii="Symbol" w:hAnsi="Symbol"/>
    </w:rPr>
  </w:style>
  <w:style w:type="character" w:customStyle="1" w:styleId="WW8Num889z1">
    <w:name w:val="WW8Num889z1"/>
    <w:rsid w:val="000857D4"/>
    <w:rPr>
      <w:rFonts w:ascii="Courier New" w:hAnsi="Courier New"/>
    </w:rPr>
  </w:style>
  <w:style w:type="character" w:customStyle="1" w:styleId="WW8Num889z2">
    <w:name w:val="WW8Num889z2"/>
    <w:rsid w:val="000857D4"/>
    <w:rPr>
      <w:rFonts w:ascii="Wingdings" w:hAnsi="Wingdings"/>
    </w:rPr>
  </w:style>
  <w:style w:type="character" w:customStyle="1" w:styleId="WW8Num891z0">
    <w:name w:val="WW8Num891z0"/>
    <w:rsid w:val="000857D4"/>
    <w:rPr>
      <w:rFonts w:ascii="Times New Roman" w:hAnsi="Times New Roman"/>
      <w:b w:val="0"/>
      <w:i w:val="0"/>
      <w:sz w:val="24"/>
      <w:u w:val="none"/>
    </w:rPr>
  </w:style>
  <w:style w:type="character" w:customStyle="1" w:styleId="WW8Num892z0">
    <w:name w:val="WW8Num892z0"/>
    <w:rsid w:val="000857D4"/>
    <w:rPr>
      <w:rFonts w:ascii="Times New Roman" w:hAnsi="Times New Roman"/>
      <w:b/>
      <w:i w:val="0"/>
      <w:sz w:val="24"/>
      <w:u w:val="none"/>
    </w:rPr>
  </w:style>
  <w:style w:type="character" w:customStyle="1" w:styleId="WW8Num893z0">
    <w:name w:val="WW8Num893z0"/>
    <w:rsid w:val="000857D4"/>
    <w:rPr>
      <w:rFonts w:ascii="Arial" w:hAnsi="Arial"/>
      <w:b/>
      <w:i w:val="0"/>
      <w:sz w:val="18"/>
      <w:u w:val="none"/>
    </w:rPr>
  </w:style>
  <w:style w:type="character" w:customStyle="1" w:styleId="WW8Num894z0">
    <w:name w:val="WW8Num894z0"/>
    <w:rsid w:val="000857D4"/>
    <w:rPr>
      <w:rFonts w:ascii="Arial" w:hAnsi="Arial"/>
      <w:b/>
      <w:i w:val="0"/>
      <w:sz w:val="18"/>
      <w:u w:val="none"/>
    </w:rPr>
  </w:style>
  <w:style w:type="character" w:customStyle="1" w:styleId="WW8Num896z0">
    <w:name w:val="WW8Num896z0"/>
    <w:rsid w:val="000857D4"/>
    <w:rPr>
      <w:rFonts w:ascii="Times New Roman" w:hAnsi="Times New Roman"/>
      <w:b w:val="0"/>
      <w:i w:val="0"/>
      <w:sz w:val="22"/>
      <w:u w:val="none"/>
    </w:rPr>
  </w:style>
  <w:style w:type="character" w:customStyle="1" w:styleId="WW8Num897z0">
    <w:name w:val="WW8Num897z0"/>
    <w:rsid w:val="000857D4"/>
    <w:rPr>
      <w:rFonts w:ascii="Times New Roman" w:hAnsi="Times New Roman"/>
      <w:b/>
      <w:i w:val="0"/>
      <w:sz w:val="24"/>
      <w:u w:val="none"/>
    </w:rPr>
  </w:style>
  <w:style w:type="character" w:customStyle="1" w:styleId="WW8Num900z0">
    <w:name w:val="WW8Num900z0"/>
    <w:rsid w:val="000857D4"/>
    <w:rPr>
      <w:rFonts w:ascii="Arial" w:hAnsi="Arial"/>
      <w:b/>
      <w:i w:val="0"/>
      <w:sz w:val="18"/>
      <w:u w:val="none"/>
    </w:rPr>
  </w:style>
  <w:style w:type="character" w:customStyle="1" w:styleId="WW8Num901z0">
    <w:name w:val="WW8Num901z0"/>
    <w:rsid w:val="000857D4"/>
    <w:rPr>
      <w:rFonts w:ascii="Times New Roman" w:hAnsi="Times New Roman"/>
      <w:b/>
      <w:i w:val="0"/>
      <w:sz w:val="20"/>
      <w:u w:val="none"/>
    </w:rPr>
  </w:style>
  <w:style w:type="character" w:customStyle="1" w:styleId="WW8Num903z0">
    <w:name w:val="WW8Num903z0"/>
    <w:rsid w:val="000857D4"/>
    <w:rPr>
      <w:rFonts w:ascii="Symbol" w:hAnsi="Symbol"/>
      <w:color w:val="auto"/>
    </w:rPr>
  </w:style>
  <w:style w:type="character" w:customStyle="1" w:styleId="WW8Num905z0">
    <w:name w:val="WW8Num905z0"/>
    <w:rsid w:val="000857D4"/>
    <w:rPr>
      <w:rFonts w:ascii="Times New Roman" w:hAnsi="Times New Roman"/>
      <w:b w:val="0"/>
      <w:i w:val="0"/>
      <w:sz w:val="24"/>
      <w:u w:val="none"/>
    </w:rPr>
  </w:style>
  <w:style w:type="character" w:customStyle="1" w:styleId="WW8Num906z0">
    <w:name w:val="WW8Num906z0"/>
    <w:rsid w:val="000857D4"/>
    <w:rPr>
      <w:rFonts w:ascii="Arial" w:hAnsi="Arial"/>
      <w:b w:val="0"/>
      <w:i w:val="0"/>
      <w:sz w:val="18"/>
      <w:u w:val="none"/>
    </w:rPr>
  </w:style>
  <w:style w:type="character" w:customStyle="1" w:styleId="WW8Num907z0">
    <w:name w:val="WW8Num907z0"/>
    <w:rsid w:val="000857D4"/>
    <w:rPr>
      <w:rFonts w:ascii="Arial" w:hAnsi="Arial"/>
      <w:b w:val="0"/>
      <w:i w:val="0"/>
      <w:sz w:val="20"/>
      <w:u w:val="none"/>
    </w:rPr>
  </w:style>
  <w:style w:type="character" w:customStyle="1" w:styleId="WW8Num909z0">
    <w:name w:val="WW8Num909z0"/>
    <w:rsid w:val="000857D4"/>
    <w:rPr>
      <w:rFonts w:ascii="Arial" w:hAnsi="Arial"/>
      <w:b w:val="0"/>
      <w:i w:val="0"/>
      <w:sz w:val="18"/>
      <w:u w:val="none"/>
    </w:rPr>
  </w:style>
  <w:style w:type="character" w:customStyle="1" w:styleId="WW8Num911z0">
    <w:name w:val="WW8Num911z0"/>
    <w:rsid w:val="000857D4"/>
    <w:rPr>
      <w:rFonts w:ascii="Symbol" w:hAnsi="Symbol"/>
    </w:rPr>
  </w:style>
  <w:style w:type="character" w:customStyle="1" w:styleId="WW8Num913z0">
    <w:name w:val="WW8Num913z0"/>
    <w:rsid w:val="000857D4"/>
    <w:rPr>
      <w:rFonts w:ascii="Arial" w:hAnsi="Arial"/>
      <w:b/>
      <w:i w:val="0"/>
      <w:sz w:val="18"/>
      <w:u w:val="none"/>
    </w:rPr>
  </w:style>
  <w:style w:type="character" w:customStyle="1" w:styleId="WW8Num914z0">
    <w:name w:val="WW8Num914z0"/>
    <w:rsid w:val="000857D4"/>
    <w:rPr>
      <w:rFonts w:ascii="Symbol" w:hAnsi="Symbol"/>
    </w:rPr>
  </w:style>
  <w:style w:type="character" w:customStyle="1" w:styleId="WW8Num918z0">
    <w:name w:val="WW8Num918z0"/>
    <w:rsid w:val="000857D4"/>
    <w:rPr>
      <w:rFonts w:ascii="Arial" w:hAnsi="Arial"/>
      <w:b/>
      <w:i w:val="0"/>
      <w:sz w:val="18"/>
      <w:u w:val="none"/>
    </w:rPr>
  </w:style>
  <w:style w:type="character" w:customStyle="1" w:styleId="WW8Num919z0">
    <w:name w:val="WW8Num919z0"/>
    <w:rsid w:val="000857D4"/>
    <w:rPr>
      <w:rFonts w:ascii="Arial" w:hAnsi="Arial"/>
      <w:b/>
      <w:i w:val="0"/>
      <w:sz w:val="18"/>
      <w:u w:val="none"/>
    </w:rPr>
  </w:style>
  <w:style w:type="character" w:customStyle="1" w:styleId="WW8Num920z0">
    <w:name w:val="WW8Num920z0"/>
    <w:rsid w:val="000857D4"/>
    <w:rPr>
      <w:rFonts w:ascii="Symbol" w:hAnsi="Symbol"/>
      <w:color w:val="auto"/>
    </w:rPr>
  </w:style>
  <w:style w:type="character" w:customStyle="1" w:styleId="WW8Num922z0">
    <w:name w:val="WW8Num922z0"/>
    <w:rsid w:val="000857D4"/>
    <w:rPr>
      <w:rFonts w:ascii="Arial" w:hAnsi="Arial"/>
      <w:b w:val="0"/>
      <w:i w:val="0"/>
      <w:sz w:val="18"/>
      <w:u w:val="none"/>
    </w:rPr>
  </w:style>
  <w:style w:type="character" w:customStyle="1" w:styleId="WW8Num926z0">
    <w:name w:val="WW8Num926z0"/>
    <w:rsid w:val="000857D4"/>
    <w:rPr>
      <w:rFonts w:ascii="Symbol" w:hAnsi="Symbol"/>
    </w:rPr>
  </w:style>
  <w:style w:type="character" w:customStyle="1" w:styleId="WW8Num927z0">
    <w:name w:val="WW8Num927z0"/>
    <w:rsid w:val="000857D4"/>
    <w:rPr>
      <w:rFonts w:ascii="Symbol" w:hAnsi="Symbol"/>
    </w:rPr>
  </w:style>
  <w:style w:type="character" w:customStyle="1" w:styleId="WW8Num927z1">
    <w:name w:val="WW8Num927z1"/>
    <w:rsid w:val="000857D4"/>
    <w:rPr>
      <w:rFonts w:ascii="Courier New" w:hAnsi="Courier New"/>
    </w:rPr>
  </w:style>
  <w:style w:type="character" w:customStyle="1" w:styleId="WW8Num927z2">
    <w:name w:val="WW8Num927z2"/>
    <w:rsid w:val="000857D4"/>
    <w:rPr>
      <w:rFonts w:ascii="Wingdings" w:hAnsi="Wingdings"/>
    </w:rPr>
  </w:style>
  <w:style w:type="character" w:customStyle="1" w:styleId="WW8Num928z0">
    <w:name w:val="WW8Num928z0"/>
    <w:rsid w:val="000857D4"/>
    <w:rPr>
      <w:rFonts w:ascii="Arial" w:hAnsi="Arial"/>
      <w:b/>
      <w:i w:val="0"/>
      <w:sz w:val="18"/>
      <w:u w:val="none"/>
    </w:rPr>
  </w:style>
  <w:style w:type="character" w:customStyle="1" w:styleId="WW8Num929z0">
    <w:name w:val="WW8Num929z0"/>
    <w:rsid w:val="000857D4"/>
    <w:rPr>
      <w:rFonts w:ascii="Arial" w:hAnsi="Arial"/>
      <w:b/>
      <w:i w:val="0"/>
      <w:sz w:val="18"/>
      <w:u w:val="none"/>
    </w:rPr>
  </w:style>
  <w:style w:type="character" w:customStyle="1" w:styleId="WW8Num930z0">
    <w:name w:val="WW8Num930z0"/>
    <w:rsid w:val="000857D4"/>
    <w:rPr>
      <w:rFonts w:ascii="Arial" w:hAnsi="Arial"/>
      <w:b/>
      <w:i w:val="0"/>
      <w:sz w:val="18"/>
      <w:u w:val="none"/>
    </w:rPr>
  </w:style>
  <w:style w:type="character" w:customStyle="1" w:styleId="WW8Num931z0">
    <w:name w:val="WW8Num931z0"/>
    <w:rsid w:val="000857D4"/>
    <w:rPr>
      <w:rFonts w:ascii="Arial" w:hAnsi="Arial"/>
      <w:b w:val="0"/>
      <w:i w:val="0"/>
      <w:sz w:val="18"/>
      <w:u w:val="none"/>
    </w:rPr>
  </w:style>
  <w:style w:type="character" w:customStyle="1" w:styleId="WW8Num932z0">
    <w:name w:val="WW8Num932z0"/>
    <w:rsid w:val="000857D4"/>
    <w:rPr>
      <w:rFonts w:ascii="Times New Roman" w:hAnsi="Times New Roman"/>
      <w:b w:val="0"/>
      <w:i w:val="0"/>
      <w:sz w:val="20"/>
      <w:u w:val="none"/>
    </w:rPr>
  </w:style>
  <w:style w:type="character" w:customStyle="1" w:styleId="WW8Num933z0">
    <w:name w:val="WW8Num933z0"/>
    <w:rsid w:val="000857D4"/>
    <w:rPr>
      <w:rFonts w:ascii="Symbol" w:hAnsi="Symbol"/>
    </w:rPr>
  </w:style>
  <w:style w:type="character" w:customStyle="1" w:styleId="WW8Num934z0">
    <w:name w:val="WW8Num934z0"/>
    <w:rsid w:val="000857D4"/>
    <w:rPr>
      <w:rFonts w:ascii="Arial" w:hAnsi="Arial"/>
      <w:b/>
      <w:i w:val="0"/>
      <w:sz w:val="18"/>
      <w:u w:val="none"/>
    </w:rPr>
  </w:style>
  <w:style w:type="character" w:customStyle="1" w:styleId="WW8Num935z0">
    <w:name w:val="WW8Num935z0"/>
    <w:rsid w:val="000857D4"/>
    <w:rPr>
      <w:rFonts w:ascii="Arial" w:hAnsi="Arial"/>
      <w:b w:val="0"/>
      <w:i w:val="0"/>
      <w:sz w:val="18"/>
      <w:u w:val="none"/>
    </w:rPr>
  </w:style>
  <w:style w:type="character" w:customStyle="1" w:styleId="WW8Num938z0">
    <w:name w:val="WW8Num938z0"/>
    <w:rsid w:val="000857D4"/>
    <w:rPr>
      <w:rFonts w:ascii="Times New Roman" w:hAnsi="Times New Roman"/>
      <w:b w:val="0"/>
      <w:i w:val="0"/>
      <w:sz w:val="20"/>
      <w:u w:val="none"/>
    </w:rPr>
  </w:style>
  <w:style w:type="character" w:customStyle="1" w:styleId="WW8Num939z0">
    <w:name w:val="WW8Num939z0"/>
    <w:rsid w:val="000857D4"/>
    <w:rPr>
      <w:rFonts w:ascii="Wingdings" w:hAnsi="Wingdings"/>
    </w:rPr>
  </w:style>
  <w:style w:type="character" w:customStyle="1" w:styleId="WW8Num940z0">
    <w:name w:val="WW8Num940z0"/>
    <w:rsid w:val="000857D4"/>
    <w:rPr>
      <w:rFonts w:ascii="Times New Roman" w:hAnsi="Times New Roman"/>
      <w:b/>
      <w:i w:val="0"/>
      <w:sz w:val="24"/>
      <w:u w:val="none"/>
    </w:rPr>
  </w:style>
  <w:style w:type="character" w:customStyle="1" w:styleId="WW8Num941z0">
    <w:name w:val="WW8Num941z0"/>
    <w:rsid w:val="000857D4"/>
    <w:rPr>
      <w:rFonts w:ascii="Symbol" w:hAnsi="Symbol"/>
    </w:rPr>
  </w:style>
  <w:style w:type="character" w:customStyle="1" w:styleId="WW8Num942z0">
    <w:name w:val="WW8Num942z0"/>
    <w:rsid w:val="000857D4"/>
    <w:rPr>
      <w:rFonts w:ascii="Arial" w:hAnsi="Arial"/>
      <w:b w:val="0"/>
      <w:i w:val="0"/>
      <w:sz w:val="20"/>
      <w:u w:val="none"/>
    </w:rPr>
  </w:style>
  <w:style w:type="character" w:customStyle="1" w:styleId="WW8Num943z0">
    <w:name w:val="WW8Num943z0"/>
    <w:rsid w:val="000857D4"/>
    <w:rPr>
      <w:rFonts w:ascii="Times New Roman" w:hAnsi="Times New Roman"/>
      <w:b w:val="0"/>
      <w:i w:val="0"/>
      <w:sz w:val="20"/>
      <w:u w:val="none"/>
    </w:rPr>
  </w:style>
  <w:style w:type="character" w:customStyle="1" w:styleId="WW8Num944z0">
    <w:name w:val="WW8Num944z0"/>
    <w:rsid w:val="000857D4"/>
    <w:rPr>
      <w:rFonts w:ascii="Arial" w:hAnsi="Arial"/>
      <w:b w:val="0"/>
      <w:i w:val="0"/>
      <w:sz w:val="18"/>
      <w:u w:val="none"/>
    </w:rPr>
  </w:style>
  <w:style w:type="character" w:customStyle="1" w:styleId="WW8Num945z0">
    <w:name w:val="WW8Num945z0"/>
    <w:rsid w:val="000857D4"/>
    <w:rPr>
      <w:rFonts w:ascii="Symbol" w:hAnsi="Symbol"/>
    </w:rPr>
  </w:style>
  <w:style w:type="character" w:customStyle="1" w:styleId="WW8Num946z0">
    <w:name w:val="WW8Num946z0"/>
    <w:rsid w:val="000857D4"/>
    <w:rPr>
      <w:rFonts w:ascii="Times New Roman" w:hAnsi="Times New Roman"/>
      <w:b/>
      <w:i w:val="0"/>
      <w:sz w:val="20"/>
      <w:u w:val="none"/>
    </w:rPr>
  </w:style>
  <w:style w:type="character" w:customStyle="1" w:styleId="WW8Num947z0">
    <w:name w:val="WW8Num947z0"/>
    <w:rsid w:val="000857D4"/>
    <w:rPr>
      <w:rFonts w:ascii="Times New Roman" w:hAnsi="Times New Roman"/>
      <w:b/>
      <w:i w:val="0"/>
      <w:sz w:val="20"/>
      <w:u w:val="none"/>
    </w:rPr>
  </w:style>
  <w:style w:type="character" w:customStyle="1" w:styleId="WW8Num948z0">
    <w:name w:val="WW8Num948z0"/>
    <w:rsid w:val="000857D4"/>
    <w:rPr>
      <w:rFonts w:ascii="Times New Roman" w:hAnsi="Times New Roman"/>
      <w:b/>
      <w:i w:val="0"/>
      <w:sz w:val="20"/>
      <w:u w:val="none"/>
    </w:rPr>
  </w:style>
  <w:style w:type="character" w:customStyle="1" w:styleId="WW8Num949z0">
    <w:name w:val="WW8Num949z0"/>
    <w:rsid w:val="000857D4"/>
    <w:rPr>
      <w:rFonts w:ascii="Arial" w:hAnsi="Arial"/>
      <w:b w:val="0"/>
      <w:i w:val="0"/>
      <w:sz w:val="18"/>
      <w:u w:val="none"/>
    </w:rPr>
  </w:style>
  <w:style w:type="character" w:customStyle="1" w:styleId="WW8Num950z0">
    <w:name w:val="WW8Num950z0"/>
    <w:rsid w:val="000857D4"/>
    <w:rPr>
      <w:rFonts w:ascii="Symbol" w:hAnsi="Symbol"/>
    </w:rPr>
  </w:style>
  <w:style w:type="character" w:customStyle="1" w:styleId="WW8Num951z0">
    <w:name w:val="WW8Num951z0"/>
    <w:rsid w:val="000857D4"/>
    <w:rPr>
      <w:rFonts w:ascii="Arial" w:hAnsi="Arial"/>
      <w:b/>
      <w:i w:val="0"/>
      <w:sz w:val="18"/>
      <w:u w:val="none"/>
    </w:rPr>
  </w:style>
  <w:style w:type="character" w:customStyle="1" w:styleId="WW8Num952z0">
    <w:name w:val="WW8Num952z0"/>
    <w:rsid w:val="000857D4"/>
    <w:rPr>
      <w:rFonts w:ascii="Symbol" w:hAnsi="Symbol"/>
      <w:color w:val="auto"/>
    </w:rPr>
  </w:style>
  <w:style w:type="character" w:customStyle="1" w:styleId="WW8Num953z0">
    <w:name w:val="WW8Num953z0"/>
    <w:rsid w:val="000857D4"/>
    <w:rPr>
      <w:rFonts w:ascii="Arial" w:hAnsi="Arial"/>
      <w:b w:val="0"/>
      <w:i w:val="0"/>
      <w:sz w:val="18"/>
      <w:u w:val="none"/>
    </w:rPr>
  </w:style>
  <w:style w:type="character" w:customStyle="1" w:styleId="WW8Num957z0">
    <w:name w:val="WW8Num957z0"/>
    <w:rsid w:val="000857D4"/>
    <w:rPr>
      <w:rFonts w:ascii="Arial" w:hAnsi="Arial"/>
      <w:b w:val="0"/>
      <w:i w:val="0"/>
      <w:sz w:val="20"/>
      <w:u w:val="none"/>
    </w:rPr>
  </w:style>
  <w:style w:type="character" w:customStyle="1" w:styleId="WW8Num959z0">
    <w:name w:val="WW8Num959z0"/>
    <w:rsid w:val="000857D4"/>
    <w:rPr>
      <w:rFonts w:ascii="Arial" w:hAnsi="Arial"/>
      <w:b w:val="0"/>
      <w:i w:val="0"/>
      <w:sz w:val="18"/>
      <w:u w:val="none"/>
    </w:rPr>
  </w:style>
  <w:style w:type="character" w:customStyle="1" w:styleId="WW8Num960z0">
    <w:name w:val="WW8Num960z0"/>
    <w:rsid w:val="000857D4"/>
    <w:rPr>
      <w:rFonts w:ascii="Arial" w:hAnsi="Arial"/>
      <w:b w:val="0"/>
      <w:i w:val="0"/>
      <w:sz w:val="18"/>
      <w:u w:val="none"/>
    </w:rPr>
  </w:style>
  <w:style w:type="character" w:customStyle="1" w:styleId="WW8Num961z0">
    <w:name w:val="WW8Num961z0"/>
    <w:rsid w:val="000857D4"/>
    <w:rPr>
      <w:rFonts w:ascii="Times New Roman" w:hAnsi="Times New Roman"/>
      <w:b w:val="0"/>
      <w:i w:val="0"/>
      <w:sz w:val="22"/>
      <w:u w:val="none"/>
    </w:rPr>
  </w:style>
  <w:style w:type="character" w:customStyle="1" w:styleId="WW8Num962z0">
    <w:name w:val="WW8Num962z0"/>
    <w:rsid w:val="000857D4"/>
    <w:rPr>
      <w:rFonts w:ascii="Arial" w:hAnsi="Arial"/>
      <w:b/>
      <w:i w:val="0"/>
      <w:sz w:val="18"/>
      <w:u w:val="none"/>
    </w:rPr>
  </w:style>
  <w:style w:type="character" w:customStyle="1" w:styleId="WW8Num963z0">
    <w:name w:val="WW8Num963z0"/>
    <w:rsid w:val="000857D4"/>
    <w:rPr>
      <w:rFonts w:ascii="Times New Roman" w:hAnsi="Times New Roman"/>
    </w:rPr>
  </w:style>
  <w:style w:type="character" w:customStyle="1" w:styleId="WW8Num964z0">
    <w:name w:val="WW8Num964z0"/>
    <w:rsid w:val="000857D4"/>
    <w:rPr>
      <w:rFonts w:ascii="Times New Roman" w:hAnsi="Times New Roman"/>
      <w:b w:val="0"/>
      <w:i w:val="0"/>
      <w:sz w:val="20"/>
      <w:u w:val="none"/>
    </w:rPr>
  </w:style>
  <w:style w:type="character" w:customStyle="1" w:styleId="WW8Num967z0">
    <w:name w:val="WW8Num967z0"/>
    <w:rsid w:val="000857D4"/>
    <w:rPr>
      <w:rFonts w:ascii="Arial" w:hAnsi="Arial"/>
      <w:b w:val="0"/>
      <w:i w:val="0"/>
      <w:sz w:val="18"/>
      <w:u w:val="none"/>
    </w:rPr>
  </w:style>
  <w:style w:type="character" w:customStyle="1" w:styleId="WW8Num968z0">
    <w:name w:val="WW8Num968z0"/>
    <w:rsid w:val="000857D4"/>
    <w:rPr>
      <w:rFonts w:ascii="Arial" w:hAnsi="Arial"/>
      <w:b w:val="0"/>
      <w:i w:val="0"/>
      <w:sz w:val="18"/>
      <w:u w:val="single"/>
    </w:rPr>
  </w:style>
  <w:style w:type="character" w:customStyle="1" w:styleId="WW8Num970z0">
    <w:name w:val="WW8Num970z0"/>
    <w:rsid w:val="000857D4"/>
    <w:rPr>
      <w:rFonts w:ascii="Symbol" w:hAnsi="Symbol"/>
      <w:color w:val="auto"/>
    </w:rPr>
  </w:style>
  <w:style w:type="character" w:customStyle="1" w:styleId="WW8Num974z0">
    <w:name w:val="WW8Num974z0"/>
    <w:rsid w:val="000857D4"/>
    <w:rPr>
      <w:rFonts w:ascii="Times New Roman" w:hAnsi="Times New Roman"/>
      <w:b/>
      <w:i w:val="0"/>
      <w:sz w:val="24"/>
      <w:u w:val="none"/>
    </w:rPr>
  </w:style>
  <w:style w:type="character" w:customStyle="1" w:styleId="WW8Num976z0">
    <w:name w:val="WW8Num976z0"/>
    <w:rsid w:val="000857D4"/>
    <w:rPr>
      <w:rFonts w:ascii="Arial" w:hAnsi="Arial"/>
      <w:b w:val="0"/>
      <w:i w:val="0"/>
      <w:sz w:val="18"/>
      <w:u w:val="none"/>
    </w:rPr>
  </w:style>
  <w:style w:type="character" w:customStyle="1" w:styleId="WW8Num978z0">
    <w:name w:val="WW8Num978z0"/>
    <w:rsid w:val="000857D4"/>
    <w:rPr>
      <w:rFonts w:ascii="Times New Roman" w:hAnsi="Times New Roman"/>
      <w:b/>
      <w:i w:val="0"/>
      <w:sz w:val="20"/>
      <w:u w:val="none"/>
    </w:rPr>
  </w:style>
  <w:style w:type="character" w:customStyle="1" w:styleId="WW8Num979z0">
    <w:name w:val="WW8Num979z0"/>
    <w:rsid w:val="000857D4"/>
    <w:rPr>
      <w:rFonts w:ascii="Arial" w:hAnsi="Arial"/>
      <w:b/>
      <w:i w:val="0"/>
      <w:sz w:val="18"/>
      <w:u w:val="none"/>
    </w:rPr>
  </w:style>
  <w:style w:type="character" w:customStyle="1" w:styleId="WW8Num980z0">
    <w:name w:val="WW8Num980z0"/>
    <w:rsid w:val="000857D4"/>
    <w:rPr>
      <w:rFonts w:ascii="Symbol" w:hAnsi="Symbol"/>
      <w:color w:val="auto"/>
    </w:rPr>
  </w:style>
  <w:style w:type="character" w:customStyle="1" w:styleId="WW8Num981z0">
    <w:name w:val="WW8Num981z0"/>
    <w:rsid w:val="000857D4"/>
    <w:rPr>
      <w:rFonts w:ascii="Times New Roman" w:hAnsi="Times New Roman"/>
      <w:b/>
      <w:i w:val="0"/>
      <w:sz w:val="20"/>
      <w:u w:val="none"/>
    </w:rPr>
  </w:style>
  <w:style w:type="character" w:customStyle="1" w:styleId="WW8Num983z0">
    <w:name w:val="WW8Num983z0"/>
    <w:rsid w:val="000857D4"/>
    <w:rPr>
      <w:rFonts w:ascii="Arial" w:hAnsi="Arial"/>
      <w:b w:val="0"/>
      <w:i w:val="0"/>
      <w:sz w:val="18"/>
      <w:u w:val="none"/>
    </w:rPr>
  </w:style>
  <w:style w:type="character" w:customStyle="1" w:styleId="WW8Num984z0">
    <w:name w:val="WW8Num984z0"/>
    <w:rsid w:val="000857D4"/>
    <w:rPr>
      <w:rFonts w:ascii="Symbol" w:hAnsi="Symbol"/>
    </w:rPr>
  </w:style>
  <w:style w:type="character" w:customStyle="1" w:styleId="WW8Num985z0">
    <w:name w:val="WW8Num985z0"/>
    <w:rsid w:val="000857D4"/>
    <w:rPr>
      <w:rFonts w:ascii="Times New Roman" w:hAnsi="Times New Roman"/>
      <w:b w:val="0"/>
      <w:i w:val="0"/>
      <w:sz w:val="24"/>
      <w:u w:val="none"/>
    </w:rPr>
  </w:style>
  <w:style w:type="character" w:customStyle="1" w:styleId="WW8Num986z0">
    <w:name w:val="WW8Num986z0"/>
    <w:rsid w:val="000857D4"/>
    <w:rPr>
      <w:rFonts w:ascii="Arial" w:hAnsi="Arial"/>
      <w:b/>
      <w:i w:val="0"/>
      <w:sz w:val="18"/>
      <w:u w:val="none"/>
    </w:rPr>
  </w:style>
  <w:style w:type="character" w:customStyle="1" w:styleId="WW8Num987z0">
    <w:name w:val="WW8Num987z0"/>
    <w:rsid w:val="000857D4"/>
    <w:rPr>
      <w:rFonts w:ascii="Arial" w:hAnsi="Arial"/>
      <w:b w:val="0"/>
      <w:i w:val="0"/>
      <w:sz w:val="18"/>
      <w:u w:val="none"/>
    </w:rPr>
  </w:style>
  <w:style w:type="character" w:customStyle="1" w:styleId="WW8Num988z0">
    <w:name w:val="WW8Num988z0"/>
    <w:rsid w:val="000857D4"/>
    <w:rPr>
      <w:rFonts w:ascii="Times New Roman" w:hAnsi="Times New Roman"/>
      <w:b/>
      <w:i w:val="0"/>
      <w:sz w:val="20"/>
      <w:u w:val="none"/>
    </w:rPr>
  </w:style>
  <w:style w:type="character" w:customStyle="1" w:styleId="WW8Num989z0">
    <w:name w:val="WW8Num989z0"/>
    <w:rsid w:val="000857D4"/>
    <w:rPr>
      <w:rFonts w:ascii="Arial" w:hAnsi="Arial"/>
      <w:b w:val="0"/>
      <w:i w:val="0"/>
      <w:sz w:val="18"/>
      <w:u w:val="none"/>
    </w:rPr>
  </w:style>
  <w:style w:type="character" w:customStyle="1" w:styleId="WW8Num990z0">
    <w:name w:val="WW8Num990z0"/>
    <w:rsid w:val="000857D4"/>
    <w:rPr>
      <w:rFonts w:ascii="Times New Roman" w:hAnsi="Times New Roman"/>
      <w:b w:val="0"/>
      <w:i w:val="0"/>
      <w:sz w:val="22"/>
      <w:u w:val="none"/>
    </w:rPr>
  </w:style>
  <w:style w:type="character" w:customStyle="1" w:styleId="WW8Num992z0">
    <w:name w:val="WW8Num992z0"/>
    <w:rsid w:val="000857D4"/>
    <w:rPr>
      <w:rFonts w:ascii="Times New Roman" w:hAnsi="Times New Roman"/>
      <w:b/>
      <w:i w:val="0"/>
      <w:sz w:val="22"/>
      <w:u w:val="none"/>
    </w:rPr>
  </w:style>
  <w:style w:type="character" w:customStyle="1" w:styleId="WW8Num993z0">
    <w:name w:val="WW8Num993z0"/>
    <w:rsid w:val="000857D4"/>
    <w:rPr>
      <w:rFonts w:ascii="Times New Roman" w:hAnsi="Times New Roman"/>
    </w:rPr>
  </w:style>
  <w:style w:type="character" w:customStyle="1" w:styleId="WW8Num994z0">
    <w:name w:val="WW8Num994z0"/>
    <w:rsid w:val="000857D4"/>
    <w:rPr>
      <w:rFonts w:ascii="Times New Roman" w:hAnsi="Times New Roman"/>
      <w:b w:val="0"/>
      <w:i w:val="0"/>
      <w:sz w:val="20"/>
      <w:u w:val="none"/>
    </w:rPr>
  </w:style>
  <w:style w:type="character" w:customStyle="1" w:styleId="WW8Num995z0">
    <w:name w:val="WW8Num995z0"/>
    <w:rsid w:val="000857D4"/>
    <w:rPr>
      <w:rFonts w:ascii="Arial" w:hAnsi="Arial"/>
      <w:b/>
      <w:i w:val="0"/>
      <w:sz w:val="18"/>
      <w:u w:val="none"/>
    </w:rPr>
  </w:style>
  <w:style w:type="character" w:customStyle="1" w:styleId="WW8Num996z0">
    <w:name w:val="WW8Num996z0"/>
    <w:rsid w:val="000857D4"/>
    <w:rPr>
      <w:b/>
    </w:rPr>
  </w:style>
  <w:style w:type="character" w:customStyle="1" w:styleId="WW8Num998z0">
    <w:name w:val="WW8Num998z0"/>
    <w:rsid w:val="000857D4"/>
    <w:rPr>
      <w:rFonts w:ascii="Arial" w:hAnsi="Arial"/>
      <w:b w:val="0"/>
      <w:i w:val="0"/>
      <w:sz w:val="18"/>
      <w:u w:val="none"/>
    </w:rPr>
  </w:style>
  <w:style w:type="character" w:customStyle="1" w:styleId="WW8Num999z0">
    <w:name w:val="WW8Num999z0"/>
    <w:rsid w:val="000857D4"/>
    <w:rPr>
      <w:rFonts w:ascii="Symbol" w:hAnsi="Symbol"/>
    </w:rPr>
  </w:style>
  <w:style w:type="character" w:customStyle="1" w:styleId="WW8Num1477z0">
    <w:name w:val="WW8Num1477z0"/>
    <w:rsid w:val="000857D4"/>
    <w:rPr>
      <w:rFonts w:ascii="Times New Roman" w:hAnsi="Times New Roman"/>
      <w:b/>
      <w:i w:val="0"/>
      <w:sz w:val="22"/>
      <w:u w:val="none"/>
    </w:rPr>
  </w:style>
  <w:style w:type="character" w:customStyle="1" w:styleId="WW8Num1479z0">
    <w:name w:val="WW8Num1479z0"/>
    <w:rsid w:val="000857D4"/>
    <w:rPr>
      <w:rFonts w:ascii="Symbol" w:hAnsi="Symbol"/>
    </w:rPr>
  </w:style>
  <w:style w:type="character" w:customStyle="1" w:styleId="WW8Num1480z0">
    <w:name w:val="WW8Num1480z0"/>
    <w:rsid w:val="000857D4"/>
    <w:rPr>
      <w:rFonts w:ascii="Arial" w:hAnsi="Arial"/>
      <w:b w:val="0"/>
      <w:i w:val="0"/>
      <w:sz w:val="18"/>
      <w:u w:val="none"/>
    </w:rPr>
  </w:style>
  <w:style w:type="character" w:customStyle="1" w:styleId="WW8Num1483z0">
    <w:name w:val="WW8Num1483z0"/>
    <w:rsid w:val="000857D4"/>
    <w:rPr>
      <w:rFonts w:ascii="Times New Roman" w:hAnsi="Times New Roman"/>
      <w:b/>
      <w:i w:val="0"/>
      <w:sz w:val="20"/>
      <w:u w:val="none"/>
    </w:rPr>
  </w:style>
  <w:style w:type="character" w:customStyle="1" w:styleId="WW8Num1484z0">
    <w:name w:val="WW8Num1484z0"/>
    <w:rsid w:val="000857D4"/>
    <w:rPr>
      <w:rFonts w:ascii="Arial" w:hAnsi="Arial"/>
      <w:b/>
      <w:i w:val="0"/>
      <w:sz w:val="18"/>
      <w:u w:val="none"/>
    </w:rPr>
  </w:style>
  <w:style w:type="character" w:customStyle="1" w:styleId="WW8Num1486z0">
    <w:name w:val="WW8Num1486z0"/>
    <w:rsid w:val="000857D4"/>
    <w:rPr>
      <w:rFonts w:ascii="Symbol" w:hAnsi="Symbol"/>
      <w:b w:val="0"/>
      <w:i w:val="0"/>
      <w:color w:val="auto"/>
      <w:sz w:val="20"/>
    </w:rPr>
  </w:style>
  <w:style w:type="character" w:customStyle="1" w:styleId="WW8Num1487z0">
    <w:name w:val="WW8Num1487z0"/>
    <w:rsid w:val="000857D4"/>
    <w:rPr>
      <w:rFonts w:ascii="Times New Roman" w:hAnsi="Times New Roman"/>
      <w:b w:val="0"/>
      <w:i w:val="0"/>
      <w:sz w:val="20"/>
      <w:u w:val="none"/>
    </w:rPr>
  </w:style>
  <w:style w:type="character" w:customStyle="1" w:styleId="WW8Num1488z0">
    <w:name w:val="WW8Num1488z0"/>
    <w:rsid w:val="000857D4"/>
    <w:rPr>
      <w:rFonts w:ascii="Arial" w:hAnsi="Arial"/>
      <w:b w:val="0"/>
      <w:i w:val="0"/>
      <w:sz w:val="18"/>
      <w:u w:val="none"/>
    </w:rPr>
  </w:style>
  <w:style w:type="character" w:customStyle="1" w:styleId="WW8Num1489z0">
    <w:name w:val="WW8Num1489z0"/>
    <w:rsid w:val="000857D4"/>
    <w:rPr>
      <w:rFonts w:ascii="Arial" w:hAnsi="Arial"/>
      <w:b/>
      <w:i w:val="0"/>
      <w:sz w:val="18"/>
      <w:u w:val="none"/>
    </w:rPr>
  </w:style>
  <w:style w:type="character" w:customStyle="1" w:styleId="WW8Num1491z0">
    <w:name w:val="WW8Num1491z0"/>
    <w:rsid w:val="000857D4"/>
    <w:rPr>
      <w:b/>
    </w:rPr>
  </w:style>
  <w:style w:type="character" w:customStyle="1" w:styleId="WW8Num1492z0">
    <w:name w:val="WW8Num1492z0"/>
    <w:rsid w:val="000857D4"/>
    <w:rPr>
      <w:rFonts w:ascii="Arial" w:hAnsi="Arial"/>
      <w:b w:val="0"/>
      <w:i w:val="0"/>
      <w:sz w:val="18"/>
      <w:u w:val="none"/>
    </w:rPr>
  </w:style>
  <w:style w:type="character" w:customStyle="1" w:styleId="WW8Num1493z0">
    <w:name w:val="WW8Num1493z0"/>
    <w:rsid w:val="000857D4"/>
    <w:rPr>
      <w:rFonts w:ascii="Arial" w:hAnsi="Arial"/>
      <w:b/>
      <w:i w:val="0"/>
      <w:sz w:val="18"/>
      <w:u w:val="none"/>
    </w:rPr>
  </w:style>
  <w:style w:type="character" w:customStyle="1" w:styleId="WW8Num1495z0">
    <w:name w:val="WW8Num1495z0"/>
    <w:rsid w:val="000857D4"/>
    <w:rPr>
      <w:rFonts w:ascii="Arial" w:hAnsi="Arial"/>
      <w:b/>
      <w:i w:val="0"/>
      <w:sz w:val="18"/>
      <w:u w:val="none"/>
    </w:rPr>
  </w:style>
  <w:style w:type="character" w:customStyle="1" w:styleId="WW8Num1496z0">
    <w:name w:val="WW8Num1496z0"/>
    <w:rsid w:val="000857D4"/>
    <w:rPr>
      <w:rFonts w:ascii="Symbol" w:hAnsi="Symbol"/>
    </w:rPr>
  </w:style>
  <w:style w:type="character" w:customStyle="1" w:styleId="WW8Num1497z0">
    <w:name w:val="WW8Num1497z0"/>
    <w:rsid w:val="000857D4"/>
    <w:rPr>
      <w:rFonts w:ascii="Times New Roman" w:hAnsi="Times New Roman"/>
      <w:sz w:val="20"/>
    </w:rPr>
  </w:style>
  <w:style w:type="character" w:customStyle="1" w:styleId="WW8Num1498z0">
    <w:name w:val="WW8Num1498z0"/>
    <w:rsid w:val="000857D4"/>
    <w:rPr>
      <w:rFonts w:ascii="Times New Roman" w:hAnsi="Times New Roman"/>
      <w:b w:val="0"/>
      <w:i w:val="0"/>
      <w:sz w:val="24"/>
      <w:u w:val="none"/>
    </w:rPr>
  </w:style>
  <w:style w:type="character" w:customStyle="1" w:styleId="WW8Num1500z0">
    <w:name w:val="WW8Num1500z0"/>
    <w:rsid w:val="000857D4"/>
    <w:rPr>
      <w:rFonts w:ascii="Arial" w:hAnsi="Arial"/>
      <w:b w:val="0"/>
      <w:i w:val="0"/>
      <w:sz w:val="18"/>
      <w:u w:val="none"/>
    </w:rPr>
  </w:style>
  <w:style w:type="character" w:customStyle="1" w:styleId="WW8Num1501z0">
    <w:name w:val="WW8Num1501z0"/>
    <w:rsid w:val="000857D4"/>
    <w:rPr>
      <w:rFonts w:ascii="Symbol" w:hAnsi="Symbol"/>
    </w:rPr>
  </w:style>
  <w:style w:type="character" w:customStyle="1" w:styleId="WW8Num1502z0">
    <w:name w:val="WW8Num1502z0"/>
    <w:rsid w:val="000857D4"/>
    <w:rPr>
      <w:rFonts w:ascii="Symbol" w:hAnsi="Symbol"/>
      <w:color w:val="auto"/>
    </w:rPr>
  </w:style>
  <w:style w:type="character" w:customStyle="1" w:styleId="WW8Num1503z0">
    <w:name w:val="WW8Num1503z0"/>
    <w:rsid w:val="000857D4"/>
    <w:rPr>
      <w:rFonts w:ascii="Symbol" w:hAnsi="Symbol"/>
      <w:color w:val="auto"/>
    </w:rPr>
  </w:style>
  <w:style w:type="character" w:customStyle="1" w:styleId="WW8Num1504z0">
    <w:name w:val="WW8Num1504z0"/>
    <w:rsid w:val="000857D4"/>
    <w:rPr>
      <w:rFonts w:ascii="Arial" w:hAnsi="Arial"/>
      <w:b w:val="0"/>
      <w:i w:val="0"/>
      <w:sz w:val="18"/>
      <w:u w:val="none"/>
    </w:rPr>
  </w:style>
  <w:style w:type="character" w:customStyle="1" w:styleId="WW8Num1506z0">
    <w:name w:val="WW8Num1506z0"/>
    <w:rsid w:val="000857D4"/>
    <w:rPr>
      <w:rFonts w:ascii="Arial" w:hAnsi="Arial"/>
      <w:b/>
      <w:i w:val="0"/>
      <w:sz w:val="18"/>
      <w:u w:val="none"/>
    </w:rPr>
  </w:style>
  <w:style w:type="character" w:customStyle="1" w:styleId="WW8Num1509z0">
    <w:name w:val="WW8Num1509z0"/>
    <w:rsid w:val="000857D4"/>
    <w:rPr>
      <w:rFonts w:ascii="Arial" w:hAnsi="Arial"/>
      <w:b/>
      <w:i w:val="0"/>
      <w:sz w:val="18"/>
      <w:u w:val="none"/>
    </w:rPr>
  </w:style>
  <w:style w:type="character" w:customStyle="1" w:styleId="WW8Num1511z0">
    <w:name w:val="WW8Num1511z0"/>
    <w:rsid w:val="000857D4"/>
    <w:rPr>
      <w:u w:val="single"/>
    </w:rPr>
  </w:style>
  <w:style w:type="character" w:customStyle="1" w:styleId="WW8Num1512z0">
    <w:name w:val="WW8Num1512z0"/>
    <w:rsid w:val="000857D4"/>
    <w:rPr>
      <w:rFonts w:ascii="Times New Roman" w:hAnsi="Times New Roman"/>
      <w:b/>
      <w:i w:val="0"/>
      <w:sz w:val="20"/>
      <w:u w:val="none"/>
    </w:rPr>
  </w:style>
  <w:style w:type="character" w:customStyle="1" w:styleId="WW8Num1513z0">
    <w:name w:val="WW8Num1513z0"/>
    <w:rsid w:val="000857D4"/>
    <w:rPr>
      <w:rFonts w:ascii="Symbol" w:hAnsi="Symbol"/>
    </w:rPr>
  </w:style>
  <w:style w:type="character" w:customStyle="1" w:styleId="WW8Num1514z0">
    <w:name w:val="WW8Num1514z0"/>
    <w:rsid w:val="000857D4"/>
    <w:rPr>
      <w:rFonts w:ascii="Arial" w:hAnsi="Arial"/>
      <w:b w:val="0"/>
      <w:i w:val="0"/>
      <w:sz w:val="18"/>
      <w:u w:val="none"/>
    </w:rPr>
  </w:style>
  <w:style w:type="character" w:customStyle="1" w:styleId="WW8Num1517z0">
    <w:name w:val="WW8Num1517z0"/>
    <w:rsid w:val="000857D4"/>
    <w:rPr>
      <w:rFonts w:ascii="Wingdings" w:hAnsi="Wingdings"/>
    </w:rPr>
  </w:style>
  <w:style w:type="character" w:customStyle="1" w:styleId="WW8Num1518z0">
    <w:name w:val="WW8Num1518z0"/>
    <w:rsid w:val="000857D4"/>
    <w:rPr>
      <w:rFonts w:ascii="Arial" w:hAnsi="Arial"/>
      <w:b/>
      <w:i w:val="0"/>
      <w:sz w:val="18"/>
      <w:u w:val="none"/>
    </w:rPr>
  </w:style>
  <w:style w:type="character" w:customStyle="1" w:styleId="WW8Num1519z0">
    <w:name w:val="WW8Num1519z0"/>
    <w:rsid w:val="000857D4"/>
    <w:rPr>
      <w:rFonts w:ascii="Arial" w:hAnsi="Arial"/>
      <w:b/>
      <w:i w:val="0"/>
      <w:sz w:val="18"/>
      <w:u w:val="none"/>
    </w:rPr>
  </w:style>
  <w:style w:type="character" w:customStyle="1" w:styleId="WW8Num1520z0">
    <w:name w:val="WW8Num1520z0"/>
    <w:rsid w:val="000857D4"/>
    <w:rPr>
      <w:rFonts w:ascii="Arial" w:hAnsi="Arial"/>
      <w:b w:val="0"/>
      <w:i w:val="0"/>
      <w:sz w:val="18"/>
      <w:u w:val="none"/>
    </w:rPr>
  </w:style>
  <w:style w:type="character" w:customStyle="1" w:styleId="WW8Num1521z0">
    <w:name w:val="WW8Num1521z0"/>
    <w:rsid w:val="000857D4"/>
    <w:rPr>
      <w:rFonts w:ascii="Times New Roman" w:hAnsi="Times New Roman"/>
      <w:b/>
      <w:i w:val="0"/>
      <w:sz w:val="20"/>
      <w:u w:val="none"/>
    </w:rPr>
  </w:style>
  <w:style w:type="character" w:customStyle="1" w:styleId="WW8Num1522z0">
    <w:name w:val="WW8Num1522z0"/>
    <w:rsid w:val="000857D4"/>
    <w:rPr>
      <w:rFonts w:ascii="Arial" w:hAnsi="Arial"/>
      <w:b w:val="0"/>
      <w:i w:val="0"/>
      <w:sz w:val="18"/>
      <w:u w:val="none"/>
    </w:rPr>
  </w:style>
  <w:style w:type="character" w:customStyle="1" w:styleId="WW8Num1523z0">
    <w:name w:val="WW8Num1523z0"/>
    <w:rsid w:val="000857D4"/>
    <w:rPr>
      <w:rFonts w:ascii="Symbol" w:hAnsi="Symbol"/>
    </w:rPr>
  </w:style>
  <w:style w:type="character" w:customStyle="1" w:styleId="WW8Num1523z1">
    <w:name w:val="WW8Num1523z1"/>
    <w:rsid w:val="000857D4"/>
    <w:rPr>
      <w:rFonts w:ascii="Courier New" w:hAnsi="Courier New"/>
    </w:rPr>
  </w:style>
  <w:style w:type="character" w:customStyle="1" w:styleId="WW8Num1523z2">
    <w:name w:val="WW8Num1523z2"/>
    <w:rsid w:val="000857D4"/>
    <w:rPr>
      <w:rFonts w:ascii="Wingdings" w:hAnsi="Wingdings"/>
    </w:rPr>
  </w:style>
  <w:style w:type="character" w:customStyle="1" w:styleId="WW8Num1524z0">
    <w:name w:val="WW8Num1524z0"/>
    <w:rsid w:val="000857D4"/>
    <w:rPr>
      <w:rFonts w:ascii="Arial" w:hAnsi="Arial"/>
      <w:b w:val="0"/>
      <w:i w:val="0"/>
      <w:sz w:val="18"/>
      <w:u w:val="none"/>
    </w:rPr>
  </w:style>
  <w:style w:type="character" w:customStyle="1" w:styleId="WW8Num1528z0">
    <w:name w:val="WW8Num1528z0"/>
    <w:rsid w:val="000857D4"/>
    <w:rPr>
      <w:rFonts w:ascii="Times New Roman" w:hAnsi="Times New Roman"/>
      <w:b/>
      <w:i w:val="0"/>
      <w:sz w:val="20"/>
      <w:u w:val="none"/>
    </w:rPr>
  </w:style>
  <w:style w:type="character" w:customStyle="1" w:styleId="WW8Num1529z0">
    <w:name w:val="WW8Num1529z0"/>
    <w:rsid w:val="000857D4"/>
    <w:rPr>
      <w:rFonts w:ascii="Arial" w:hAnsi="Arial"/>
      <w:b/>
      <w:i w:val="0"/>
      <w:sz w:val="18"/>
      <w:u w:val="none"/>
    </w:rPr>
  </w:style>
  <w:style w:type="character" w:customStyle="1" w:styleId="WW8Num1531z0">
    <w:name w:val="WW8Num1531z0"/>
    <w:rsid w:val="000857D4"/>
    <w:rPr>
      <w:rFonts w:ascii="Times New Roman" w:hAnsi="Times New Roman"/>
      <w:b/>
      <w:i w:val="0"/>
      <w:sz w:val="24"/>
      <w:u w:val="none"/>
    </w:rPr>
  </w:style>
  <w:style w:type="character" w:customStyle="1" w:styleId="WW8Num1532z0">
    <w:name w:val="WW8Num1532z0"/>
    <w:rsid w:val="000857D4"/>
    <w:rPr>
      <w:rFonts w:ascii="Times New Roman" w:hAnsi="Times New Roman"/>
      <w:b/>
      <w:i w:val="0"/>
      <w:sz w:val="20"/>
      <w:u w:val="none"/>
    </w:rPr>
  </w:style>
  <w:style w:type="character" w:customStyle="1" w:styleId="WW8Num1533z0">
    <w:name w:val="WW8Num1533z0"/>
    <w:rsid w:val="000857D4"/>
    <w:rPr>
      <w:rFonts w:ascii="Arial" w:hAnsi="Arial"/>
      <w:b/>
      <w:i w:val="0"/>
      <w:sz w:val="18"/>
      <w:u w:val="none"/>
    </w:rPr>
  </w:style>
  <w:style w:type="character" w:customStyle="1" w:styleId="WW8Num1535z0">
    <w:name w:val="WW8Num1535z0"/>
    <w:rsid w:val="000857D4"/>
    <w:rPr>
      <w:rFonts w:ascii="Arial" w:hAnsi="Arial"/>
      <w:b w:val="0"/>
      <w:i w:val="0"/>
      <w:sz w:val="18"/>
      <w:u w:val="none"/>
    </w:rPr>
  </w:style>
  <w:style w:type="character" w:customStyle="1" w:styleId="WW8Num1536z0">
    <w:name w:val="WW8Num1536z0"/>
    <w:rsid w:val="000857D4"/>
    <w:rPr>
      <w:rFonts w:ascii="Times New Roman" w:hAnsi="Times New Roman"/>
    </w:rPr>
  </w:style>
  <w:style w:type="character" w:customStyle="1" w:styleId="WW8Num1541z0">
    <w:name w:val="WW8Num1541z0"/>
    <w:rsid w:val="000857D4"/>
    <w:rPr>
      <w:rFonts w:ascii="Times New Roman" w:hAnsi="Times New Roman"/>
      <w:b w:val="0"/>
      <w:i w:val="0"/>
      <w:sz w:val="22"/>
      <w:u w:val="none"/>
    </w:rPr>
  </w:style>
  <w:style w:type="character" w:customStyle="1" w:styleId="WW8Num1543z0">
    <w:name w:val="WW8Num1543z0"/>
    <w:rsid w:val="000857D4"/>
    <w:rPr>
      <w:rFonts w:ascii="Arial" w:hAnsi="Arial"/>
      <w:b w:val="0"/>
      <w:i w:val="0"/>
      <w:sz w:val="18"/>
      <w:u w:val="none"/>
    </w:rPr>
  </w:style>
  <w:style w:type="character" w:customStyle="1" w:styleId="WW8Num1544z0">
    <w:name w:val="WW8Num1544z0"/>
    <w:rsid w:val="000857D4"/>
    <w:rPr>
      <w:rFonts w:ascii="Arial" w:hAnsi="Arial"/>
      <w:b w:val="0"/>
      <w:i w:val="0"/>
      <w:sz w:val="18"/>
      <w:u w:val="none"/>
    </w:rPr>
  </w:style>
  <w:style w:type="character" w:customStyle="1" w:styleId="WW8Num1547z0">
    <w:name w:val="WW8Num1547z0"/>
    <w:rsid w:val="000857D4"/>
    <w:rPr>
      <w:rFonts w:ascii="Arial" w:hAnsi="Arial"/>
      <w:b/>
      <w:i w:val="0"/>
      <w:sz w:val="18"/>
      <w:u w:val="none"/>
    </w:rPr>
  </w:style>
  <w:style w:type="character" w:customStyle="1" w:styleId="WW8Num1549z0">
    <w:name w:val="WW8Num1549z0"/>
    <w:rsid w:val="000857D4"/>
    <w:rPr>
      <w:rFonts w:ascii="Symbol" w:hAnsi="Symbol"/>
    </w:rPr>
  </w:style>
  <w:style w:type="character" w:customStyle="1" w:styleId="WW8Num1549z1">
    <w:name w:val="WW8Num1549z1"/>
    <w:rsid w:val="000857D4"/>
    <w:rPr>
      <w:rFonts w:ascii="Courier New" w:hAnsi="Courier New"/>
    </w:rPr>
  </w:style>
  <w:style w:type="character" w:customStyle="1" w:styleId="WW8Num1549z2">
    <w:name w:val="WW8Num1549z2"/>
    <w:rsid w:val="000857D4"/>
    <w:rPr>
      <w:rFonts w:ascii="Wingdings" w:hAnsi="Wingdings"/>
    </w:rPr>
  </w:style>
  <w:style w:type="character" w:customStyle="1" w:styleId="WW8Num1550z0">
    <w:name w:val="WW8Num1550z0"/>
    <w:rsid w:val="000857D4"/>
    <w:rPr>
      <w:rFonts w:ascii="Symbol" w:hAnsi="Symbol"/>
    </w:rPr>
  </w:style>
  <w:style w:type="character" w:customStyle="1" w:styleId="WW8Num1550z4">
    <w:name w:val="WW8Num1550z4"/>
    <w:rsid w:val="000857D4"/>
    <w:rPr>
      <w:rFonts w:ascii="Courier New" w:hAnsi="Courier New"/>
    </w:rPr>
  </w:style>
  <w:style w:type="character" w:customStyle="1" w:styleId="WW8Num1550z5">
    <w:name w:val="WW8Num1550z5"/>
    <w:rsid w:val="000857D4"/>
    <w:rPr>
      <w:rFonts w:ascii="Wingdings" w:hAnsi="Wingdings"/>
    </w:rPr>
  </w:style>
  <w:style w:type="character" w:customStyle="1" w:styleId="WW8Num1553z0">
    <w:name w:val="WW8Num1553z0"/>
    <w:rsid w:val="000857D4"/>
    <w:rPr>
      <w:rFonts w:ascii="Arial" w:hAnsi="Arial"/>
      <w:b w:val="0"/>
      <w:i w:val="0"/>
      <w:sz w:val="18"/>
      <w:u w:val="none"/>
    </w:rPr>
  </w:style>
  <w:style w:type="character" w:customStyle="1" w:styleId="WW8Num1556z0">
    <w:name w:val="WW8Num1556z0"/>
    <w:rsid w:val="000857D4"/>
    <w:rPr>
      <w:rFonts w:ascii="Arial" w:hAnsi="Arial"/>
      <w:b w:val="0"/>
      <w:i w:val="0"/>
      <w:sz w:val="18"/>
      <w:u w:val="none"/>
    </w:rPr>
  </w:style>
  <w:style w:type="character" w:customStyle="1" w:styleId="WW8Num1557z0">
    <w:name w:val="WW8Num1557z0"/>
    <w:rsid w:val="000857D4"/>
    <w:rPr>
      <w:rFonts w:ascii="Times New Roman" w:hAnsi="Times New Roman"/>
      <w:b w:val="0"/>
      <w:i w:val="0"/>
      <w:sz w:val="24"/>
      <w:u w:val="none"/>
    </w:rPr>
  </w:style>
  <w:style w:type="character" w:customStyle="1" w:styleId="WW8Num1558z0">
    <w:name w:val="WW8Num1558z0"/>
    <w:rsid w:val="000857D4"/>
    <w:rPr>
      <w:rFonts w:ascii="Symbol" w:hAnsi="Symbol"/>
    </w:rPr>
  </w:style>
  <w:style w:type="character" w:customStyle="1" w:styleId="WW8Num1559z0">
    <w:name w:val="WW8Num1559z0"/>
    <w:rsid w:val="000857D4"/>
    <w:rPr>
      <w:rFonts w:ascii="Arial" w:hAnsi="Arial"/>
      <w:b w:val="0"/>
      <w:i w:val="0"/>
      <w:sz w:val="18"/>
      <w:u w:val="none"/>
    </w:rPr>
  </w:style>
  <w:style w:type="character" w:customStyle="1" w:styleId="WW8Num1560z0">
    <w:name w:val="WW8Num1560z0"/>
    <w:rsid w:val="000857D4"/>
    <w:rPr>
      <w:rFonts w:ascii="Arial" w:hAnsi="Arial"/>
      <w:b w:val="0"/>
      <w:i w:val="0"/>
      <w:sz w:val="18"/>
      <w:u w:val="none"/>
    </w:rPr>
  </w:style>
  <w:style w:type="character" w:customStyle="1" w:styleId="WW8Num1561z0">
    <w:name w:val="WW8Num1561z0"/>
    <w:rsid w:val="000857D4"/>
    <w:rPr>
      <w:rFonts w:ascii="Arial" w:hAnsi="Arial"/>
      <w:b w:val="0"/>
      <w:i w:val="0"/>
      <w:sz w:val="18"/>
      <w:u w:val="single"/>
    </w:rPr>
  </w:style>
  <w:style w:type="character" w:customStyle="1" w:styleId="WW8Num1563z0">
    <w:name w:val="WW8Num1563z0"/>
    <w:rsid w:val="000857D4"/>
    <w:rPr>
      <w:rFonts w:ascii="Arial" w:hAnsi="Arial"/>
      <w:b w:val="0"/>
      <w:i w:val="0"/>
      <w:sz w:val="18"/>
      <w:u w:val="none"/>
    </w:rPr>
  </w:style>
  <w:style w:type="character" w:customStyle="1" w:styleId="WW8Num1564z0">
    <w:name w:val="WW8Num1564z0"/>
    <w:rsid w:val="000857D4"/>
    <w:rPr>
      <w:rFonts w:ascii="Arial" w:hAnsi="Arial"/>
      <w:b/>
      <w:i w:val="0"/>
      <w:sz w:val="18"/>
      <w:u w:val="none"/>
    </w:rPr>
  </w:style>
  <w:style w:type="character" w:customStyle="1" w:styleId="WW8Num1565z0">
    <w:name w:val="WW8Num1565z0"/>
    <w:rsid w:val="000857D4"/>
    <w:rPr>
      <w:rFonts w:ascii="Times New Roman" w:hAnsi="Times New Roman"/>
      <w:b/>
      <w:i w:val="0"/>
      <w:sz w:val="24"/>
      <w:u w:val="none"/>
    </w:rPr>
  </w:style>
  <w:style w:type="character" w:customStyle="1" w:styleId="WW8Num1566z0">
    <w:name w:val="WW8Num1566z0"/>
    <w:rsid w:val="000857D4"/>
    <w:rPr>
      <w:rFonts w:ascii="Arial" w:hAnsi="Arial"/>
      <w:b w:val="0"/>
      <w:i w:val="0"/>
      <w:sz w:val="18"/>
      <w:u w:val="none"/>
    </w:rPr>
  </w:style>
  <w:style w:type="character" w:customStyle="1" w:styleId="WW8Num1567z0">
    <w:name w:val="WW8Num1567z0"/>
    <w:rsid w:val="000857D4"/>
    <w:rPr>
      <w:b/>
    </w:rPr>
  </w:style>
  <w:style w:type="character" w:customStyle="1" w:styleId="WW8Num1568z0">
    <w:name w:val="WW8Num1568z0"/>
    <w:rsid w:val="000857D4"/>
    <w:rPr>
      <w:rFonts w:ascii="Times New Roman" w:hAnsi="Times New Roman"/>
    </w:rPr>
  </w:style>
  <w:style w:type="character" w:customStyle="1" w:styleId="WW8Num1569z0">
    <w:name w:val="WW8Num1569z0"/>
    <w:rsid w:val="000857D4"/>
    <w:rPr>
      <w:rFonts w:ascii="Times New Roman" w:hAnsi="Times New Roman"/>
    </w:rPr>
  </w:style>
  <w:style w:type="character" w:customStyle="1" w:styleId="WW8Num1570z0">
    <w:name w:val="WW8Num1570z0"/>
    <w:rsid w:val="000857D4"/>
    <w:rPr>
      <w:rFonts w:ascii="Arial" w:hAnsi="Arial"/>
      <w:b w:val="0"/>
      <w:i w:val="0"/>
      <w:sz w:val="18"/>
      <w:u w:val="none"/>
    </w:rPr>
  </w:style>
  <w:style w:type="character" w:customStyle="1" w:styleId="WW8Num1572z0">
    <w:name w:val="WW8Num1572z0"/>
    <w:rsid w:val="000857D4"/>
    <w:rPr>
      <w:rFonts w:ascii="Times New Roman" w:hAnsi="Times New Roman"/>
      <w:b w:val="0"/>
      <w:i w:val="0"/>
      <w:sz w:val="20"/>
      <w:u w:val="none"/>
    </w:rPr>
  </w:style>
  <w:style w:type="character" w:customStyle="1" w:styleId="WW8Num1574z0">
    <w:name w:val="WW8Num1574z0"/>
    <w:rsid w:val="000857D4"/>
    <w:rPr>
      <w:rFonts w:ascii="Arial" w:hAnsi="Arial"/>
      <w:b/>
      <w:i w:val="0"/>
      <w:sz w:val="18"/>
      <w:u w:val="none"/>
    </w:rPr>
  </w:style>
  <w:style w:type="character" w:customStyle="1" w:styleId="WW8Num1575z0">
    <w:name w:val="WW8Num1575z0"/>
    <w:rsid w:val="000857D4"/>
    <w:rPr>
      <w:rFonts w:ascii="Symbol" w:hAnsi="Symbol"/>
    </w:rPr>
  </w:style>
  <w:style w:type="character" w:customStyle="1" w:styleId="WW8Num1577z0">
    <w:name w:val="WW8Num1577z0"/>
    <w:rsid w:val="000857D4"/>
    <w:rPr>
      <w:rFonts w:ascii="Arial" w:hAnsi="Arial"/>
      <w:b/>
      <w:i w:val="0"/>
      <w:sz w:val="18"/>
      <w:u w:val="none"/>
    </w:rPr>
  </w:style>
  <w:style w:type="character" w:customStyle="1" w:styleId="WW8Num1578z0">
    <w:name w:val="WW8Num1578z0"/>
    <w:rsid w:val="000857D4"/>
    <w:rPr>
      <w:rFonts w:ascii="Arial" w:hAnsi="Arial"/>
      <w:b w:val="0"/>
      <w:i w:val="0"/>
      <w:sz w:val="18"/>
      <w:u w:val="none"/>
    </w:rPr>
  </w:style>
  <w:style w:type="character" w:customStyle="1" w:styleId="WW8Num1579z0">
    <w:name w:val="WW8Num1579z0"/>
    <w:rsid w:val="000857D4"/>
    <w:rPr>
      <w:rFonts w:ascii="Symbol" w:hAnsi="Symbol"/>
      <w:color w:val="auto"/>
    </w:rPr>
  </w:style>
  <w:style w:type="character" w:customStyle="1" w:styleId="WW8Num1580z0">
    <w:name w:val="WW8Num1580z0"/>
    <w:rsid w:val="000857D4"/>
    <w:rPr>
      <w:rFonts w:ascii="Times New Roman" w:hAnsi="Times New Roman"/>
      <w:b/>
      <w:i w:val="0"/>
      <w:sz w:val="20"/>
      <w:u w:val="none"/>
    </w:rPr>
  </w:style>
  <w:style w:type="character" w:customStyle="1" w:styleId="WW8Num1581z0">
    <w:name w:val="WW8Num1581z0"/>
    <w:rsid w:val="000857D4"/>
    <w:rPr>
      <w:rFonts w:ascii="Times New Roman" w:hAnsi="Times New Roman"/>
      <w:b w:val="0"/>
      <w:i w:val="0"/>
      <w:sz w:val="22"/>
      <w:u w:val="none"/>
    </w:rPr>
  </w:style>
  <w:style w:type="character" w:customStyle="1" w:styleId="WW8Num1582z0">
    <w:name w:val="WW8Num1582z0"/>
    <w:rsid w:val="000857D4"/>
    <w:rPr>
      <w:rFonts w:ascii="Times New Roman" w:hAnsi="Times New Roman"/>
      <w:b w:val="0"/>
      <w:i w:val="0"/>
      <w:sz w:val="24"/>
      <w:u w:val="none"/>
    </w:rPr>
  </w:style>
  <w:style w:type="character" w:customStyle="1" w:styleId="WW8Num1583z0">
    <w:name w:val="WW8Num1583z0"/>
    <w:rsid w:val="000857D4"/>
    <w:rPr>
      <w:rFonts w:ascii="Times New Roman" w:hAnsi="Times New Roman"/>
    </w:rPr>
  </w:style>
  <w:style w:type="character" w:customStyle="1" w:styleId="WW8Num1584z0">
    <w:name w:val="WW8Num1584z0"/>
    <w:rsid w:val="000857D4"/>
    <w:rPr>
      <w:b/>
    </w:rPr>
  </w:style>
  <w:style w:type="character" w:customStyle="1" w:styleId="WW8Num1585z0">
    <w:name w:val="WW8Num1585z0"/>
    <w:rsid w:val="000857D4"/>
    <w:rPr>
      <w:b w:val="0"/>
      <w:u w:val="single"/>
    </w:rPr>
  </w:style>
  <w:style w:type="character" w:customStyle="1" w:styleId="WW8Num1587z0">
    <w:name w:val="WW8Num1587z0"/>
    <w:rsid w:val="000857D4"/>
    <w:rPr>
      <w:rFonts w:ascii="Times New Roman" w:hAnsi="Times New Roman"/>
      <w:b w:val="0"/>
      <w:i w:val="0"/>
      <w:sz w:val="24"/>
      <w:u w:val="none"/>
    </w:rPr>
  </w:style>
  <w:style w:type="character" w:customStyle="1" w:styleId="WW8Num1588z0">
    <w:name w:val="WW8Num1588z0"/>
    <w:rsid w:val="000857D4"/>
    <w:rPr>
      <w:b/>
    </w:rPr>
  </w:style>
  <w:style w:type="character" w:customStyle="1" w:styleId="WW8Num1591z0">
    <w:name w:val="WW8Num1591z0"/>
    <w:rsid w:val="000857D4"/>
    <w:rPr>
      <w:rFonts w:ascii="Arial" w:hAnsi="Arial"/>
      <w:b/>
      <w:i w:val="0"/>
      <w:sz w:val="18"/>
      <w:u w:val="none"/>
    </w:rPr>
  </w:style>
  <w:style w:type="character" w:customStyle="1" w:styleId="WW8Num1592z0">
    <w:name w:val="WW8Num1592z0"/>
    <w:rsid w:val="000857D4"/>
    <w:rPr>
      <w:rFonts w:ascii="Times New Roman" w:hAnsi="Times New Roman"/>
      <w:b w:val="0"/>
      <w:i w:val="0"/>
      <w:sz w:val="20"/>
      <w:u w:val="none"/>
    </w:rPr>
  </w:style>
  <w:style w:type="character" w:customStyle="1" w:styleId="WW8Num1594z0">
    <w:name w:val="WW8Num1594z0"/>
    <w:rsid w:val="000857D4"/>
    <w:rPr>
      <w:rFonts w:ascii="Arial" w:hAnsi="Arial"/>
      <w:b/>
      <w:i w:val="0"/>
      <w:sz w:val="18"/>
      <w:u w:val="none"/>
    </w:rPr>
  </w:style>
  <w:style w:type="character" w:customStyle="1" w:styleId="WW8Num1595z0">
    <w:name w:val="WW8Num1595z0"/>
    <w:rsid w:val="000857D4"/>
    <w:rPr>
      <w:rFonts w:ascii="Times New Roman" w:hAnsi="Times New Roman"/>
      <w:b/>
      <w:i w:val="0"/>
      <w:sz w:val="20"/>
      <w:u w:val="none"/>
    </w:rPr>
  </w:style>
  <w:style w:type="character" w:customStyle="1" w:styleId="WW8Num1596z0">
    <w:name w:val="WW8Num1596z0"/>
    <w:rsid w:val="000857D4"/>
    <w:rPr>
      <w:rFonts w:ascii="Arial" w:hAnsi="Arial"/>
      <w:b/>
      <w:i w:val="0"/>
      <w:sz w:val="18"/>
      <w:u w:val="none"/>
    </w:rPr>
  </w:style>
  <w:style w:type="character" w:customStyle="1" w:styleId="WW8Num1597z0">
    <w:name w:val="WW8Num1597z0"/>
    <w:rsid w:val="000857D4"/>
    <w:rPr>
      <w:rFonts w:ascii="Times New Roman" w:hAnsi="Times New Roman"/>
      <w:b/>
      <w:i w:val="0"/>
      <w:sz w:val="22"/>
      <w:u w:val="none"/>
    </w:rPr>
  </w:style>
  <w:style w:type="character" w:customStyle="1" w:styleId="WW8Num1598z0">
    <w:name w:val="WW8Num1598z0"/>
    <w:rsid w:val="000857D4"/>
    <w:rPr>
      <w:rFonts w:ascii="Times New Roman" w:hAnsi="Times New Roman"/>
      <w:b/>
      <w:i w:val="0"/>
      <w:sz w:val="20"/>
      <w:u w:val="none"/>
    </w:rPr>
  </w:style>
  <w:style w:type="character" w:customStyle="1" w:styleId="WW8Num1600z0">
    <w:name w:val="WW8Num1600z0"/>
    <w:rsid w:val="000857D4"/>
    <w:rPr>
      <w:rFonts w:ascii="Arial" w:hAnsi="Arial"/>
      <w:b/>
      <w:i w:val="0"/>
      <w:sz w:val="18"/>
      <w:u w:val="none"/>
    </w:rPr>
  </w:style>
  <w:style w:type="character" w:customStyle="1" w:styleId="WW8Num1601z0">
    <w:name w:val="WW8Num1601z0"/>
    <w:rsid w:val="000857D4"/>
    <w:rPr>
      <w:rFonts w:ascii="Arial" w:hAnsi="Arial"/>
      <w:b w:val="0"/>
      <w:i w:val="0"/>
      <w:sz w:val="18"/>
      <w:u w:val="none"/>
    </w:rPr>
  </w:style>
  <w:style w:type="character" w:customStyle="1" w:styleId="WW8Num1602z0">
    <w:name w:val="WW8Num1602z0"/>
    <w:rsid w:val="000857D4"/>
    <w:rPr>
      <w:rFonts w:ascii="Arial" w:hAnsi="Arial"/>
      <w:b/>
      <w:i w:val="0"/>
      <w:sz w:val="18"/>
      <w:u w:val="none"/>
    </w:rPr>
  </w:style>
  <w:style w:type="character" w:customStyle="1" w:styleId="WW8Num1605z0">
    <w:name w:val="WW8Num1605z0"/>
    <w:rsid w:val="000857D4"/>
    <w:rPr>
      <w:rFonts w:ascii="Times New Roman" w:hAnsi="Times New Roman"/>
      <w:b/>
      <w:i w:val="0"/>
      <w:sz w:val="24"/>
      <w:u w:val="none"/>
    </w:rPr>
  </w:style>
  <w:style w:type="character" w:customStyle="1" w:styleId="WW8Num1607z0">
    <w:name w:val="WW8Num1607z0"/>
    <w:rsid w:val="000857D4"/>
    <w:rPr>
      <w:rFonts w:ascii="Symbol" w:hAnsi="Symbol"/>
    </w:rPr>
  </w:style>
  <w:style w:type="character" w:customStyle="1" w:styleId="WW8Num1608z0">
    <w:name w:val="WW8Num1608z0"/>
    <w:rsid w:val="000857D4"/>
    <w:rPr>
      <w:rFonts w:ascii="Symbol" w:hAnsi="Symbol"/>
    </w:rPr>
  </w:style>
  <w:style w:type="character" w:customStyle="1" w:styleId="WW8Num1611z0">
    <w:name w:val="WW8Num1611z0"/>
    <w:rsid w:val="000857D4"/>
    <w:rPr>
      <w:rFonts w:ascii="Times New Roman" w:hAnsi="Times New Roman"/>
      <w:b w:val="0"/>
      <w:i w:val="0"/>
      <w:sz w:val="22"/>
      <w:u w:val="none"/>
    </w:rPr>
  </w:style>
  <w:style w:type="character" w:customStyle="1" w:styleId="WW8Num1613z0">
    <w:name w:val="WW8Num1613z0"/>
    <w:rsid w:val="000857D4"/>
    <w:rPr>
      <w:rFonts w:ascii="Symbol" w:hAnsi="Symbol"/>
      <w:color w:val="auto"/>
    </w:rPr>
  </w:style>
  <w:style w:type="character" w:customStyle="1" w:styleId="WW8Num1614z0">
    <w:name w:val="WW8Num1614z0"/>
    <w:rsid w:val="000857D4"/>
    <w:rPr>
      <w:rFonts w:ascii="Times New Roman" w:hAnsi="Times New Roman"/>
      <w:b w:val="0"/>
      <w:i w:val="0"/>
      <w:sz w:val="24"/>
      <w:u w:val="none"/>
    </w:rPr>
  </w:style>
  <w:style w:type="character" w:customStyle="1" w:styleId="WW8Num1615z0">
    <w:name w:val="WW8Num1615z0"/>
    <w:rsid w:val="000857D4"/>
    <w:rPr>
      <w:rFonts w:ascii="Arial" w:hAnsi="Arial"/>
      <w:b w:val="0"/>
      <w:i w:val="0"/>
      <w:sz w:val="18"/>
      <w:u w:val="none"/>
    </w:rPr>
  </w:style>
  <w:style w:type="character" w:customStyle="1" w:styleId="WW8Num1616z0">
    <w:name w:val="WW8Num1616z0"/>
    <w:rsid w:val="000857D4"/>
    <w:rPr>
      <w:rFonts w:ascii="Arial" w:hAnsi="Arial"/>
      <w:b w:val="0"/>
      <w:i w:val="0"/>
      <w:sz w:val="18"/>
      <w:u w:val="none"/>
    </w:rPr>
  </w:style>
  <w:style w:type="character" w:customStyle="1" w:styleId="WW8Num1617z0">
    <w:name w:val="WW8Num1617z0"/>
    <w:rsid w:val="000857D4"/>
    <w:rPr>
      <w:rFonts w:ascii="Symbol" w:hAnsi="Symbol"/>
    </w:rPr>
  </w:style>
  <w:style w:type="character" w:customStyle="1" w:styleId="WW8Num1618z0">
    <w:name w:val="WW8Num1618z0"/>
    <w:rsid w:val="000857D4"/>
    <w:rPr>
      <w:rFonts w:ascii="Times New Roman" w:hAnsi="Times New Roman"/>
      <w:b/>
      <w:i w:val="0"/>
      <w:sz w:val="20"/>
      <w:u w:val="none"/>
    </w:rPr>
  </w:style>
  <w:style w:type="character" w:customStyle="1" w:styleId="WW8Num1620z0">
    <w:name w:val="WW8Num1620z0"/>
    <w:rsid w:val="000857D4"/>
    <w:rPr>
      <w:rFonts w:ascii="Times New Roman" w:hAnsi="Times New Roman"/>
      <w:b w:val="0"/>
      <w:i w:val="0"/>
      <w:sz w:val="20"/>
      <w:u w:val="none"/>
    </w:rPr>
  </w:style>
  <w:style w:type="character" w:customStyle="1" w:styleId="WW8Num1622z0">
    <w:name w:val="WW8Num1622z0"/>
    <w:rsid w:val="000857D4"/>
    <w:rPr>
      <w:rFonts w:ascii="Arial" w:hAnsi="Arial"/>
      <w:b/>
      <w:i w:val="0"/>
      <w:sz w:val="18"/>
      <w:u w:val="none"/>
    </w:rPr>
  </w:style>
  <w:style w:type="character" w:customStyle="1" w:styleId="WW8Num1623z0">
    <w:name w:val="WW8Num1623z0"/>
    <w:rsid w:val="000857D4"/>
    <w:rPr>
      <w:rFonts w:ascii="Times New Roman" w:hAnsi="Times New Roman"/>
      <w:b w:val="0"/>
      <w:i w:val="0"/>
      <w:sz w:val="24"/>
      <w:u w:val="none"/>
    </w:rPr>
  </w:style>
  <w:style w:type="character" w:customStyle="1" w:styleId="WW8Num1624z0">
    <w:name w:val="WW8Num1624z0"/>
    <w:rsid w:val="000857D4"/>
    <w:rPr>
      <w:rFonts w:ascii="Times New Roman" w:hAnsi="Times New Roman"/>
      <w:b/>
      <w:i w:val="0"/>
      <w:sz w:val="20"/>
      <w:u w:val="none"/>
    </w:rPr>
  </w:style>
  <w:style w:type="character" w:customStyle="1" w:styleId="WW8Num1625z0">
    <w:name w:val="WW8Num1625z0"/>
    <w:rsid w:val="000857D4"/>
    <w:rPr>
      <w:rFonts w:ascii="Times New Roman" w:hAnsi="Times New Roman"/>
      <w:b/>
      <w:i w:val="0"/>
      <w:sz w:val="24"/>
      <w:u w:val="none"/>
    </w:rPr>
  </w:style>
  <w:style w:type="character" w:customStyle="1" w:styleId="WW8Num1627z0">
    <w:name w:val="WW8Num1627z0"/>
    <w:rsid w:val="000857D4"/>
    <w:rPr>
      <w:rFonts w:ascii="Times New Roman" w:hAnsi="Times New Roman"/>
      <w:b w:val="0"/>
      <w:i w:val="0"/>
      <w:sz w:val="20"/>
      <w:u w:val="none"/>
    </w:rPr>
  </w:style>
  <w:style w:type="character" w:customStyle="1" w:styleId="WW8Num1628z0">
    <w:name w:val="WW8Num1628z0"/>
    <w:rsid w:val="000857D4"/>
    <w:rPr>
      <w:rFonts w:ascii="Times New Roman" w:hAnsi="Times New Roman"/>
      <w:b w:val="0"/>
      <w:i w:val="0"/>
      <w:sz w:val="22"/>
      <w:u w:val="none"/>
    </w:rPr>
  </w:style>
  <w:style w:type="character" w:customStyle="1" w:styleId="WW8Num1629z0">
    <w:name w:val="WW8Num1629z0"/>
    <w:rsid w:val="000857D4"/>
    <w:rPr>
      <w:rFonts w:ascii="Times New Roman" w:hAnsi="Times New Roman"/>
      <w:b w:val="0"/>
      <w:i w:val="0"/>
      <w:sz w:val="24"/>
      <w:u w:val="none"/>
    </w:rPr>
  </w:style>
  <w:style w:type="character" w:customStyle="1" w:styleId="WW8Num1631z0">
    <w:name w:val="WW8Num1631z0"/>
    <w:rsid w:val="000857D4"/>
    <w:rPr>
      <w:rFonts w:ascii="Times New Roman" w:hAnsi="Times New Roman"/>
    </w:rPr>
  </w:style>
  <w:style w:type="character" w:customStyle="1" w:styleId="WW8Num1632z0">
    <w:name w:val="WW8Num1632z0"/>
    <w:rsid w:val="000857D4"/>
    <w:rPr>
      <w:rFonts w:ascii="Arial" w:hAnsi="Arial"/>
      <w:b/>
      <w:i w:val="0"/>
      <w:sz w:val="18"/>
      <w:u w:val="none"/>
    </w:rPr>
  </w:style>
  <w:style w:type="character" w:customStyle="1" w:styleId="WW8Num1633z0">
    <w:name w:val="WW8Num1633z0"/>
    <w:rsid w:val="000857D4"/>
    <w:rPr>
      <w:rFonts w:ascii="Times New Roman" w:hAnsi="Times New Roman"/>
      <w:b/>
      <w:i w:val="0"/>
      <w:sz w:val="22"/>
      <w:u w:val="none"/>
    </w:rPr>
  </w:style>
  <w:style w:type="character" w:customStyle="1" w:styleId="WW8Num1634z0">
    <w:name w:val="WW8Num1634z0"/>
    <w:rsid w:val="000857D4"/>
    <w:rPr>
      <w:rFonts w:ascii="Symbol" w:hAnsi="Symbol"/>
      <w:color w:val="auto"/>
    </w:rPr>
  </w:style>
  <w:style w:type="character" w:customStyle="1" w:styleId="WW8Num1636z0">
    <w:name w:val="WW8Num1636z0"/>
    <w:rsid w:val="000857D4"/>
    <w:rPr>
      <w:rFonts w:ascii="Symbol" w:hAnsi="Symbol"/>
      <w:color w:val="auto"/>
    </w:rPr>
  </w:style>
  <w:style w:type="character" w:customStyle="1" w:styleId="WW8Num1640z0">
    <w:name w:val="WW8Num1640z0"/>
    <w:rsid w:val="000857D4"/>
    <w:rPr>
      <w:rFonts w:ascii="Arial" w:hAnsi="Arial"/>
      <w:b w:val="0"/>
      <w:i w:val="0"/>
      <w:sz w:val="18"/>
      <w:u w:val="none"/>
    </w:rPr>
  </w:style>
  <w:style w:type="character" w:customStyle="1" w:styleId="WW8Num1641z0">
    <w:name w:val="WW8Num1641z0"/>
    <w:rsid w:val="000857D4"/>
    <w:rPr>
      <w:rFonts w:ascii="Times New Roman" w:hAnsi="Times New Roman"/>
      <w:b/>
      <w:i w:val="0"/>
      <w:sz w:val="20"/>
      <w:u w:val="none"/>
    </w:rPr>
  </w:style>
  <w:style w:type="character" w:customStyle="1" w:styleId="WW8Num1644z0">
    <w:name w:val="WW8Num1644z0"/>
    <w:rsid w:val="000857D4"/>
    <w:rPr>
      <w:rFonts w:ascii="Arial" w:hAnsi="Arial"/>
      <w:b w:val="0"/>
      <w:i w:val="0"/>
      <w:sz w:val="18"/>
      <w:u w:val="none"/>
    </w:rPr>
  </w:style>
  <w:style w:type="character" w:customStyle="1" w:styleId="WW8Num1645z0">
    <w:name w:val="WW8Num1645z0"/>
    <w:rsid w:val="000857D4"/>
    <w:rPr>
      <w:rFonts w:ascii="Times New Roman" w:hAnsi="Times New Roman"/>
      <w:b/>
      <w:i w:val="0"/>
      <w:sz w:val="24"/>
      <w:u w:val="none"/>
    </w:rPr>
  </w:style>
  <w:style w:type="character" w:customStyle="1" w:styleId="WW8Num1646z0">
    <w:name w:val="WW8Num1646z0"/>
    <w:rsid w:val="000857D4"/>
    <w:rPr>
      <w:rFonts w:ascii="Arial" w:hAnsi="Arial"/>
      <w:b/>
      <w:i w:val="0"/>
      <w:sz w:val="18"/>
      <w:u w:val="none"/>
    </w:rPr>
  </w:style>
  <w:style w:type="character" w:customStyle="1" w:styleId="WW8Num1647z0">
    <w:name w:val="WW8Num1647z0"/>
    <w:rsid w:val="000857D4"/>
    <w:rPr>
      <w:rFonts w:ascii="Arial" w:hAnsi="Arial"/>
      <w:b w:val="0"/>
      <w:i w:val="0"/>
      <w:sz w:val="18"/>
      <w:u w:val="none"/>
    </w:rPr>
  </w:style>
  <w:style w:type="character" w:customStyle="1" w:styleId="WW8Num1648z0">
    <w:name w:val="WW8Num1648z0"/>
    <w:rsid w:val="000857D4"/>
    <w:rPr>
      <w:rFonts w:ascii="Arial" w:hAnsi="Arial"/>
      <w:b w:val="0"/>
      <w:i w:val="0"/>
      <w:sz w:val="18"/>
      <w:u w:val="none"/>
    </w:rPr>
  </w:style>
  <w:style w:type="character" w:customStyle="1" w:styleId="WW8Num1650z0">
    <w:name w:val="WW8Num1650z0"/>
    <w:rsid w:val="000857D4"/>
    <w:rPr>
      <w:rFonts w:ascii="Symbol" w:hAnsi="Symbol"/>
    </w:rPr>
  </w:style>
  <w:style w:type="character" w:customStyle="1" w:styleId="WW8Num1652z0">
    <w:name w:val="WW8Num1652z0"/>
    <w:rsid w:val="000857D4"/>
    <w:rPr>
      <w:rFonts w:ascii="Times New Roman" w:hAnsi="Times New Roman"/>
      <w:b/>
      <w:i w:val="0"/>
      <w:sz w:val="20"/>
      <w:u w:val="none"/>
    </w:rPr>
  </w:style>
  <w:style w:type="character" w:customStyle="1" w:styleId="WW8NumSt104z0">
    <w:name w:val="WW8NumSt104z0"/>
    <w:rsid w:val="000857D4"/>
    <w:rPr>
      <w:rFonts w:ascii="Wingdings" w:hAnsi="Wingdings"/>
      <w:b w:val="0"/>
      <w:i w:val="0"/>
      <w:sz w:val="22"/>
      <w:u w:val="none"/>
    </w:rPr>
  </w:style>
  <w:style w:type="character" w:customStyle="1" w:styleId="WW8NumSt107z0">
    <w:name w:val="WW8NumSt107z0"/>
    <w:rsid w:val="000857D4"/>
    <w:rPr>
      <w:rFonts w:ascii="Arial" w:hAnsi="Arial"/>
      <w:b w:val="0"/>
      <w:i w:val="0"/>
      <w:sz w:val="18"/>
      <w:u w:val="none"/>
    </w:rPr>
  </w:style>
  <w:style w:type="character" w:customStyle="1" w:styleId="WW8NumSt117z0">
    <w:name w:val="WW8NumSt117z0"/>
    <w:rsid w:val="000857D4"/>
    <w:rPr>
      <w:rFonts w:ascii="Symbol" w:hAnsi="Symbol"/>
    </w:rPr>
  </w:style>
  <w:style w:type="character" w:customStyle="1" w:styleId="WW8NumSt118z0">
    <w:name w:val="WW8NumSt118z0"/>
    <w:rsid w:val="000857D4"/>
    <w:rPr>
      <w:rFonts w:ascii="Symbol" w:hAnsi="Symbol"/>
    </w:rPr>
  </w:style>
  <w:style w:type="character" w:customStyle="1" w:styleId="WW8NumSt189z0">
    <w:name w:val="WW8NumSt189z0"/>
    <w:rsid w:val="000857D4"/>
    <w:rPr>
      <w:rFonts w:ascii="Arial" w:hAnsi="Arial"/>
    </w:rPr>
  </w:style>
  <w:style w:type="character" w:customStyle="1" w:styleId="WW8NumSt190z0">
    <w:name w:val="WW8NumSt190z0"/>
    <w:rsid w:val="000857D4"/>
    <w:rPr>
      <w:rFonts w:ascii="Symbol" w:hAnsi="Symbol"/>
      <w:sz w:val="28"/>
    </w:rPr>
  </w:style>
  <w:style w:type="character" w:customStyle="1" w:styleId="WW8NumSt201z0">
    <w:name w:val="WW8NumSt201z0"/>
    <w:rsid w:val="000857D4"/>
    <w:rPr>
      <w:rFonts w:ascii="Helvetica" w:hAnsi="Helvetica"/>
    </w:rPr>
  </w:style>
  <w:style w:type="character" w:customStyle="1" w:styleId="WW8NumSt1066z0">
    <w:name w:val="WW8NumSt1066z0"/>
    <w:rsid w:val="000857D4"/>
    <w:rPr>
      <w:rFonts w:ascii="Symbol" w:hAnsi="Symbol"/>
      <w:b w:val="0"/>
      <w:i w:val="0"/>
      <w:u w:val="none"/>
    </w:rPr>
  </w:style>
  <w:style w:type="character" w:customStyle="1" w:styleId="WW8NumSt1070z0">
    <w:name w:val="WW8NumSt1070z0"/>
    <w:rsid w:val="000857D4"/>
    <w:rPr>
      <w:rFonts w:ascii="Times New Roman" w:hAnsi="Times New Roman"/>
      <w:b w:val="0"/>
      <w:i w:val="0"/>
      <w:sz w:val="24"/>
      <w:u w:val="none"/>
    </w:rPr>
  </w:style>
  <w:style w:type="character" w:customStyle="1" w:styleId="WW8NumSt1071z0">
    <w:name w:val="WW8NumSt1071z0"/>
    <w:rsid w:val="000857D4"/>
    <w:rPr>
      <w:rFonts w:ascii="Symbol" w:hAnsi="Symbol"/>
    </w:rPr>
  </w:style>
  <w:style w:type="character" w:customStyle="1" w:styleId="Symbolwypunktowania">
    <w:name w:val="Symbol wypunktowania"/>
    <w:rsid w:val="000857D4"/>
    <w:rPr>
      <w:rFonts w:ascii="StarSymbol" w:eastAsia="StarSymbol" w:hAnsi="StarSymbol"/>
      <w:sz w:val="18"/>
    </w:rPr>
  </w:style>
  <w:style w:type="character" w:customStyle="1" w:styleId="BodyTextChar">
    <w:name w:val="Body Text Char"/>
    <w:rsid w:val="000857D4"/>
    <w:rPr>
      <w:lang w:val="pl-PL" w:eastAsia="pl-PL" w:bidi="ar-SA"/>
    </w:rPr>
  </w:style>
  <w:style w:type="paragraph" w:customStyle="1" w:styleId="WW-Tekstpodstawowy21">
    <w:name w:val="WW-Tekst podstawowy 21"/>
    <w:basedOn w:val="Normalny"/>
    <w:rsid w:val="000857D4"/>
    <w:rPr>
      <w:b/>
      <w:sz w:val="24"/>
    </w:rPr>
  </w:style>
  <w:style w:type="paragraph" w:styleId="Listanumerowana">
    <w:name w:val="List Number"/>
    <w:basedOn w:val="Normalny"/>
    <w:rsid w:val="002E6E4C"/>
    <w:pPr>
      <w:numPr>
        <w:numId w:val="7"/>
      </w:numPr>
    </w:pPr>
  </w:style>
  <w:style w:type="paragraph" w:customStyle="1" w:styleId="bodytextindent3">
    <w:name w:val="bodytextindent3"/>
    <w:basedOn w:val="Normalny"/>
    <w:rsid w:val="000C5944"/>
    <w:pPr>
      <w:spacing w:before="100" w:beforeAutospacing="1" w:after="100" w:afterAutospacing="1"/>
    </w:pPr>
    <w:rPr>
      <w:sz w:val="24"/>
      <w:szCs w:val="24"/>
    </w:rPr>
  </w:style>
  <w:style w:type="paragraph" w:customStyle="1" w:styleId="Domylnie">
    <w:name w:val="Domyślnie"/>
    <w:rsid w:val="00385A48"/>
    <w:pPr>
      <w:tabs>
        <w:tab w:val="left" w:pos="720"/>
      </w:tabs>
      <w:suppressAutoHyphens/>
      <w:spacing w:after="200" w:line="276" w:lineRule="auto"/>
    </w:pPr>
    <w:rPr>
      <w:rFonts w:eastAsia="Lucida Sans Unicode" w:cs="Calibri"/>
      <w:color w:val="00000A"/>
      <w:sz w:val="22"/>
      <w:szCs w:val="22"/>
      <w:lang w:val="en-US" w:eastAsia="en-US"/>
    </w:rPr>
  </w:style>
  <w:style w:type="paragraph" w:styleId="Bezodstpw">
    <w:name w:val="No Spacing"/>
    <w:link w:val="BezodstpwZnak"/>
    <w:uiPriority w:val="99"/>
    <w:qFormat/>
    <w:rsid w:val="00385A48"/>
    <w:rPr>
      <w:sz w:val="22"/>
      <w:szCs w:val="22"/>
      <w:lang w:eastAsia="en-US"/>
    </w:rPr>
  </w:style>
  <w:style w:type="character" w:customStyle="1" w:styleId="PlainTextChar">
    <w:name w:val="Plain Text Char"/>
    <w:locked/>
    <w:rsid w:val="00385A48"/>
    <w:rPr>
      <w:rFonts w:ascii="Consolas" w:eastAsia="Times New Roman" w:hAnsi="Consolas"/>
      <w:sz w:val="21"/>
      <w:lang w:val="x-none" w:eastAsia="en-US"/>
    </w:rPr>
  </w:style>
  <w:style w:type="character" w:customStyle="1" w:styleId="FooterChar">
    <w:name w:val="Footer Char"/>
    <w:locked/>
    <w:rsid w:val="00385A48"/>
    <w:rPr>
      <w:sz w:val="22"/>
    </w:rPr>
  </w:style>
  <w:style w:type="character" w:customStyle="1" w:styleId="CharacterStyle1">
    <w:name w:val="Character Style 1"/>
    <w:uiPriority w:val="99"/>
    <w:rsid w:val="000E625F"/>
    <w:rPr>
      <w:rFonts w:ascii="Arial" w:hAnsi="Arial"/>
      <w:sz w:val="22"/>
    </w:rPr>
  </w:style>
  <w:style w:type="character" w:styleId="Pogrubienie">
    <w:name w:val="Strong"/>
    <w:uiPriority w:val="22"/>
    <w:qFormat/>
    <w:rsid w:val="0079100D"/>
    <w:rPr>
      <w:b/>
      <w:bCs/>
    </w:rPr>
  </w:style>
  <w:style w:type="paragraph" w:customStyle="1" w:styleId="10">
    <w:name w:val="_10"/>
    <w:basedOn w:val="Normalny"/>
    <w:rsid w:val="00773280"/>
  </w:style>
  <w:style w:type="paragraph" w:customStyle="1" w:styleId="Styl12ptWyjustowany">
    <w:name w:val="Styl 12 pt Wyjustowany"/>
    <w:basedOn w:val="Normalny"/>
    <w:rsid w:val="00773280"/>
  </w:style>
  <w:style w:type="character" w:customStyle="1" w:styleId="SubtitleChar">
    <w:name w:val="Subtitle Char"/>
    <w:locked/>
    <w:rsid w:val="00773280"/>
    <w:rPr>
      <w:rFonts w:ascii="Arial" w:hAnsi="Arial"/>
      <w:iCs/>
      <w:sz w:val="24"/>
      <w:szCs w:val="24"/>
      <w:lang w:val="en-US" w:eastAsia="en-US" w:bidi="ar-SA"/>
    </w:rPr>
  </w:style>
  <w:style w:type="character" w:customStyle="1" w:styleId="Domylnaczcionkaakapitu1">
    <w:name w:val="Domyślna czcionka akapitu1"/>
    <w:rsid w:val="00773280"/>
  </w:style>
  <w:style w:type="paragraph" w:customStyle="1" w:styleId="Normalny1">
    <w:name w:val="Normalny1"/>
    <w:basedOn w:val="Normalny"/>
    <w:rsid w:val="009E436E"/>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yl3">
    <w:name w:val="Styl3"/>
    <w:basedOn w:val="Nagwek1"/>
    <w:autoRedefine/>
    <w:rsid w:val="009E436E"/>
    <w:pPr>
      <w:keepLines/>
      <w:suppressAutoHyphens/>
      <w:spacing w:before="120" w:after="120" w:line="360" w:lineRule="auto"/>
    </w:pPr>
    <w:rPr>
      <w:caps/>
      <w:color w:val="FF0000"/>
      <w:spacing w:val="0"/>
      <w:sz w:val="22"/>
      <w:szCs w:val="21"/>
    </w:rPr>
  </w:style>
  <w:style w:type="character" w:customStyle="1" w:styleId="a2Znak1">
    <w:name w:val="a2 Znak1"/>
    <w:aliases w:val=" Znak Znak Znak1, Znak Znak Znak2"/>
    <w:basedOn w:val="Domylnaczcionkaakapitu"/>
    <w:rsid w:val="009E436E"/>
  </w:style>
  <w:style w:type="paragraph" w:customStyle="1" w:styleId="Standardowy1">
    <w:name w:val="Standardowy1"/>
    <w:rsid w:val="009E436E"/>
    <w:pPr>
      <w:overflowPunct w:val="0"/>
      <w:autoSpaceDE w:val="0"/>
      <w:autoSpaceDN w:val="0"/>
      <w:adjustRightInd w:val="0"/>
      <w:textAlignment w:val="baseline"/>
    </w:pPr>
    <w:rPr>
      <w:rFonts w:ascii="Times New Roman" w:eastAsia="Times New Roman" w:hAnsi="Times New Roman"/>
    </w:rPr>
  </w:style>
  <w:style w:type="paragraph" w:customStyle="1" w:styleId="BodySingle">
    <w:name w:val="Body Single"/>
    <w:rsid w:val="009E436E"/>
    <w:pPr>
      <w:keepLines/>
      <w:overflowPunct w:val="0"/>
      <w:autoSpaceDE w:val="0"/>
      <w:autoSpaceDN w:val="0"/>
      <w:adjustRightInd w:val="0"/>
      <w:spacing w:before="43" w:after="100"/>
      <w:ind w:left="686" w:hanging="686"/>
      <w:jc w:val="both"/>
      <w:textAlignment w:val="baseline"/>
    </w:pPr>
    <w:rPr>
      <w:rFonts w:ascii="Times New Roman" w:eastAsia="Times New Roman" w:hAnsi="Times New Roman"/>
      <w:color w:val="000000"/>
      <w:sz w:val="24"/>
    </w:rPr>
  </w:style>
  <w:style w:type="paragraph" w:customStyle="1" w:styleId="Bullet">
    <w:name w:val="Bullet"/>
    <w:rsid w:val="009E436E"/>
    <w:pPr>
      <w:overflowPunct w:val="0"/>
      <w:autoSpaceDE w:val="0"/>
      <w:autoSpaceDN w:val="0"/>
      <w:adjustRightInd w:val="0"/>
      <w:spacing w:after="144"/>
      <w:ind w:left="680" w:hanging="680"/>
      <w:jc w:val="both"/>
      <w:textAlignment w:val="baseline"/>
    </w:pPr>
    <w:rPr>
      <w:rFonts w:ascii="Times New Roman" w:eastAsia="Times New Roman" w:hAnsi="Times New Roman"/>
      <w:b/>
      <w:color w:val="000000"/>
      <w:sz w:val="24"/>
    </w:rPr>
  </w:style>
  <w:style w:type="paragraph" w:customStyle="1" w:styleId="Bullet1">
    <w:name w:val="Bullet 1"/>
    <w:rsid w:val="009E436E"/>
    <w:pPr>
      <w:overflowPunct w:val="0"/>
      <w:autoSpaceDE w:val="0"/>
      <w:autoSpaceDN w:val="0"/>
      <w:adjustRightInd w:val="0"/>
      <w:spacing w:after="43"/>
      <w:ind w:left="453" w:hanging="453"/>
      <w:jc w:val="both"/>
      <w:textAlignment w:val="baseline"/>
    </w:pPr>
    <w:rPr>
      <w:rFonts w:ascii="Times New Roman" w:eastAsia="Times New Roman" w:hAnsi="Times New Roman"/>
      <w:color w:val="000000"/>
      <w:sz w:val="24"/>
    </w:rPr>
  </w:style>
  <w:style w:type="paragraph" w:customStyle="1" w:styleId="Subhead">
    <w:name w:val="Subhead"/>
    <w:rsid w:val="009E436E"/>
    <w:pPr>
      <w:overflowPunct w:val="0"/>
      <w:autoSpaceDE w:val="0"/>
      <w:autoSpaceDN w:val="0"/>
      <w:adjustRightInd w:val="0"/>
      <w:spacing w:after="288"/>
      <w:ind w:left="567" w:hanging="567"/>
      <w:jc w:val="both"/>
      <w:textAlignment w:val="baseline"/>
    </w:pPr>
    <w:rPr>
      <w:rFonts w:ascii="Times New Roman" w:eastAsia="Times New Roman" w:hAnsi="Times New Roman"/>
      <w:b/>
      <w:color w:val="000000"/>
      <w:sz w:val="24"/>
    </w:rPr>
  </w:style>
  <w:style w:type="paragraph" w:customStyle="1" w:styleId="Nagwekstrony">
    <w:name w:val="Nag³ówek strony"/>
    <w:basedOn w:val="Standardowy1"/>
    <w:rsid w:val="009E436E"/>
    <w:pPr>
      <w:tabs>
        <w:tab w:val="center" w:pos="4536"/>
        <w:tab w:val="right" w:pos="9072"/>
      </w:tabs>
    </w:pPr>
  </w:style>
  <w:style w:type="paragraph" w:customStyle="1" w:styleId="TableText">
    <w:name w:val="Table Text"/>
    <w:rsid w:val="009E436E"/>
    <w:pPr>
      <w:overflowPunct w:val="0"/>
      <w:autoSpaceDE w:val="0"/>
      <w:autoSpaceDN w:val="0"/>
      <w:adjustRightInd w:val="0"/>
      <w:jc w:val="both"/>
      <w:textAlignment w:val="baseline"/>
    </w:pPr>
    <w:rPr>
      <w:rFonts w:ascii="Times New Roman" w:eastAsia="Times New Roman" w:hAnsi="Times New Roman"/>
      <w:color w:val="000000"/>
      <w:sz w:val="24"/>
    </w:rPr>
  </w:style>
  <w:style w:type="paragraph" w:customStyle="1" w:styleId="Bullet2">
    <w:name w:val="Bullet2"/>
    <w:basedOn w:val="Bullet"/>
    <w:rsid w:val="009E436E"/>
    <w:pPr>
      <w:ind w:left="1304" w:hanging="510"/>
    </w:pPr>
    <w:rPr>
      <w:b w:val="0"/>
    </w:rPr>
  </w:style>
  <w:style w:type="paragraph" w:customStyle="1" w:styleId="Bullet3">
    <w:name w:val="Bullet3"/>
    <w:basedOn w:val="Bullet2"/>
    <w:rsid w:val="009E436E"/>
    <w:pPr>
      <w:ind w:left="1701"/>
    </w:pPr>
  </w:style>
  <w:style w:type="paragraph" w:customStyle="1" w:styleId="Bullet0">
    <w:name w:val="Bullet0"/>
    <w:basedOn w:val="Bullet"/>
    <w:rsid w:val="009E436E"/>
    <w:pPr>
      <w:tabs>
        <w:tab w:val="center" w:pos="4513"/>
      </w:tabs>
      <w:suppressAutoHyphens/>
    </w:pPr>
    <w:rPr>
      <w:b w:val="0"/>
    </w:rPr>
  </w:style>
  <w:style w:type="paragraph" w:customStyle="1" w:styleId="BULLET4">
    <w:name w:val="BULLET"/>
    <w:basedOn w:val="Bullet0"/>
    <w:rsid w:val="009E436E"/>
    <w:pPr>
      <w:ind w:left="0" w:firstLine="0"/>
    </w:pPr>
  </w:style>
  <w:style w:type="character" w:styleId="Uwydatnienie">
    <w:name w:val="Emphasis"/>
    <w:rsid w:val="009E436E"/>
    <w:rPr>
      <w:i/>
      <w:iCs/>
    </w:rPr>
  </w:style>
  <w:style w:type="character" w:customStyle="1" w:styleId="tekstdokbold">
    <w:name w:val="tekst dok. bold"/>
    <w:rsid w:val="009E436E"/>
    <w:rPr>
      <w:b/>
    </w:rPr>
  </w:style>
  <w:style w:type="paragraph" w:customStyle="1" w:styleId="zacznik">
    <w:name w:val="załącznik"/>
    <w:basedOn w:val="Tekstpodstawowy"/>
    <w:autoRedefine/>
    <w:rsid w:val="009E436E"/>
    <w:pPr>
      <w:tabs>
        <w:tab w:val="left" w:pos="1701"/>
      </w:tabs>
      <w:spacing w:after="0"/>
      <w:ind w:left="1701" w:hanging="1701"/>
    </w:pPr>
    <w:rPr>
      <w:iCs/>
      <w:sz w:val="24"/>
    </w:rPr>
  </w:style>
  <w:style w:type="character" w:customStyle="1" w:styleId="dane1">
    <w:name w:val="dane1"/>
    <w:rsid w:val="009E436E"/>
    <w:rPr>
      <w:color w:val="0000CD"/>
    </w:rPr>
  </w:style>
  <w:style w:type="paragraph" w:customStyle="1" w:styleId="rozdzia">
    <w:name w:val="rozdział"/>
    <w:basedOn w:val="Normalny"/>
    <w:autoRedefine/>
    <w:rsid w:val="009E436E"/>
    <w:pPr>
      <w:spacing w:line="360" w:lineRule="auto"/>
      <w:jc w:val="center"/>
    </w:pPr>
    <w:rPr>
      <w:b/>
      <w:caps/>
      <w:spacing w:val="8"/>
      <w:sz w:val="24"/>
    </w:rPr>
  </w:style>
  <w:style w:type="paragraph" w:styleId="Lista2">
    <w:name w:val="List 2"/>
    <w:basedOn w:val="Normalny"/>
    <w:rsid w:val="009E436E"/>
    <w:pPr>
      <w:ind w:left="566" w:hanging="283"/>
    </w:pPr>
    <w:rPr>
      <w:sz w:val="24"/>
      <w:szCs w:val="24"/>
    </w:rPr>
  </w:style>
  <w:style w:type="paragraph" w:styleId="Lista-kontynuacja2">
    <w:name w:val="List Continue 2"/>
    <w:basedOn w:val="Normalny"/>
    <w:rsid w:val="009E436E"/>
    <w:pPr>
      <w:spacing w:after="120"/>
      <w:ind w:left="566"/>
    </w:pPr>
  </w:style>
  <w:style w:type="paragraph" w:styleId="Zagicieodgryformularza">
    <w:name w:val="HTML Top of Form"/>
    <w:basedOn w:val="Normalny"/>
    <w:next w:val="Normalny"/>
    <w:hidden/>
    <w:rsid w:val="009E436E"/>
    <w:pPr>
      <w:pBdr>
        <w:bottom w:val="single" w:sz="6" w:space="1" w:color="auto"/>
      </w:pBdr>
      <w:jc w:val="center"/>
    </w:pPr>
    <w:rPr>
      <w:rFonts w:ascii="Arial" w:hAnsi="Arial"/>
      <w:vanish/>
      <w:sz w:val="16"/>
      <w:szCs w:val="16"/>
      <w:lang w:val="x-none" w:eastAsia="x-none"/>
    </w:rPr>
  </w:style>
  <w:style w:type="paragraph" w:styleId="Zagicieoddouformularza">
    <w:name w:val="HTML Bottom of Form"/>
    <w:basedOn w:val="Normalny"/>
    <w:next w:val="Normalny"/>
    <w:hidden/>
    <w:rsid w:val="009E436E"/>
    <w:pPr>
      <w:pBdr>
        <w:top w:val="single" w:sz="6" w:space="1" w:color="auto"/>
      </w:pBdr>
      <w:jc w:val="center"/>
    </w:pPr>
    <w:rPr>
      <w:rFonts w:ascii="Arial" w:hAnsi="Arial"/>
      <w:vanish/>
      <w:sz w:val="16"/>
      <w:szCs w:val="16"/>
      <w:lang w:val="x-none" w:eastAsia="x-none"/>
    </w:rPr>
  </w:style>
  <w:style w:type="character" w:customStyle="1" w:styleId="tahoma11black1">
    <w:name w:val="tahoma11black1"/>
    <w:rsid w:val="009E436E"/>
    <w:rPr>
      <w:rFonts w:ascii="Tahoma" w:hAnsi="Tahoma" w:cs="Tahoma" w:hint="default"/>
      <w:b w:val="0"/>
      <w:bCs w:val="0"/>
      <w:i w:val="0"/>
      <w:iCs w:val="0"/>
      <w:color w:val="000000"/>
      <w:sz w:val="17"/>
      <w:szCs w:val="17"/>
    </w:rPr>
  </w:style>
  <w:style w:type="character" w:customStyle="1" w:styleId="opiszdjecie1">
    <w:name w:val="opiszdjecie1"/>
    <w:rsid w:val="009E436E"/>
    <w:rPr>
      <w:rFonts w:ascii="Tahoma" w:hAnsi="Tahoma" w:cs="Tahoma" w:hint="default"/>
      <w:b w:val="0"/>
      <w:bCs w:val="0"/>
      <w:i w:val="0"/>
      <w:iCs w:val="0"/>
      <w:color w:val="333333"/>
      <w:sz w:val="15"/>
      <w:szCs w:val="15"/>
    </w:rPr>
  </w:style>
  <w:style w:type="character" w:customStyle="1" w:styleId="textfooter1">
    <w:name w:val="textfooter1"/>
    <w:rsid w:val="009E436E"/>
    <w:rPr>
      <w:rFonts w:ascii="Tahoma" w:hAnsi="Tahoma" w:cs="Tahoma" w:hint="default"/>
      <w:i w:val="0"/>
      <w:iCs w:val="0"/>
      <w:color w:val="444444"/>
      <w:sz w:val="17"/>
      <w:szCs w:val="17"/>
    </w:rPr>
  </w:style>
  <w:style w:type="character" w:customStyle="1" w:styleId="textfootermina5">
    <w:name w:val="textfooter mina5"/>
    <w:rsid w:val="009E436E"/>
  </w:style>
  <w:style w:type="paragraph" w:customStyle="1" w:styleId="akapittytul">
    <w:name w:val="akapit_tytul"/>
    <w:basedOn w:val="Normalny"/>
    <w:rsid w:val="009E436E"/>
    <w:pPr>
      <w:spacing w:before="150" w:after="100" w:afterAutospacing="1"/>
      <w:jc w:val="center"/>
    </w:pPr>
    <w:rPr>
      <w:sz w:val="18"/>
      <w:szCs w:val="18"/>
    </w:rPr>
  </w:style>
  <w:style w:type="character" w:customStyle="1" w:styleId="sszaro1">
    <w:name w:val="sszaro1"/>
    <w:rsid w:val="009E436E"/>
    <w:rPr>
      <w:rFonts w:ascii="Trebuchet MS" w:hAnsi="Trebuchet MS" w:hint="default"/>
      <w:color w:val="999999"/>
      <w:sz w:val="18"/>
      <w:szCs w:val="18"/>
    </w:rPr>
  </w:style>
  <w:style w:type="character" w:customStyle="1" w:styleId="sniebiesko1">
    <w:name w:val="sniebiesko1"/>
    <w:rsid w:val="009E436E"/>
    <w:rPr>
      <w:rFonts w:ascii="Trebuchet MS" w:hAnsi="Trebuchet MS" w:hint="default"/>
      <w:color w:val="5382DA"/>
      <w:sz w:val="18"/>
      <w:szCs w:val="18"/>
    </w:rPr>
  </w:style>
  <w:style w:type="character" w:customStyle="1" w:styleId="textprace1">
    <w:name w:val="text_prace1"/>
    <w:rsid w:val="009E436E"/>
    <w:rPr>
      <w:rFonts w:ascii="Verdana" w:hAnsi="Verdana" w:hint="default"/>
      <w:color w:val="000000"/>
      <w:sz w:val="18"/>
      <w:szCs w:val="18"/>
    </w:rPr>
  </w:style>
  <w:style w:type="character" w:customStyle="1" w:styleId="sszaro21">
    <w:name w:val="sszaro21"/>
    <w:rsid w:val="009E436E"/>
    <w:rPr>
      <w:rFonts w:ascii="Trebuchet MS" w:hAnsi="Trebuchet MS" w:hint="default"/>
      <w:color w:val="545454"/>
      <w:sz w:val="18"/>
      <w:szCs w:val="18"/>
    </w:rPr>
  </w:style>
  <w:style w:type="character" w:customStyle="1" w:styleId="mw-headline">
    <w:name w:val="mw-headline"/>
    <w:rsid w:val="009E436E"/>
  </w:style>
  <w:style w:type="character" w:customStyle="1" w:styleId="editsection">
    <w:name w:val="editsection"/>
    <w:rsid w:val="009E436E"/>
  </w:style>
  <w:style w:type="character" w:customStyle="1" w:styleId="text11">
    <w:name w:val="text_11"/>
    <w:rsid w:val="009E436E"/>
  </w:style>
  <w:style w:type="character" w:customStyle="1" w:styleId="contentheading1">
    <w:name w:val="contentheading1"/>
    <w:rsid w:val="009E436E"/>
    <w:rPr>
      <w:rFonts w:ascii="Trebuchet MS" w:hAnsi="Trebuchet MS" w:hint="default"/>
      <w:b/>
      <w:bCs/>
      <w:color w:val="005E31"/>
      <w:sz w:val="15"/>
      <w:szCs w:val="15"/>
      <w:shd w:val="clear" w:color="auto" w:fill="auto"/>
    </w:rPr>
  </w:style>
  <w:style w:type="paragraph" w:styleId="Podpise-mail">
    <w:name w:val="E-mail Signature"/>
    <w:basedOn w:val="Normalny"/>
    <w:rsid w:val="009E436E"/>
    <w:pPr>
      <w:spacing w:before="100" w:beforeAutospacing="1" w:after="100" w:afterAutospacing="1"/>
    </w:pPr>
    <w:rPr>
      <w:sz w:val="24"/>
      <w:szCs w:val="24"/>
      <w:lang w:val="x-none" w:eastAsia="x-none"/>
    </w:rPr>
  </w:style>
  <w:style w:type="paragraph" w:customStyle="1" w:styleId="Nagwek21">
    <w:name w:val="Nagłówek 21"/>
    <w:basedOn w:val="Normalny"/>
    <w:rsid w:val="009E436E"/>
    <w:pPr>
      <w:spacing w:before="100" w:beforeAutospacing="1" w:after="100" w:afterAutospacing="1"/>
      <w:outlineLvl w:val="2"/>
    </w:pPr>
    <w:rPr>
      <w:color w:val="646497"/>
      <w:sz w:val="38"/>
      <w:szCs w:val="38"/>
    </w:rPr>
  </w:style>
  <w:style w:type="paragraph" w:customStyle="1" w:styleId="NormalnyWeb1">
    <w:name w:val="Normalny (Web)1"/>
    <w:basedOn w:val="Normalny"/>
    <w:rsid w:val="009E436E"/>
    <w:pPr>
      <w:spacing w:before="100" w:beforeAutospacing="1" w:after="100" w:afterAutospacing="1" w:line="312" w:lineRule="atLeast"/>
    </w:pPr>
    <w:rPr>
      <w:color w:val="6C6C00"/>
      <w:sz w:val="26"/>
      <w:szCs w:val="26"/>
    </w:rPr>
  </w:style>
  <w:style w:type="character" w:customStyle="1" w:styleId="HTML-cytat2">
    <w:name w:val="HTML - cytat2"/>
    <w:rsid w:val="009E436E"/>
    <w:rPr>
      <w:i/>
      <w:iCs/>
      <w:color w:val="6C6C00"/>
      <w:sz w:val="26"/>
      <w:szCs w:val="26"/>
    </w:rPr>
  </w:style>
  <w:style w:type="character" w:customStyle="1" w:styleId="HTML-cytat1">
    <w:name w:val="HTML - cytat1"/>
    <w:rsid w:val="009E436E"/>
    <w:rPr>
      <w:i/>
      <w:iCs/>
      <w:color w:val="646497"/>
      <w:spacing w:val="15"/>
      <w:sz w:val="18"/>
      <w:szCs w:val="18"/>
    </w:rPr>
  </w:style>
  <w:style w:type="character" w:customStyle="1" w:styleId="def1">
    <w:name w:val="def1"/>
    <w:rsid w:val="009E436E"/>
    <w:rPr>
      <w:color w:val="646497"/>
    </w:rPr>
  </w:style>
  <w:style w:type="paragraph" w:customStyle="1" w:styleId="khheader">
    <w:name w:val="kh_header"/>
    <w:basedOn w:val="Normalny"/>
    <w:rsid w:val="009E436E"/>
    <w:pPr>
      <w:spacing w:line="420" w:lineRule="atLeast"/>
      <w:jc w:val="center"/>
    </w:pPr>
    <w:rPr>
      <w:sz w:val="28"/>
      <w:szCs w:val="28"/>
    </w:rPr>
  </w:style>
  <w:style w:type="paragraph" w:customStyle="1" w:styleId="khtitle">
    <w:name w:val="kh_title"/>
    <w:basedOn w:val="Normalny"/>
    <w:rsid w:val="009E436E"/>
    <w:pPr>
      <w:spacing w:before="375" w:after="225"/>
    </w:pPr>
    <w:rPr>
      <w:b/>
      <w:bCs/>
      <w:sz w:val="24"/>
      <w:szCs w:val="24"/>
      <w:u w:val="single"/>
    </w:rPr>
  </w:style>
  <w:style w:type="paragraph" w:customStyle="1" w:styleId="stopka0">
    <w:name w:val="stopka"/>
    <w:basedOn w:val="Normalny"/>
    <w:rsid w:val="009E436E"/>
    <w:rPr>
      <w:sz w:val="24"/>
      <w:szCs w:val="24"/>
    </w:rPr>
  </w:style>
  <w:style w:type="table" w:customStyle="1" w:styleId="Tabela-Siatka1">
    <w:name w:val="Tabela - Siatka1"/>
    <w:basedOn w:val="Standardowy"/>
    <w:next w:val="Tabela-Siatka"/>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
    <w:basedOn w:val="Normalny"/>
    <w:next w:val="Normalny"/>
    <w:autoRedefine/>
    <w:rsid w:val="009E436E"/>
    <w:pPr>
      <w:jc w:val="center"/>
      <w:outlineLvl w:val="0"/>
    </w:pPr>
    <w:rPr>
      <w:b/>
      <w:sz w:val="28"/>
      <w:szCs w:val="28"/>
    </w:rPr>
  </w:style>
  <w:style w:type="paragraph" w:customStyle="1" w:styleId="tekstdokumentu">
    <w:name w:val="tekst dokumentu"/>
    <w:basedOn w:val="Normalny"/>
    <w:autoRedefine/>
    <w:rsid w:val="009E436E"/>
    <w:pPr>
      <w:spacing w:before="120" w:after="120"/>
      <w:ind w:left="1680" w:hanging="1680"/>
    </w:pPr>
    <w:rPr>
      <w:b/>
      <w:bCs/>
      <w:iCs/>
      <w:sz w:val="24"/>
    </w:rPr>
  </w:style>
  <w:style w:type="paragraph" w:customStyle="1" w:styleId="ust">
    <w:name w:val="ust"/>
    <w:rsid w:val="009E436E"/>
    <w:pPr>
      <w:overflowPunct w:val="0"/>
      <w:autoSpaceDE w:val="0"/>
      <w:autoSpaceDN w:val="0"/>
      <w:adjustRightInd w:val="0"/>
      <w:spacing w:before="60" w:after="60"/>
      <w:ind w:left="426" w:hanging="284"/>
      <w:jc w:val="both"/>
    </w:pPr>
    <w:rPr>
      <w:rFonts w:ascii="Times New Roman" w:eastAsia="Times New Roman" w:hAnsi="Times New Roman"/>
      <w:sz w:val="24"/>
    </w:rPr>
  </w:style>
  <w:style w:type="paragraph" w:customStyle="1" w:styleId="pkt">
    <w:name w:val="pkt"/>
    <w:basedOn w:val="Normalny"/>
    <w:rsid w:val="009E436E"/>
    <w:pPr>
      <w:overflowPunct w:val="0"/>
      <w:autoSpaceDE w:val="0"/>
      <w:autoSpaceDN w:val="0"/>
      <w:adjustRightInd w:val="0"/>
      <w:spacing w:before="60" w:after="60"/>
      <w:ind w:left="851" w:hanging="295"/>
    </w:pPr>
    <w:rPr>
      <w:sz w:val="24"/>
    </w:rPr>
  </w:style>
  <w:style w:type="paragraph" w:customStyle="1" w:styleId="pkt1">
    <w:name w:val="pkt1"/>
    <w:basedOn w:val="pkt"/>
    <w:rsid w:val="009E436E"/>
    <w:pPr>
      <w:ind w:left="850" w:hanging="425"/>
    </w:pPr>
  </w:style>
  <w:style w:type="paragraph" w:customStyle="1" w:styleId="numerowanie0">
    <w:name w:val="numerowanie"/>
    <w:basedOn w:val="Normalny"/>
    <w:autoRedefine/>
    <w:rsid w:val="009E436E"/>
    <w:rPr>
      <w:bCs/>
      <w:sz w:val="24"/>
      <w:szCs w:val="22"/>
    </w:rPr>
  </w:style>
  <w:style w:type="paragraph" w:customStyle="1" w:styleId="Nagwekstrony0">
    <w:name w:val="Nag?—wek strony"/>
    <w:basedOn w:val="Normalny"/>
    <w:rsid w:val="009E436E"/>
    <w:pPr>
      <w:tabs>
        <w:tab w:val="center" w:pos="4153"/>
        <w:tab w:val="right" w:pos="8306"/>
      </w:tabs>
    </w:pPr>
    <w:rPr>
      <w:lang w:val="en-GB"/>
    </w:rPr>
  </w:style>
  <w:style w:type="paragraph" w:customStyle="1" w:styleId="tabulka">
    <w:name w:val="tabulka"/>
    <w:basedOn w:val="Normalny"/>
    <w:rsid w:val="009E436E"/>
    <w:pPr>
      <w:widowControl w:val="0"/>
      <w:spacing w:before="120" w:line="240" w:lineRule="exact"/>
      <w:jc w:val="center"/>
    </w:pPr>
    <w:rPr>
      <w:rFonts w:ascii="Arial" w:hAnsi="Arial"/>
      <w:lang w:val="cs-CZ"/>
    </w:rPr>
  </w:style>
  <w:style w:type="paragraph" w:customStyle="1" w:styleId="A1">
    <w:name w:val="A"/>
    <w:rsid w:val="009E436E"/>
    <w:pPr>
      <w:keepNext/>
      <w:spacing w:before="240" w:line="240" w:lineRule="exact"/>
      <w:ind w:left="720" w:hanging="720"/>
      <w:jc w:val="both"/>
    </w:pPr>
    <w:rPr>
      <w:rFonts w:ascii="Times New Roman" w:eastAsia="Times New Roman" w:hAnsi="Times New Roman"/>
      <w:sz w:val="24"/>
      <w:lang w:val="en-GB" w:eastAsia="en-US"/>
    </w:rPr>
  </w:style>
  <w:style w:type="paragraph" w:customStyle="1" w:styleId="Tekstprzypisukocowego1">
    <w:name w:val="Tekst przypisu końcowego1"/>
    <w:basedOn w:val="Normalny"/>
    <w:rsid w:val="009E436E"/>
    <w:pPr>
      <w:spacing w:before="120"/>
    </w:pPr>
  </w:style>
  <w:style w:type="paragraph" w:customStyle="1" w:styleId="Text1">
    <w:name w:val="Text_1"/>
    <w:basedOn w:val="Normalny"/>
    <w:rsid w:val="009E436E"/>
    <w:pPr>
      <w:spacing w:after="120"/>
      <w:ind w:left="425" w:hanging="425"/>
    </w:pPr>
    <w:rPr>
      <w:sz w:val="22"/>
    </w:rPr>
  </w:style>
  <w:style w:type="paragraph" w:customStyle="1" w:styleId="B">
    <w:name w:val="B"/>
    <w:rsid w:val="009E436E"/>
    <w:pPr>
      <w:spacing w:before="240" w:line="240" w:lineRule="exact"/>
      <w:ind w:left="720"/>
      <w:jc w:val="both"/>
    </w:pPr>
    <w:rPr>
      <w:rFonts w:ascii="Times New Roman" w:eastAsia="Times New Roman" w:hAnsi="Times New Roman"/>
      <w:sz w:val="24"/>
      <w:lang w:val="en-GB" w:eastAsia="en-US"/>
    </w:rPr>
  </w:style>
  <w:style w:type="character" w:customStyle="1" w:styleId="a2Znak">
    <w:name w:val="a2 Znak"/>
    <w:aliases w:val=" Znak Znak Znak Znak, Znak Znak Znak"/>
    <w:rsid w:val="009E436E"/>
    <w:rPr>
      <w:rFonts w:ascii="Arial" w:hAnsi="Arial"/>
      <w:sz w:val="24"/>
      <w:lang w:val="pl-PL" w:eastAsia="pl-PL" w:bidi="ar-SA"/>
    </w:rPr>
  </w:style>
  <w:style w:type="paragraph" w:customStyle="1" w:styleId="WP1Tekstpodstawowy">
    <w:name w:val="WP1 Tekst podstawowy"/>
    <w:basedOn w:val="Tekstpodstawowy3"/>
    <w:rsid w:val="009E436E"/>
    <w:pPr>
      <w:spacing w:before="120"/>
      <w:jc w:val="both"/>
    </w:pPr>
    <w:rPr>
      <w:rFonts w:ascii="Arial" w:hAnsi="Arial"/>
      <w:szCs w:val="16"/>
      <w:lang w:val="x-none" w:eastAsia="x-none"/>
    </w:rPr>
  </w:style>
  <w:style w:type="paragraph" w:customStyle="1" w:styleId="Trescznumztab">
    <w:name w:val="Tresc z num. z tab."/>
    <w:basedOn w:val="Normalny"/>
    <w:rsid w:val="009E436E"/>
    <w:pPr>
      <w:widowControl w:val="0"/>
      <w:tabs>
        <w:tab w:val="left" w:pos="567"/>
        <w:tab w:val="left" w:pos="5103"/>
        <w:tab w:val="left" w:pos="6804"/>
        <w:tab w:val="right" w:pos="8505"/>
      </w:tabs>
      <w:spacing w:after="120" w:line="300" w:lineRule="auto"/>
    </w:pPr>
    <w:rPr>
      <w:sz w:val="24"/>
    </w:rPr>
  </w:style>
  <w:style w:type="paragraph" w:customStyle="1" w:styleId="Tresc">
    <w:name w:val="Tresc"/>
    <w:basedOn w:val="Normalny"/>
    <w:rsid w:val="009E436E"/>
    <w:pPr>
      <w:spacing w:after="120" w:line="300" w:lineRule="auto"/>
    </w:pPr>
    <w:rPr>
      <w:sz w:val="24"/>
    </w:rPr>
  </w:style>
  <w:style w:type="paragraph" w:customStyle="1" w:styleId="Annexetitle">
    <w:name w:val="Annexe_title"/>
    <w:basedOn w:val="Nagwek1"/>
    <w:next w:val="Normalny"/>
    <w:autoRedefine/>
    <w:rsid w:val="009E436E"/>
    <w:pPr>
      <w:keepNext w:val="0"/>
      <w:spacing w:before="0" w:after="0"/>
      <w:jc w:val="center"/>
      <w:outlineLvl w:val="9"/>
    </w:pPr>
    <w:rPr>
      <w:bCs/>
      <w:spacing w:val="0"/>
      <w:kern w:val="0"/>
      <w:sz w:val="36"/>
      <w:szCs w:val="24"/>
    </w:rPr>
  </w:style>
  <w:style w:type="paragraph" w:customStyle="1" w:styleId="normaltableau">
    <w:name w:val="normal_tableau"/>
    <w:basedOn w:val="Normalny"/>
    <w:rsid w:val="009E436E"/>
    <w:pPr>
      <w:spacing w:before="120" w:after="120"/>
    </w:pPr>
    <w:rPr>
      <w:rFonts w:ascii="Optima" w:hAnsi="Optima"/>
      <w:sz w:val="22"/>
      <w:lang w:val="en-GB"/>
    </w:rPr>
  </w:style>
  <w:style w:type="paragraph" w:customStyle="1" w:styleId="H1">
    <w:name w:val="H1"/>
    <w:basedOn w:val="Normalny"/>
    <w:next w:val="Normalny"/>
    <w:rsid w:val="009E436E"/>
    <w:pPr>
      <w:keepNext/>
      <w:spacing w:before="100" w:after="100"/>
      <w:outlineLvl w:val="1"/>
    </w:pPr>
    <w:rPr>
      <w:b/>
      <w:snapToGrid w:val="0"/>
      <w:kern w:val="36"/>
      <w:sz w:val="48"/>
    </w:rPr>
  </w:style>
  <w:style w:type="paragraph" w:customStyle="1" w:styleId="H2">
    <w:name w:val="H2"/>
    <w:basedOn w:val="Normalny"/>
    <w:next w:val="Normalny"/>
    <w:rsid w:val="009E436E"/>
    <w:pPr>
      <w:keepNext/>
      <w:spacing w:before="100" w:after="100"/>
      <w:outlineLvl w:val="2"/>
    </w:pPr>
    <w:rPr>
      <w:b/>
      <w:snapToGrid w:val="0"/>
      <w:sz w:val="36"/>
    </w:rPr>
  </w:style>
  <w:style w:type="paragraph" w:customStyle="1" w:styleId="Tekstpodstawowy210">
    <w:name w:val="Tekst podstawowy 21"/>
    <w:basedOn w:val="Normalny"/>
    <w:rsid w:val="009E436E"/>
    <w:pPr>
      <w:suppressAutoHyphens/>
      <w:spacing w:before="120"/>
    </w:pPr>
    <w:rPr>
      <w:b/>
      <w:bCs/>
      <w:sz w:val="25"/>
      <w:szCs w:val="24"/>
      <w:lang w:eastAsia="ar-SA"/>
    </w:rPr>
  </w:style>
  <w:style w:type="paragraph" w:customStyle="1" w:styleId="Tekstpodstawowy310">
    <w:name w:val="Tekst podstawowy 31"/>
    <w:basedOn w:val="Normalny"/>
    <w:rsid w:val="009E436E"/>
    <w:pPr>
      <w:suppressAutoHyphens/>
      <w:spacing w:before="120"/>
    </w:pPr>
    <w:rPr>
      <w:i/>
      <w:iCs/>
      <w:sz w:val="24"/>
      <w:szCs w:val="24"/>
      <w:lang w:eastAsia="ar-SA"/>
    </w:rPr>
  </w:style>
  <w:style w:type="paragraph" w:customStyle="1" w:styleId="Zwykytekst1">
    <w:name w:val="Zwykły tekst1"/>
    <w:basedOn w:val="Normalny"/>
    <w:rsid w:val="009E436E"/>
    <w:pPr>
      <w:suppressAutoHyphens/>
    </w:pPr>
    <w:rPr>
      <w:rFonts w:ascii="Courier New" w:hAnsi="Courier New"/>
      <w:lang w:eastAsia="ar-SA"/>
    </w:rPr>
  </w:style>
  <w:style w:type="paragraph" w:styleId="Poprawka">
    <w:name w:val="Revision"/>
    <w:hidden/>
    <w:uiPriority w:val="99"/>
    <w:rsid w:val="009E436E"/>
    <w:rPr>
      <w:rFonts w:ascii="Times New Roman" w:eastAsia="Times New Roman" w:hAnsi="Times New Roman"/>
    </w:rPr>
  </w:style>
  <w:style w:type="paragraph" w:customStyle="1" w:styleId="Style1">
    <w:name w:val="Style 1"/>
    <w:uiPriority w:val="99"/>
    <w:rsid w:val="009E436E"/>
    <w:pPr>
      <w:widowControl w:val="0"/>
      <w:autoSpaceDE w:val="0"/>
      <w:autoSpaceDN w:val="0"/>
      <w:adjustRightInd w:val="0"/>
    </w:pPr>
    <w:rPr>
      <w:rFonts w:ascii="Times New Roman" w:eastAsia="Times New Roman" w:hAnsi="Times New Roman"/>
      <w:lang w:val="en-US"/>
    </w:rPr>
  </w:style>
  <w:style w:type="paragraph" w:customStyle="1" w:styleId="Style8">
    <w:name w:val="Style 8"/>
    <w:rsid w:val="009E436E"/>
    <w:pPr>
      <w:widowControl w:val="0"/>
      <w:autoSpaceDE w:val="0"/>
      <w:autoSpaceDN w:val="0"/>
      <w:ind w:left="36"/>
    </w:pPr>
    <w:rPr>
      <w:rFonts w:ascii="Times New Roman" w:eastAsia="Times New Roman" w:hAnsi="Times New Roman"/>
      <w:lang w:val="en-US"/>
    </w:rPr>
  </w:style>
  <w:style w:type="paragraph" w:customStyle="1" w:styleId="Style11">
    <w:name w:val="Style 11"/>
    <w:rsid w:val="009E436E"/>
    <w:pPr>
      <w:widowControl w:val="0"/>
      <w:autoSpaceDE w:val="0"/>
      <w:autoSpaceDN w:val="0"/>
      <w:ind w:left="72"/>
    </w:pPr>
    <w:rPr>
      <w:rFonts w:ascii="Times New Roman" w:eastAsia="Times New Roman" w:hAnsi="Times New Roman"/>
      <w:lang w:val="en-US"/>
    </w:rPr>
  </w:style>
  <w:style w:type="character" w:customStyle="1" w:styleId="CharacterStyle4">
    <w:name w:val="Character Style 4"/>
    <w:rsid w:val="009E436E"/>
    <w:rPr>
      <w:sz w:val="20"/>
      <w:szCs w:val="20"/>
    </w:rPr>
  </w:style>
  <w:style w:type="paragraph" w:customStyle="1" w:styleId="Style2">
    <w:name w:val="Style 2"/>
    <w:uiPriority w:val="99"/>
    <w:rsid w:val="009E436E"/>
    <w:pPr>
      <w:widowControl w:val="0"/>
      <w:autoSpaceDE w:val="0"/>
      <w:autoSpaceDN w:val="0"/>
      <w:adjustRightInd w:val="0"/>
    </w:pPr>
    <w:rPr>
      <w:rFonts w:ascii="Times New Roman" w:eastAsia="Times New Roman" w:hAnsi="Times New Roman"/>
      <w:lang w:val="en-US"/>
    </w:rPr>
  </w:style>
  <w:style w:type="paragraph" w:styleId="Nagwekspisutreci">
    <w:name w:val="TOC Heading"/>
    <w:basedOn w:val="Nagwek1"/>
    <w:next w:val="Normalny"/>
    <w:qFormat/>
    <w:rsid w:val="009E436E"/>
    <w:pPr>
      <w:keepLines/>
      <w:spacing w:before="480" w:after="0" w:line="276" w:lineRule="auto"/>
      <w:outlineLvl w:val="9"/>
    </w:pPr>
    <w:rPr>
      <w:rFonts w:ascii="Cambria" w:hAnsi="Cambria"/>
      <w:bCs/>
      <w:color w:val="365F91"/>
      <w:spacing w:val="0"/>
      <w:kern w:val="0"/>
      <w:szCs w:val="28"/>
      <w:lang w:eastAsia="en-US"/>
    </w:rPr>
  </w:style>
  <w:style w:type="table" w:customStyle="1" w:styleId="Tabela-Siatka2">
    <w:name w:val="Tabela - Siatka2"/>
    <w:basedOn w:val="Standardowy"/>
    <w:next w:val="Tabela-Siatka"/>
    <w:uiPriority w:val="59"/>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copy">
    <w:name w:val="boldcopy"/>
    <w:rsid w:val="00760573"/>
  </w:style>
  <w:style w:type="character" w:customStyle="1" w:styleId="BezodstpwZnak">
    <w:name w:val="Bez odstępów Znak"/>
    <w:link w:val="Bezodstpw"/>
    <w:rsid w:val="00F01D27"/>
    <w:rPr>
      <w:sz w:val="22"/>
      <w:szCs w:val="22"/>
      <w:lang w:eastAsia="en-US"/>
    </w:rPr>
  </w:style>
  <w:style w:type="paragraph" w:customStyle="1" w:styleId="Tekstpodstawowyzwciciem1">
    <w:name w:val="Tekst podstawowy z wcięciem1"/>
    <w:basedOn w:val="Tekstpodstawowy"/>
    <w:rsid w:val="00843D72"/>
    <w:pPr>
      <w:spacing w:after="0"/>
      <w:ind w:firstLine="360"/>
    </w:pPr>
    <w:rPr>
      <w:lang w:eastAsia="zh-CN"/>
    </w:rPr>
  </w:style>
  <w:style w:type="paragraph" w:customStyle="1" w:styleId="Tekstpodstawowywcity22">
    <w:name w:val="Tekst podstawowy wcięty 22"/>
    <w:basedOn w:val="Normalny"/>
    <w:rsid w:val="00843D72"/>
    <w:pPr>
      <w:ind w:firstLine="708"/>
    </w:pPr>
    <w:rPr>
      <w:rFonts w:ascii="Arial" w:hAnsi="Arial" w:cs="Arial"/>
      <w:sz w:val="18"/>
    </w:rPr>
  </w:style>
  <w:style w:type="character" w:customStyle="1" w:styleId="Podpistabeli2">
    <w:name w:val="Podpis tabeli (2)"/>
    <w:rsid w:val="009463E9"/>
    <w:rPr>
      <w:rFonts w:ascii="Arial" w:eastAsia="Arial" w:hAnsi="Arial" w:cs="Arial"/>
      <w:b w:val="0"/>
      <w:bCs w:val="0"/>
      <w:i w:val="0"/>
      <w:iCs w:val="0"/>
      <w:smallCaps w:val="0"/>
      <w:strike w:val="0"/>
      <w:color w:val="000000"/>
      <w:spacing w:val="0"/>
      <w:w w:val="100"/>
      <w:position w:val="0"/>
      <w:sz w:val="15"/>
      <w:szCs w:val="15"/>
      <w:u w:val="single"/>
      <w:lang w:val="pl-PL" w:eastAsia="pl-PL" w:bidi="pl-PL"/>
    </w:rPr>
  </w:style>
  <w:style w:type="character" w:customStyle="1" w:styleId="Teksttreci2">
    <w:name w:val="Tekst treści (2)_"/>
    <w:link w:val="Teksttreci20"/>
    <w:rsid w:val="009463E9"/>
    <w:rPr>
      <w:rFonts w:ascii="Arial" w:eastAsia="Arial" w:hAnsi="Arial" w:cs="Arial"/>
      <w:sz w:val="19"/>
      <w:szCs w:val="19"/>
      <w:shd w:val="clear" w:color="auto" w:fill="FFFFFF"/>
    </w:rPr>
  </w:style>
  <w:style w:type="character" w:customStyle="1" w:styleId="Teksttreci275pt">
    <w:name w:val="Tekst treści (2) + 7;5 pt"/>
    <w:rsid w:val="009463E9"/>
    <w:rPr>
      <w:rFonts w:ascii="Arial" w:eastAsia="Arial" w:hAnsi="Arial" w:cs="Arial"/>
      <w:b w:val="0"/>
      <w:bCs w:val="0"/>
      <w:i w:val="0"/>
      <w:iCs w:val="0"/>
      <w:smallCaps w:val="0"/>
      <w:strike w:val="0"/>
      <w:color w:val="000000"/>
      <w:spacing w:val="0"/>
      <w:w w:val="100"/>
      <w:position w:val="0"/>
      <w:sz w:val="15"/>
      <w:szCs w:val="15"/>
      <w:u w:val="none"/>
      <w:lang w:val="pl-PL" w:eastAsia="pl-PL" w:bidi="pl-PL"/>
    </w:rPr>
  </w:style>
  <w:style w:type="character" w:customStyle="1" w:styleId="PogrubienieTeksttreci275ptKursywa">
    <w:name w:val="Pogrubienie;Tekst treści (2) + 7;5 pt;Kursywa"/>
    <w:rsid w:val="009463E9"/>
    <w:rPr>
      <w:rFonts w:ascii="Arial" w:eastAsia="Arial" w:hAnsi="Arial" w:cs="Arial"/>
      <w:b/>
      <w:bCs/>
      <w:i/>
      <w:iCs/>
      <w:smallCaps w:val="0"/>
      <w:strike w:val="0"/>
      <w:color w:val="000000"/>
      <w:spacing w:val="0"/>
      <w:w w:val="100"/>
      <w:position w:val="0"/>
      <w:sz w:val="15"/>
      <w:szCs w:val="15"/>
      <w:u w:val="none"/>
      <w:lang w:val="pl-PL" w:eastAsia="pl-PL" w:bidi="pl-PL"/>
    </w:rPr>
  </w:style>
  <w:style w:type="paragraph" w:customStyle="1" w:styleId="Teksttreci20">
    <w:name w:val="Tekst treści (2)"/>
    <w:basedOn w:val="Normalny"/>
    <w:link w:val="Teksttreci2"/>
    <w:rsid w:val="009463E9"/>
    <w:pPr>
      <w:widowControl w:val="0"/>
      <w:shd w:val="clear" w:color="auto" w:fill="FFFFFF"/>
      <w:spacing w:before="240" w:after="240" w:line="230" w:lineRule="exact"/>
      <w:ind w:hanging="740"/>
    </w:pPr>
    <w:rPr>
      <w:rFonts w:ascii="Arial" w:eastAsia="Arial" w:hAnsi="Arial" w:cs="Arial"/>
      <w:sz w:val="19"/>
      <w:szCs w:val="19"/>
    </w:rPr>
  </w:style>
  <w:style w:type="character" w:customStyle="1" w:styleId="Podpistabeli3">
    <w:name w:val="Podpis tabeli (3)_"/>
    <w:link w:val="Podpistabeli30"/>
    <w:rsid w:val="009463E9"/>
    <w:rPr>
      <w:rFonts w:ascii="Arial" w:eastAsia="Arial" w:hAnsi="Arial" w:cs="Arial"/>
      <w:i/>
      <w:iCs/>
      <w:shd w:val="clear" w:color="auto" w:fill="FFFFFF"/>
    </w:rPr>
  </w:style>
  <w:style w:type="paragraph" w:customStyle="1" w:styleId="Podpistabeli30">
    <w:name w:val="Podpis tabeli (3)"/>
    <w:basedOn w:val="Normalny"/>
    <w:link w:val="Podpistabeli3"/>
    <w:rsid w:val="009463E9"/>
    <w:pPr>
      <w:widowControl w:val="0"/>
      <w:shd w:val="clear" w:color="auto" w:fill="FFFFFF"/>
      <w:spacing w:line="230" w:lineRule="exact"/>
    </w:pPr>
    <w:rPr>
      <w:rFonts w:ascii="Arial" w:eastAsia="Arial" w:hAnsi="Arial" w:cs="Arial"/>
      <w:i/>
      <w:iCs/>
    </w:rPr>
  </w:style>
  <w:style w:type="character" w:customStyle="1" w:styleId="Podpistabeli20">
    <w:name w:val="Podpis tabeli (2)_"/>
    <w:rsid w:val="009463E9"/>
    <w:rPr>
      <w:rFonts w:ascii="Arial" w:eastAsia="Arial" w:hAnsi="Arial" w:cs="Arial"/>
      <w:b w:val="0"/>
      <w:bCs w:val="0"/>
      <w:i w:val="0"/>
      <w:iCs w:val="0"/>
      <w:smallCaps w:val="0"/>
      <w:strike w:val="0"/>
      <w:sz w:val="15"/>
      <w:szCs w:val="15"/>
      <w:u w:val="none"/>
    </w:rPr>
  </w:style>
  <w:style w:type="character" w:customStyle="1" w:styleId="PogrubienieTeksttreci26pt">
    <w:name w:val="Pogrubienie;Tekst treści (2) + 6 pt"/>
    <w:rsid w:val="00707769"/>
    <w:rPr>
      <w:rFonts w:ascii="Arial" w:eastAsia="Arial" w:hAnsi="Arial" w:cs="Arial"/>
      <w:b/>
      <w:bCs/>
      <w:i w:val="0"/>
      <w:iCs w:val="0"/>
      <w:smallCaps w:val="0"/>
      <w:strike w:val="0"/>
      <w:color w:val="000000"/>
      <w:spacing w:val="0"/>
      <w:w w:val="100"/>
      <w:position w:val="0"/>
      <w:sz w:val="12"/>
      <w:szCs w:val="12"/>
      <w:u w:val="none"/>
      <w:shd w:val="clear" w:color="auto" w:fill="FFFFFF"/>
      <w:lang w:val="pl-PL" w:eastAsia="pl-PL" w:bidi="pl-PL"/>
    </w:rPr>
  </w:style>
  <w:style w:type="character" w:customStyle="1" w:styleId="Teksttreci24ptMaelitery">
    <w:name w:val="Tekst treści (2) + 4 pt;Małe litery"/>
    <w:rsid w:val="00707769"/>
    <w:rPr>
      <w:rFonts w:ascii="Arial" w:eastAsia="Arial" w:hAnsi="Arial" w:cs="Arial"/>
      <w:b w:val="0"/>
      <w:bCs w:val="0"/>
      <w:i w:val="0"/>
      <w:iCs w:val="0"/>
      <w:smallCaps/>
      <w:strike w:val="0"/>
      <w:color w:val="000000"/>
      <w:spacing w:val="0"/>
      <w:w w:val="100"/>
      <w:position w:val="0"/>
      <w:sz w:val="8"/>
      <w:szCs w:val="8"/>
      <w:u w:val="none"/>
      <w:shd w:val="clear" w:color="auto" w:fill="FFFFFF"/>
      <w:lang w:val="pl-PL" w:eastAsia="pl-PL" w:bidi="pl-PL"/>
    </w:rPr>
  </w:style>
  <w:style w:type="character" w:customStyle="1" w:styleId="Teksttreci26ptKursywa">
    <w:name w:val="Tekst treści (2) + 6 pt;Kursywa"/>
    <w:rsid w:val="00707769"/>
    <w:rPr>
      <w:rFonts w:ascii="Arial" w:eastAsia="Arial" w:hAnsi="Arial" w:cs="Arial"/>
      <w:b/>
      <w:bCs/>
      <w:i/>
      <w:iCs/>
      <w:smallCaps w:val="0"/>
      <w:strike w:val="0"/>
      <w:color w:val="000000"/>
      <w:spacing w:val="0"/>
      <w:w w:val="100"/>
      <w:position w:val="0"/>
      <w:sz w:val="12"/>
      <w:szCs w:val="12"/>
      <w:u w:val="none"/>
      <w:shd w:val="clear" w:color="auto" w:fill="FFFFFF"/>
      <w:lang w:val="pl-PL" w:eastAsia="pl-PL" w:bidi="pl-PL"/>
    </w:rPr>
  </w:style>
  <w:style w:type="character" w:customStyle="1" w:styleId="Nagwek30">
    <w:name w:val="Nagłówek #3_"/>
    <w:link w:val="Nagwek31"/>
    <w:rsid w:val="0070482D"/>
    <w:rPr>
      <w:rFonts w:ascii="Times New Roman" w:eastAsia="Times New Roman" w:hAnsi="Times New Roman"/>
      <w:b/>
      <w:bCs/>
      <w:sz w:val="22"/>
      <w:szCs w:val="22"/>
      <w:shd w:val="clear" w:color="auto" w:fill="FFFFFF"/>
    </w:rPr>
  </w:style>
  <w:style w:type="paragraph" w:customStyle="1" w:styleId="Nagwek31">
    <w:name w:val="Nagłówek #3"/>
    <w:basedOn w:val="Normalny"/>
    <w:link w:val="Nagwek30"/>
    <w:rsid w:val="0070482D"/>
    <w:pPr>
      <w:widowControl w:val="0"/>
      <w:shd w:val="clear" w:color="auto" w:fill="FFFFFF"/>
      <w:spacing w:line="274" w:lineRule="exact"/>
      <w:outlineLvl w:val="2"/>
    </w:pPr>
    <w:rPr>
      <w:b/>
      <w:bCs/>
      <w:sz w:val="22"/>
      <w:szCs w:val="22"/>
    </w:rPr>
  </w:style>
  <w:style w:type="character" w:customStyle="1" w:styleId="Teksttreci4">
    <w:name w:val="Tekst treści (4)_"/>
    <w:link w:val="Teksttreci40"/>
    <w:rsid w:val="00D93836"/>
    <w:rPr>
      <w:rFonts w:ascii="Verdana" w:eastAsia="Verdana" w:hAnsi="Verdana" w:cs="Verdana"/>
      <w:b/>
      <w:bCs/>
      <w:sz w:val="18"/>
      <w:szCs w:val="18"/>
      <w:shd w:val="clear" w:color="auto" w:fill="FFFFFF"/>
    </w:rPr>
  </w:style>
  <w:style w:type="character" w:customStyle="1" w:styleId="Teksttreci2Pogrubienie">
    <w:name w:val="Tekst treści (2) + Pogrubienie"/>
    <w:rsid w:val="00D93836"/>
    <w:rPr>
      <w:rFonts w:ascii="Verdana" w:eastAsia="Verdana" w:hAnsi="Verdana" w:cs="Verdana"/>
      <w:b/>
      <w:bCs/>
      <w:i w:val="0"/>
      <w:iCs w:val="0"/>
      <w:smallCaps w:val="0"/>
      <w:strike w:val="0"/>
      <w:color w:val="000000"/>
      <w:spacing w:val="0"/>
      <w:w w:val="100"/>
      <w:position w:val="0"/>
      <w:sz w:val="18"/>
      <w:szCs w:val="18"/>
      <w:u w:val="none"/>
      <w:shd w:val="clear" w:color="auto" w:fill="FFFFFF"/>
      <w:lang w:val="pl-PL" w:eastAsia="pl-PL" w:bidi="pl-PL"/>
    </w:rPr>
  </w:style>
  <w:style w:type="paragraph" w:customStyle="1" w:styleId="Teksttreci40">
    <w:name w:val="Tekst treści (4)"/>
    <w:basedOn w:val="Normalny"/>
    <w:link w:val="Teksttreci4"/>
    <w:rsid w:val="00D93836"/>
    <w:pPr>
      <w:widowControl w:val="0"/>
      <w:shd w:val="clear" w:color="auto" w:fill="FFFFFF"/>
      <w:spacing w:before="120" w:after="240" w:line="0" w:lineRule="atLeast"/>
    </w:pPr>
    <w:rPr>
      <w:rFonts w:ascii="Verdana" w:eastAsia="Verdana" w:hAnsi="Verdana" w:cs="Verdana"/>
      <w:b/>
      <w:bCs/>
      <w:sz w:val="18"/>
      <w:szCs w:val="18"/>
    </w:rPr>
  </w:style>
  <w:style w:type="character" w:customStyle="1" w:styleId="Teksttreci2Maelitery">
    <w:name w:val="Tekst treści (2) + Małe litery"/>
    <w:rsid w:val="00D93836"/>
    <w:rPr>
      <w:rFonts w:ascii="Verdana" w:eastAsia="Verdana" w:hAnsi="Verdana" w:cs="Verdana"/>
      <w:b w:val="0"/>
      <w:bCs w:val="0"/>
      <w:i w:val="0"/>
      <w:iCs w:val="0"/>
      <w:smallCaps/>
      <w:strike w:val="0"/>
      <w:color w:val="000000"/>
      <w:spacing w:val="0"/>
      <w:w w:val="100"/>
      <w:position w:val="0"/>
      <w:sz w:val="18"/>
      <w:szCs w:val="18"/>
      <w:u w:val="none"/>
      <w:shd w:val="clear" w:color="auto" w:fill="FFFFFF"/>
      <w:lang w:val="pl-PL" w:eastAsia="pl-PL" w:bidi="pl-PL"/>
    </w:rPr>
  </w:style>
  <w:style w:type="character" w:customStyle="1" w:styleId="Teksttreci2Georgia95pt">
    <w:name w:val="Tekst treści (2) + Georgia;9;5 pt"/>
    <w:rsid w:val="00D93836"/>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pl-PL" w:eastAsia="pl-PL" w:bidi="pl-PL"/>
    </w:rPr>
  </w:style>
  <w:style w:type="table" w:customStyle="1" w:styleId="TableNormal">
    <w:name w:val="Table Normal"/>
    <w:uiPriority w:val="2"/>
    <w:semiHidden/>
    <w:unhideWhenUsed/>
    <w:qFormat/>
    <w:rsid w:val="00587AA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587AA3"/>
    <w:pPr>
      <w:widowControl w:val="0"/>
      <w:autoSpaceDE w:val="0"/>
      <w:autoSpaceDN w:val="0"/>
      <w:ind w:left="107"/>
    </w:pPr>
    <w:rPr>
      <w:rFonts w:ascii="Verdana" w:eastAsia="Verdana" w:hAnsi="Verdana" w:cs="Verdana"/>
      <w:sz w:val="22"/>
      <w:szCs w:val="22"/>
      <w:lang w:val="en-US" w:eastAsia="en-US"/>
    </w:rPr>
  </w:style>
  <w:style w:type="character" w:customStyle="1" w:styleId="Nagwek1Znak3">
    <w:name w:val="Nagłówek 1 Znak3"/>
    <w:uiPriority w:val="9"/>
    <w:rsid w:val="00B27154"/>
    <w:rPr>
      <w:rFonts w:ascii="Verdana" w:hAnsi="Verdana" w:cs="Arial"/>
      <w:b/>
      <w:iCs/>
      <w:caps/>
      <w:snapToGrid w:val="0"/>
      <w:kern w:val="3"/>
      <w:sz w:val="20"/>
      <w:szCs w:val="20"/>
      <w:lang w:eastAsia="ar-SA"/>
    </w:rPr>
  </w:style>
  <w:style w:type="character" w:customStyle="1" w:styleId="Nagwek2Znak3">
    <w:name w:val="Nagłówek 2 Znak3"/>
    <w:rsid w:val="00B27154"/>
    <w:rPr>
      <w:rFonts w:ascii="Cambria" w:eastAsia="Times New Roman" w:hAnsi="Cambria" w:cs="Times New Roman"/>
      <w:b/>
      <w:bCs/>
      <w:i/>
      <w:iCs/>
      <w:kern w:val="3"/>
      <w:sz w:val="28"/>
      <w:szCs w:val="28"/>
    </w:rPr>
  </w:style>
  <w:style w:type="character" w:customStyle="1" w:styleId="Nagwek3Znak3">
    <w:name w:val="Nagłówek 3 Znak3"/>
    <w:uiPriority w:val="9"/>
    <w:rsid w:val="00B27154"/>
    <w:rPr>
      <w:rFonts w:ascii="Cambria" w:eastAsia="Times New Roman" w:hAnsi="Cambria" w:cs="Times New Roman"/>
      <w:b/>
      <w:bCs/>
      <w:kern w:val="3"/>
      <w:sz w:val="26"/>
      <w:szCs w:val="26"/>
    </w:rPr>
  </w:style>
  <w:style w:type="character" w:customStyle="1" w:styleId="Nagwek4Znak2">
    <w:name w:val="Nagłówek 4 Znak2"/>
    <w:uiPriority w:val="99"/>
    <w:rsid w:val="00B27154"/>
    <w:rPr>
      <w:rFonts w:ascii="Calibri" w:eastAsia="Times New Roman" w:hAnsi="Calibri" w:cs="Times New Roman"/>
      <w:b/>
      <w:bCs/>
      <w:kern w:val="3"/>
      <w:sz w:val="28"/>
      <w:szCs w:val="28"/>
    </w:rPr>
  </w:style>
  <w:style w:type="character" w:customStyle="1" w:styleId="Nagwek5Znak2">
    <w:name w:val="Nagłówek 5 Znak2"/>
    <w:uiPriority w:val="99"/>
    <w:rsid w:val="00B27154"/>
    <w:rPr>
      <w:rFonts w:ascii="Calibri" w:eastAsia="Times New Roman" w:hAnsi="Calibri" w:cs="Times New Roman"/>
      <w:b/>
      <w:bCs/>
      <w:i/>
      <w:iCs/>
      <w:kern w:val="3"/>
      <w:sz w:val="26"/>
      <w:szCs w:val="26"/>
    </w:rPr>
  </w:style>
  <w:style w:type="character" w:customStyle="1" w:styleId="Nagwek6Znak2">
    <w:name w:val="Nagłówek 6 Znak2"/>
    <w:uiPriority w:val="99"/>
    <w:rsid w:val="00B27154"/>
    <w:rPr>
      <w:rFonts w:ascii="Calibri" w:eastAsia="Times New Roman" w:hAnsi="Calibri" w:cs="Times New Roman"/>
      <w:b/>
      <w:bCs/>
      <w:kern w:val="3"/>
    </w:rPr>
  </w:style>
  <w:style w:type="character" w:customStyle="1" w:styleId="Nagwek7Znak2">
    <w:name w:val="Nagłówek 7 Znak2"/>
    <w:uiPriority w:val="99"/>
    <w:rsid w:val="00B27154"/>
    <w:rPr>
      <w:rFonts w:ascii="Calibri" w:eastAsia="Times New Roman" w:hAnsi="Calibri" w:cs="Times New Roman"/>
      <w:kern w:val="3"/>
      <w:sz w:val="24"/>
      <w:szCs w:val="24"/>
    </w:rPr>
  </w:style>
  <w:style w:type="character" w:customStyle="1" w:styleId="Nagwek8Znak2">
    <w:name w:val="Nagłówek 8 Znak2"/>
    <w:uiPriority w:val="99"/>
    <w:rsid w:val="00B27154"/>
    <w:rPr>
      <w:rFonts w:ascii="Calibri" w:eastAsia="Times New Roman" w:hAnsi="Calibri" w:cs="Times New Roman"/>
      <w:i/>
      <w:iCs/>
      <w:kern w:val="3"/>
      <w:sz w:val="24"/>
      <w:szCs w:val="24"/>
    </w:rPr>
  </w:style>
  <w:style w:type="character" w:customStyle="1" w:styleId="Nagwek9Znak2">
    <w:name w:val="Nagłówek 9 Znak2"/>
    <w:uiPriority w:val="99"/>
    <w:rsid w:val="00B27154"/>
    <w:rPr>
      <w:rFonts w:ascii="Cambria" w:eastAsia="Times New Roman" w:hAnsi="Cambria" w:cs="Times New Roman"/>
      <w:kern w:val="3"/>
    </w:rPr>
  </w:style>
  <w:style w:type="paragraph" w:customStyle="1" w:styleId="Standard">
    <w:name w:val="Standard"/>
    <w:uiPriority w:val="99"/>
    <w:rsid w:val="00B27154"/>
    <w:pPr>
      <w:suppressAutoHyphens/>
      <w:autoSpaceDN w:val="0"/>
      <w:textAlignment w:val="baseline"/>
    </w:pPr>
    <w:rPr>
      <w:rFonts w:eastAsia="Times New Roman" w:cs="Calibri"/>
      <w:kern w:val="3"/>
      <w:sz w:val="22"/>
      <w:szCs w:val="22"/>
      <w:lang w:eastAsia="ar-SA"/>
    </w:rPr>
  </w:style>
  <w:style w:type="paragraph" w:customStyle="1" w:styleId="Heading">
    <w:name w:val="Heading"/>
    <w:basedOn w:val="Standard"/>
    <w:next w:val="Textbody"/>
    <w:uiPriority w:val="99"/>
    <w:rsid w:val="00B27154"/>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B27154"/>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Index">
    <w:name w:val="Index"/>
    <w:basedOn w:val="Standard"/>
    <w:uiPriority w:val="99"/>
    <w:rsid w:val="00B27154"/>
    <w:pPr>
      <w:suppressLineNumbers/>
    </w:pPr>
    <w:rPr>
      <w:rFonts w:cs="Manga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rsid w:val="00B27154"/>
    <w:rPr>
      <w:kern w:val="3"/>
    </w:rPr>
  </w:style>
  <w:style w:type="character" w:customStyle="1" w:styleId="StopkaZnak2">
    <w:name w:val="Stopka Znak2"/>
    <w:uiPriority w:val="99"/>
    <w:rsid w:val="00B27154"/>
    <w:rPr>
      <w:kern w:val="3"/>
    </w:rPr>
  </w:style>
  <w:style w:type="paragraph" w:customStyle="1" w:styleId="Nagwek20">
    <w:name w:val="Nagłówek2"/>
    <w:basedOn w:val="Standard"/>
    <w:rsid w:val="00B27154"/>
    <w:pPr>
      <w:keepNext/>
      <w:spacing w:before="240" w:after="120"/>
    </w:pPr>
    <w:rPr>
      <w:rFonts w:ascii="Arial" w:hAnsi="Arial" w:cs="Mangal"/>
      <w:sz w:val="28"/>
      <w:szCs w:val="28"/>
    </w:rPr>
  </w:style>
  <w:style w:type="paragraph" w:customStyle="1" w:styleId="Podpis2">
    <w:name w:val="Podpis2"/>
    <w:basedOn w:val="Standard"/>
    <w:uiPriority w:val="99"/>
    <w:rsid w:val="00B27154"/>
    <w:pPr>
      <w:suppressLineNumbers/>
      <w:spacing w:before="120" w:after="120"/>
    </w:pPr>
    <w:rPr>
      <w:rFonts w:cs="Mangal"/>
      <w:i/>
      <w:iCs/>
      <w:sz w:val="24"/>
      <w:szCs w:val="24"/>
    </w:rPr>
  </w:style>
  <w:style w:type="paragraph" w:customStyle="1" w:styleId="Nagwek10">
    <w:name w:val="Nagłówek1"/>
    <w:basedOn w:val="Standard"/>
    <w:rsid w:val="00B27154"/>
    <w:pPr>
      <w:keepNext/>
      <w:spacing w:before="240" w:after="120"/>
    </w:pPr>
    <w:rPr>
      <w:rFonts w:ascii="Arial" w:hAnsi="Arial" w:cs="Mangal"/>
      <w:sz w:val="28"/>
      <w:szCs w:val="28"/>
    </w:rPr>
  </w:style>
  <w:style w:type="paragraph" w:customStyle="1" w:styleId="Podpis1">
    <w:name w:val="Podpis1"/>
    <w:basedOn w:val="Standard"/>
    <w:rsid w:val="00B27154"/>
    <w:pPr>
      <w:suppressLineNumbers/>
      <w:spacing w:before="120" w:after="120"/>
    </w:pPr>
    <w:rPr>
      <w:rFonts w:cs="Mangal"/>
      <w:i/>
      <w:iCs/>
      <w:sz w:val="24"/>
      <w:szCs w:val="24"/>
    </w:rPr>
  </w:style>
  <w:style w:type="paragraph" w:customStyle="1" w:styleId="Akapitzlist10">
    <w:name w:val="Akapit z listą1"/>
    <w:basedOn w:val="Standard"/>
    <w:uiPriority w:val="99"/>
    <w:rsid w:val="00B27154"/>
    <w:pPr>
      <w:ind w:left="720"/>
    </w:pPr>
  </w:style>
  <w:style w:type="character" w:customStyle="1" w:styleId="TekstdymkaZnak2">
    <w:name w:val="Tekst dymka Znak2"/>
    <w:uiPriority w:val="99"/>
    <w:rsid w:val="00B27154"/>
    <w:rPr>
      <w:kern w:val="3"/>
      <w:sz w:val="0"/>
      <w:szCs w:val="0"/>
    </w:rPr>
  </w:style>
  <w:style w:type="paragraph" w:customStyle="1" w:styleId="Table">
    <w:name w:val="Table"/>
    <w:basedOn w:val="Standard"/>
    <w:uiPriority w:val="99"/>
    <w:rsid w:val="00B27154"/>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B27154"/>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B27154"/>
    <w:pPr>
      <w:ind w:left="849" w:hanging="283"/>
    </w:pPr>
    <w:rPr>
      <w:rFonts w:ascii="Times New Roman" w:hAnsi="Times New Roman" w:cs="Times New Roman"/>
      <w:sz w:val="20"/>
      <w:szCs w:val="20"/>
      <w:lang w:val="en-GB"/>
    </w:rPr>
  </w:style>
  <w:style w:type="character" w:customStyle="1" w:styleId="TekstprzypisukocowegoZnak2">
    <w:name w:val="Tekst przypisu końcowego Znak2"/>
    <w:uiPriority w:val="99"/>
    <w:rsid w:val="00B27154"/>
    <w:rPr>
      <w:kern w:val="3"/>
      <w:sz w:val="20"/>
      <w:szCs w:val="20"/>
    </w:rPr>
  </w:style>
  <w:style w:type="character" w:customStyle="1" w:styleId="TekstprzypisudolnegoZnak3">
    <w:name w:val="Tekst przypisu dolnego Znak3"/>
    <w:uiPriority w:val="99"/>
    <w:rsid w:val="00B27154"/>
    <w:rPr>
      <w:rFonts w:ascii="Calibri" w:hAnsi="Calibri"/>
      <w:lang w:val="pl-PL" w:eastAsia="ar-SA" w:bidi="ar-SA"/>
    </w:rPr>
  </w:style>
  <w:style w:type="paragraph" w:customStyle="1" w:styleId="Legenda1">
    <w:name w:val="Legenda1"/>
    <w:basedOn w:val="Standard"/>
    <w:rsid w:val="00B27154"/>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komentarza1">
    <w:name w:val="Tekst komentarza1"/>
    <w:basedOn w:val="Standard"/>
    <w:rsid w:val="00B27154"/>
    <w:rPr>
      <w:rFonts w:ascii="Times New Roman" w:hAnsi="Times New Roman" w:cs="Times New Roman"/>
      <w:sz w:val="20"/>
      <w:szCs w:val="20"/>
    </w:rPr>
  </w:style>
  <w:style w:type="paragraph" w:customStyle="1" w:styleId="Nagwek11">
    <w:name w:val="Nagłówek #1"/>
    <w:basedOn w:val="Standard"/>
    <w:uiPriority w:val="99"/>
    <w:rsid w:val="00B27154"/>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2">
    <w:name w:val="Nagłówek #2"/>
    <w:basedOn w:val="Standard"/>
    <w:uiPriority w:val="99"/>
    <w:rsid w:val="00B27154"/>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B27154"/>
    <w:pPr>
      <w:widowControl w:val="0"/>
      <w:shd w:val="clear" w:color="auto" w:fill="FFFFFF"/>
      <w:spacing w:before="420" w:after="180" w:line="240" w:lineRule="atLeast"/>
      <w:jc w:val="both"/>
    </w:pPr>
    <w:rPr>
      <w:rFonts w:ascii="Arial" w:hAnsi="Arial" w:cs="Arial"/>
      <w:b/>
      <w:bCs/>
      <w:sz w:val="19"/>
      <w:szCs w:val="19"/>
    </w:rPr>
  </w:style>
  <w:style w:type="paragraph" w:customStyle="1" w:styleId="Teksttreci7">
    <w:name w:val="Tekst treści (7)"/>
    <w:basedOn w:val="Standard"/>
    <w:uiPriority w:val="99"/>
    <w:rsid w:val="00B27154"/>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B27154"/>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B27154"/>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B27154"/>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0">
    <w:name w:val="Spis treści (2)"/>
    <w:basedOn w:val="Standard"/>
    <w:uiPriority w:val="99"/>
    <w:rsid w:val="00B27154"/>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B27154"/>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0">
    <w:name w:val="Nagłówek #2 (2)"/>
    <w:basedOn w:val="Standard"/>
    <w:uiPriority w:val="99"/>
    <w:rsid w:val="00B27154"/>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50">
    <w:name w:val="Nagłówek #5"/>
    <w:basedOn w:val="Standard"/>
    <w:uiPriority w:val="99"/>
    <w:rsid w:val="00B27154"/>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B27154"/>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B27154"/>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B27154"/>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B27154"/>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B27154"/>
    <w:pPr>
      <w:ind w:left="720"/>
    </w:pPr>
  </w:style>
  <w:style w:type="paragraph" w:customStyle="1" w:styleId="Textbodyindent">
    <w:name w:val="Text body indent"/>
    <w:basedOn w:val="Standard"/>
    <w:uiPriority w:val="99"/>
    <w:rsid w:val="00B27154"/>
    <w:pPr>
      <w:spacing w:after="120"/>
      <w:ind w:left="283"/>
    </w:pPr>
    <w:rPr>
      <w:rFonts w:ascii="Times New Roman" w:hAnsi="Times New Roman" w:cs="Times New Roman"/>
      <w:sz w:val="24"/>
      <w:szCs w:val="24"/>
    </w:rPr>
  </w:style>
  <w:style w:type="paragraph" w:customStyle="1" w:styleId="normalny3">
    <w:name w:val="normalny 3"/>
    <w:basedOn w:val="Standard"/>
    <w:rsid w:val="00B27154"/>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B27154"/>
    <w:pPr>
      <w:tabs>
        <w:tab w:val="left" w:pos="747"/>
        <w:tab w:val="left" w:pos="927"/>
        <w:tab w:val="left" w:pos="974"/>
        <w:tab w:val="left" w:pos="1620"/>
        <w:tab w:val="left" w:pos="2676"/>
      </w:tabs>
      <w:suppressAutoHyphens/>
      <w:autoSpaceDN w:val="0"/>
      <w:spacing w:after="0"/>
      <w:ind w:left="180" w:hanging="360"/>
      <w:textAlignment w:val="baseline"/>
    </w:pPr>
    <w:rPr>
      <w:rFonts w:cs="Arial"/>
      <w:b w:val="0"/>
      <w:spacing w:val="0"/>
      <w:kern w:val="3"/>
      <w:sz w:val="22"/>
      <w:szCs w:val="24"/>
      <w:lang w:eastAsia="ar-SA"/>
    </w:rPr>
  </w:style>
  <w:style w:type="paragraph" w:customStyle="1" w:styleId="StylNormalny">
    <w:name w:val="Styl Normalny"/>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B27154"/>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B27154"/>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B27154"/>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Nagwek3NiePogrubienie">
    <w:name w:val="Styl Nagłówek 3 + Nie Pogrubienie"/>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StylNagwek3NiePogrubienie1">
    <w:name w:val="Styl Nagłówek 3 + Nie Pogrubienie1"/>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normalnypunkt">
    <w:name w:val="normalny punkt"/>
    <w:basedOn w:val="Standard"/>
    <w:uiPriority w:val="99"/>
    <w:rsid w:val="00B27154"/>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B27154"/>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B27154"/>
    <w:pPr>
      <w:tabs>
        <w:tab w:val="left" w:pos="1097"/>
      </w:tabs>
      <w:suppressAutoHyphens/>
      <w:autoSpaceDN w:val="0"/>
      <w:spacing w:before="0" w:after="120"/>
      <w:ind w:left="357" w:hanging="397"/>
      <w:textAlignment w:val="baseline"/>
    </w:pPr>
    <w:rPr>
      <w:rFonts w:ascii="Verdana" w:hAnsi="Verdana" w:cs="Arial"/>
      <w:bCs/>
      <w:iCs/>
      <w:caps/>
      <w:snapToGrid w:val="0"/>
      <w:spacing w:val="0"/>
      <w:kern w:val="3"/>
      <w:sz w:val="20"/>
      <w:lang w:eastAsia="ar-SA"/>
    </w:rPr>
  </w:style>
  <w:style w:type="paragraph" w:customStyle="1" w:styleId="StylWyjustowany">
    <w:name w:val="Styl Wyjustowany"/>
    <w:basedOn w:val="Standard"/>
    <w:uiPriority w:val="99"/>
    <w:rsid w:val="00B27154"/>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rsid w:val="00B27154"/>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B27154"/>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B27154"/>
    <w:rPr>
      <w:b/>
      <w:bCs w:val="0"/>
    </w:rPr>
  </w:style>
  <w:style w:type="paragraph" w:customStyle="1" w:styleId="Norm12">
    <w:name w:val="Norm 12"/>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B27154"/>
    <w:pPr>
      <w:spacing w:before="240"/>
    </w:pPr>
  </w:style>
  <w:style w:type="paragraph" w:customStyle="1" w:styleId="Text">
    <w:name w:val="Text"/>
    <w:basedOn w:val="Standard"/>
    <w:uiPriority w:val="99"/>
    <w:rsid w:val="00B27154"/>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rsid w:val="00B27154"/>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B27154"/>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B27154"/>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B27154"/>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B27154"/>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B27154"/>
    <w:pPr>
      <w:keepNext/>
      <w:spacing w:after="120"/>
    </w:pPr>
    <w:rPr>
      <w:b/>
      <w:caps/>
    </w:rPr>
  </w:style>
  <w:style w:type="paragraph" w:customStyle="1" w:styleId="Zwrotpoegnalny1">
    <w:name w:val="Zwrot pożegnalny1"/>
    <w:basedOn w:val="Standard"/>
    <w:uiPriority w:val="99"/>
    <w:rsid w:val="00B27154"/>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rsid w:val="00B27154"/>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B27154"/>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B27154"/>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Tekstcourier">
    <w:name w:val="Tekst_courier"/>
    <w:basedOn w:val="Zwykytekst1"/>
    <w:uiPriority w:val="99"/>
    <w:rsid w:val="00B27154"/>
    <w:pPr>
      <w:tabs>
        <w:tab w:val="left" w:pos="2268"/>
        <w:tab w:val="left" w:pos="2835"/>
        <w:tab w:val="left" w:pos="3402"/>
      </w:tabs>
      <w:autoSpaceDN w:val="0"/>
      <w:textAlignment w:val="baseline"/>
    </w:pPr>
    <w:rPr>
      <w:bCs/>
      <w:iCs/>
      <w:kern w:val="3"/>
      <w:sz w:val="24"/>
      <w:szCs w:val="24"/>
    </w:rPr>
  </w:style>
  <w:style w:type="paragraph" w:customStyle="1" w:styleId="Tekstpodstawowy1">
    <w:name w:val="Tekst podstawowy1"/>
    <w:uiPriority w:val="99"/>
    <w:rsid w:val="00B27154"/>
    <w:pPr>
      <w:widowControl w:val="0"/>
      <w:suppressLineNumbers/>
      <w:suppressAutoHyphens/>
      <w:autoSpaceDN w:val="0"/>
      <w:jc w:val="both"/>
      <w:textAlignment w:val="baseline"/>
    </w:pPr>
    <w:rPr>
      <w:rFonts w:ascii="Arial" w:eastAsia="Times New Roman" w:hAnsi="Arial" w:cs="Arial"/>
      <w:color w:val="000000"/>
      <w:kern w:val="3"/>
      <w:sz w:val="24"/>
      <w:lang w:eastAsia="ar-SA"/>
    </w:rPr>
  </w:style>
  <w:style w:type="paragraph" w:customStyle="1" w:styleId="StylNagwek2Pogrubienie">
    <w:name w:val="Styl Nagłówek 2 + Pogrubienie"/>
    <w:basedOn w:val="Nagwek2"/>
    <w:uiPriority w:val="99"/>
    <w:rsid w:val="00B27154"/>
    <w:pPr>
      <w:suppressAutoHyphens/>
      <w:autoSpaceDN w:val="0"/>
      <w:spacing w:after="0"/>
      <w:ind w:left="2496" w:hanging="360"/>
      <w:textAlignment w:val="baseline"/>
    </w:pPr>
    <w:rPr>
      <w:rFonts w:cs="Arial"/>
      <w:b w:val="0"/>
      <w:bCs/>
      <w:spacing w:val="0"/>
      <w:kern w:val="3"/>
      <w:sz w:val="22"/>
      <w:szCs w:val="24"/>
      <w:lang w:eastAsia="ar-SA"/>
    </w:rPr>
  </w:style>
  <w:style w:type="paragraph" w:customStyle="1" w:styleId="wyjust120">
    <w:name w:val="wyjust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B27154"/>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Data10">
    <w:name w:val="Data1"/>
    <w:basedOn w:val="Standard"/>
    <w:rsid w:val="00B27154"/>
    <w:pPr>
      <w:tabs>
        <w:tab w:val="left" w:pos="397"/>
        <w:tab w:val="left" w:pos="567"/>
        <w:tab w:val="left" w:pos="794"/>
      </w:tabs>
    </w:pPr>
    <w:rPr>
      <w:rFonts w:ascii="Times New Roman" w:hAnsi="Times New Roman" w:cs="Arial"/>
      <w:bCs/>
      <w:iCs/>
      <w:sz w:val="20"/>
      <w:szCs w:val="24"/>
    </w:rPr>
  </w:style>
  <w:style w:type="paragraph" w:customStyle="1" w:styleId="71">
    <w:name w:val="7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
    <w:basedOn w:val="Standard"/>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0">
    <w:name w:val="1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0">
    <w:name w:val="Normalny1"/>
    <w:basedOn w:val="Standard"/>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B27154"/>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0">
    <w:name w:val="Tekst podstawowy wcięty 31"/>
    <w:basedOn w:val="Standard"/>
    <w:rsid w:val="00B27154"/>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B27154"/>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Tekstpodstawowy32">
    <w:name w:val="Tekst podstawowy 32"/>
    <w:basedOn w:val="Standard"/>
    <w:rsid w:val="00B27154"/>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B27154"/>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0">
    <w:name w:val="Tekst podstawowy wcięty 21"/>
    <w:basedOn w:val="Standard"/>
    <w:rsid w:val="00B27154"/>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B27154"/>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B27154"/>
  </w:style>
  <w:style w:type="paragraph" w:customStyle="1" w:styleId="Gliederung3">
    <w:name w:val="Gliederung3"/>
    <w:basedOn w:val="Standard"/>
    <w:uiPriority w:val="99"/>
    <w:rsid w:val="00B27154"/>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B27154"/>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B27154"/>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Bezodstpw10">
    <w:name w:val="Bez odstępów1"/>
    <w:rsid w:val="00B27154"/>
    <w:pPr>
      <w:suppressAutoHyphens/>
      <w:autoSpaceDN w:val="0"/>
      <w:textAlignment w:val="baseline"/>
    </w:pPr>
    <w:rPr>
      <w:rFonts w:eastAsia="Times New Roman" w:cs="Calibri"/>
      <w:kern w:val="3"/>
      <w:sz w:val="22"/>
      <w:szCs w:val="22"/>
      <w:lang w:eastAsia="ar-SA"/>
    </w:rPr>
  </w:style>
  <w:style w:type="paragraph" w:customStyle="1" w:styleId="Technical4">
    <w:name w:val="Technical 4"/>
    <w:rsid w:val="00B27154"/>
    <w:pPr>
      <w:tabs>
        <w:tab w:val="left" w:pos="-720"/>
      </w:tabs>
      <w:suppressAutoHyphens/>
      <w:autoSpaceDN w:val="0"/>
      <w:textAlignment w:val="baseline"/>
    </w:pPr>
    <w:rPr>
      <w:rFonts w:ascii="Courier New" w:eastAsia="Times New Roman" w:hAnsi="Courier New" w:cs="Courier New"/>
      <w:b/>
      <w:kern w:val="3"/>
      <w:sz w:val="24"/>
      <w:lang w:val="en-US" w:eastAsia="ar-SA"/>
    </w:rPr>
  </w:style>
  <w:style w:type="paragraph" w:customStyle="1" w:styleId="Normalny2">
    <w:name w:val="Normalny2"/>
    <w:basedOn w:val="Standard"/>
    <w:uiPriority w:val="99"/>
    <w:rsid w:val="00B27154"/>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rsid w:val="00B27154"/>
    <w:pPr>
      <w:tabs>
        <w:tab w:val="left" w:pos="355"/>
      </w:tabs>
      <w:suppressAutoHyphens/>
      <w:overflowPunct w:val="0"/>
      <w:autoSpaceDN w:val="0"/>
      <w:ind w:right="360"/>
      <w:jc w:val="right"/>
      <w:textAlignment w:val="baseline"/>
    </w:pPr>
    <w:rPr>
      <w:iCs/>
      <w:kern w:val="3"/>
      <w:szCs w:val="24"/>
      <w:lang w:val="en-GB" w:eastAsia="ar-SA"/>
    </w:rPr>
  </w:style>
  <w:style w:type="paragraph" w:customStyle="1" w:styleId="Wcicienormalne1">
    <w:name w:val="Wcięcie normalne1"/>
    <w:basedOn w:val="Standard"/>
    <w:rsid w:val="00B27154"/>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StylNagwek3NiePogrubieniePrzed12pt">
    <w:name w:val="Styl Nagłówek 3 + Nie Pogrubienie Przed:  12 pt"/>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lang w:eastAsia="ar-SA"/>
    </w:rPr>
  </w:style>
  <w:style w:type="paragraph" w:customStyle="1" w:styleId="StylNagwek3NiePogrubienie3">
    <w:name w:val="Styl Nagłówek 3 + Nie Pogrubienie3"/>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tytuSSTmay">
    <w:name w:val="tytuł SST mały"/>
    <w:basedOn w:val="TytuSST"/>
    <w:uiPriority w:val="99"/>
    <w:rsid w:val="00B27154"/>
    <w:pPr>
      <w:tabs>
        <w:tab w:val="clear" w:pos="794"/>
        <w:tab w:val="clear" w:pos="2126"/>
        <w:tab w:val="left" w:pos="1701"/>
      </w:tabs>
      <w:spacing w:before="60"/>
    </w:pPr>
    <w:rPr>
      <w:rFonts w:ascii="Arial" w:hAnsi="Arial"/>
      <w:b w:val="0"/>
      <w:sz w:val="18"/>
    </w:rPr>
  </w:style>
  <w:style w:type="character" w:customStyle="1" w:styleId="TekstkomentarzaZnak3">
    <w:name w:val="Tekst komentarza Znak3"/>
    <w:uiPriority w:val="99"/>
    <w:rsid w:val="00B27154"/>
    <w:rPr>
      <w:kern w:val="3"/>
      <w:sz w:val="20"/>
      <w:szCs w:val="20"/>
    </w:rPr>
  </w:style>
  <w:style w:type="character" w:customStyle="1" w:styleId="TematkomentarzaZnak2">
    <w:name w:val="Temat komentarza Znak2"/>
    <w:uiPriority w:val="99"/>
    <w:rsid w:val="00B27154"/>
    <w:rPr>
      <w:b/>
      <w:bCs/>
      <w:kern w:val="3"/>
      <w:sz w:val="20"/>
      <w:szCs w:val="20"/>
    </w:rPr>
  </w:style>
  <w:style w:type="paragraph" w:customStyle="1" w:styleId="Komentarz">
    <w:name w:val="Komentarz"/>
    <w:basedOn w:val="Standard"/>
    <w:uiPriority w:val="99"/>
    <w:rsid w:val="00B27154"/>
    <w:pPr>
      <w:spacing w:before="60"/>
      <w:jc w:val="both"/>
    </w:pPr>
    <w:rPr>
      <w:rFonts w:ascii="Arial" w:hAnsi="Arial"/>
      <w:i/>
      <w:sz w:val="18"/>
    </w:rPr>
  </w:style>
  <w:style w:type="paragraph" w:customStyle="1" w:styleId="Contents1">
    <w:name w:val="Contents 1"/>
    <w:basedOn w:val="Standard"/>
    <w:uiPriority w:val="99"/>
    <w:rsid w:val="00B27154"/>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B27154"/>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B27154"/>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B27154"/>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B27154"/>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B27154"/>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B27154"/>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B27154"/>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B27154"/>
    <w:pPr>
      <w:spacing w:before="60"/>
      <w:ind w:left="1132" w:hanging="283"/>
      <w:jc w:val="both"/>
    </w:pPr>
    <w:rPr>
      <w:rFonts w:ascii="Arial" w:hAnsi="Arial" w:cs="Arial"/>
      <w:bCs/>
      <w:iCs/>
      <w:sz w:val="18"/>
      <w:szCs w:val="24"/>
    </w:rPr>
  </w:style>
  <w:style w:type="paragraph" w:customStyle="1" w:styleId="Lista-kontynuacja1">
    <w:name w:val="Lista - kontynuacja1"/>
    <w:basedOn w:val="Standard"/>
    <w:rsid w:val="00B27154"/>
    <w:pPr>
      <w:spacing w:before="60" w:after="120"/>
      <w:ind w:left="283"/>
      <w:jc w:val="both"/>
    </w:pPr>
    <w:rPr>
      <w:rFonts w:ascii="Arial" w:hAnsi="Arial" w:cs="Arial"/>
      <w:bCs/>
      <w:iCs/>
      <w:sz w:val="18"/>
      <w:szCs w:val="24"/>
    </w:rPr>
  </w:style>
  <w:style w:type="paragraph" w:customStyle="1" w:styleId="Tekstpodstawowy22">
    <w:name w:val="Tekst podstawowy 22"/>
    <w:basedOn w:val="Standard"/>
    <w:rsid w:val="00B27154"/>
    <w:pPr>
      <w:jc w:val="both"/>
    </w:pPr>
    <w:rPr>
      <w:rFonts w:ascii="Arial" w:hAnsi="Arial" w:cs="Arial"/>
      <w:b/>
      <w:bCs/>
      <w:iCs/>
      <w:sz w:val="28"/>
      <w:szCs w:val="24"/>
    </w:rPr>
  </w:style>
  <w:style w:type="paragraph" w:customStyle="1" w:styleId="a2">
    <w:name w:val="Ś"/>
    <w:basedOn w:val="Stopka"/>
    <w:uiPriority w:val="99"/>
    <w:rsid w:val="00B27154"/>
    <w:pPr>
      <w:suppressLineNumbers/>
      <w:tabs>
        <w:tab w:val="clear" w:pos="4536"/>
        <w:tab w:val="clear" w:pos="9072"/>
      </w:tabs>
      <w:suppressAutoHyphens/>
      <w:autoSpaceDN w:val="0"/>
      <w:spacing w:before="40" w:after="200"/>
      <w:jc w:val="right"/>
      <w:textAlignment w:val="baseline"/>
    </w:pPr>
    <w:rPr>
      <w:rFonts w:ascii="Arial" w:hAnsi="Arial" w:cs="Arial"/>
      <w:bCs/>
      <w:i/>
      <w:iCs/>
      <w:kern w:val="3"/>
      <w:sz w:val="16"/>
      <w:szCs w:val="16"/>
    </w:rPr>
  </w:style>
  <w:style w:type="paragraph" w:customStyle="1" w:styleId="StylNagwek1Po0pt">
    <w:name w:val="Styl Nagłówek 1 + Po:  0 pt"/>
    <w:basedOn w:val="Nagwek1"/>
    <w:uiPriority w:val="99"/>
    <w:rsid w:val="00B27154"/>
    <w:pPr>
      <w:suppressAutoHyphens/>
      <w:autoSpaceDN w:val="0"/>
      <w:spacing w:before="600" w:after="0"/>
      <w:ind w:left="397" w:hanging="397"/>
      <w:jc w:val="center"/>
      <w:textAlignment w:val="baseline"/>
    </w:pPr>
    <w:rPr>
      <w:rFonts w:ascii="Arial" w:hAnsi="Arial"/>
      <w:caps/>
      <w:snapToGrid w:val="0"/>
      <w:spacing w:val="0"/>
      <w:kern w:val="3"/>
      <w:sz w:val="20"/>
      <w:lang w:eastAsia="ar-SA"/>
    </w:rPr>
  </w:style>
  <w:style w:type="paragraph" w:customStyle="1" w:styleId="Nagwek2Pogrubienie">
    <w:name w:val="Nagłówek 2 + Pogrubienie"/>
    <w:basedOn w:val="Nagwek2"/>
    <w:uiPriority w:val="99"/>
    <w:rsid w:val="00B27154"/>
    <w:pPr>
      <w:suppressAutoHyphens/>
      <w:autoSpaceDN w:val="0"/>
      <w:spacing w:before="120" w:after="0"/>
      <w:ind w:left="1440" w:hanging="360"/>
      <w:textAlignment w:val="baseline"/>
    </w:pPr>
    <w:rPr>
      <w:rFonts w:ascii="Arial" w:hAnsi="Arial"/>
      <w:b w:val="0"/>
      <w:bCs/>
      <w:spacing w:val="0"/>
      <w:kern w:val="3"/>
      <w:sz w:val="18"/>
      <w:szCs w:val="24"/>
      <w:lang w:eastAsia="ar-SA"/>
    </w:rPr>
  </w:style>
  <w:style w:type="paragraph" w:customStyle="1" w:styleId="Mylnik">
    <w:name w:val="Myślnik"/>
    <w:basedOn w:val="Standard"/>
    <w:rsid w:val="00B27154"/>
    <w:pPr>
      <w:jc w:val="both"/>
    </w:pPr>
    <w:rPr>
      <w:rFonts w:ascii="Arial" w:hAnsi="Arial" w:cs="Arial"/>
      <w:bCs/>
      <w:iCs/>
      <w:sz w:val="18"/>
      <w:szCs w:val="24"/>
    </w:rPr>
  </w:style>
  <w:style w:type="paragraph" w:customStyle="1" w:styleId="Mylnik1">
    <w:name w:val="Myślnik 1"/>
    <w:basedOn w:val="Mylnik"/>
    <w:uiPriority w:val="99"/>
    <w:rsid w:val="00B27154"/>
    <w:pPr>
      <w:spacing w:before="120"/>
    </w:pPr>
  </w:style>
  <w:style w:type="paragraph" w:customStyle="1" w:styleId="StylZlewej0cmWysunicie2cmInterliniaConajmniej1">
    <w:name w:val="Styl Z lewej:  0 cm Wysunięcie:  2 cm Interlinia:  Co najmniej 1..."/>
    <w:basedOn w:val="Standard"/>
    <w:uiPriority w:val="99"/>
    <w:rsid w:val="00B27154"/>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B27154"/>
    <w:pPr>
      <w:ind w:firstLine="851"/>
    </w:pPr>
    <w:rPr>
      <w:b/>
      <w:bCs w:val="0"/>
    </w:rPr>
  </w:style>
  <w:style w:type="paragraph" w:customStyle="1" w:styleId="Normalny12">
    <w:name w:val="Normalny 12"/>
    <w:basedOn w:val="Standard"/>
    <w:uiPriority w:val="99"/>
    <w:rsid w:val="00B27154"/>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B27154"/>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B27154"/>
    <w:pPr>
      <w:spacing w:line="360" w:lineRule="auto"/>
    </w:pPr>
    <w:rPr>
      <w:rFonts w:ascii="Arial" w:hAnsi="Arial" w:cs="Arial"/>
      <w:bCs/>
      <w:iCs/>
      <w:sz w:val="18"/>
      <w:szCs w:val="24"/>
    </w:rPr>
  </w:style>
  <w:style w:type="paragraph" w:customStyle="1" w:styleId="normal0">
    <w:name w:val="normal 0"/>
    <w:basedOn w:val="Standard"/>
    <w:uiPriority w:val="99"/>
    <w:rsid w:val="00B27154"/>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B27154"/>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normalny30">
    <w:name w:val="normalny3"/>
    <w:basedOn w:val="Standard"/>
    <w:uiPriority w:val="99"/>
    <w:rsid w:val="00B27154"/>
    <w:pPr>
      <w:spacing w:before="280" w:after="280"/>
    </w:pPr>
    <w:rPr>
      <w:rFonts w:ascii="Arial" w:hAnsi="Arial" w:cs="Arial"/>
      <w:sz w:val="24"/>
      <w:szCs w:val="24"/>
    </w:rPr>
  </w:style>
  <w:style w:type="paragraph" w:customStyle="1" w:styleId="tekst1">
    <w:name w:val="tekst1"/>
    <w:uiPriority w:val="99"/>
    <w:rsid w:val="00B27154"/>
    <w:pPr>
      <w:suppressAutoHyphens/>
      <w:autoSpaceDN w:val="0"/>
      <w:spacing w:after="120"/>
      <w:ind w:left="425"/>
      <w:jc w:val="both"/>
      <w:textAlignment w:val="baseline"/>
    </w:pPr>
    <w:rPr>
      <w:rFonts w:ascii="Times New Roman" w:eastAsia="Times New Roman" w:hAnsi="Times New Roman"/>
      <w:kern w:val="3"/>
      <w:lang w:eastAsia="ar-SA"/>
    </w:rPr>
  </w:style>
  <w:style w:type="paragraph" w:customStyle="1" w:styleId="Akapitzlist2">
    <w:name w:val="Akapit z listą2"/>
    <w:basedOn w:val="Standard"/>
    <w:uiPriority w:val="99"/>
    <w:rsid w:val="00B27154"/>
    <w:pPr>
      <w:ind w:left="720"/>
    </w:pPr>
  </w:style>
  <w:style w:type="paragraph" w:customStyle="1" w:styleId="NoteLevel1">
    <w:name w:val="Note Level 1"/>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B27154"/>
    <w:pPr>
      <w:suppressAutoHyphens/>
      <w:autoSpaceDN w:val="0"/>
      <w:spacing w:after="200" w:line="276" w:lineRule="auto"/>
      <w:textAlignment w:val="baseline"/>
    </w:pPr>
    <w:rPr>
      <w:rFonts w:eastAsia="Times New Roman" w:cs="Calibri"/>
      <w:kern w:val="3"/>
      <w:sz w:val="22"/>
      <w:szCs w:val="22"/>
      <w:lang w:eastAsia="ar-SA"/>
    </w:rPr>
  </w:style>
  <w:style w:type="paragraph" w:customStyle="1" w:styleId="TableContents">
    <w:name w:val="Table Contents"/>
    <w:basedOn w:val="Standard"/>
    <w:uiPriority w:val="99"/>
    <w:rsid w:val="00B27154"/>
    <w:pPr>
      <w:suppressLineNumbers/>
    </w:pPr>
  </w:style>
  <w:style w:type="paragraph" w:customStyle="1" w:styleId="TableHeading">
    <w:name w:val="Table Heading"/>
    <w:basedOn w:val="TableContents"/>
    <w:uiPriority w:val="99"/>
    <w:rsid w:val="00B27154"/>
    <w:pPr>
      <w:jc w:val="center"/>
    </w:pPr>
    <w:rPr>
      <w:b/>
      <w:bCs/>
    </w:rPr>
  </w:style>
  <w:style w:type="character" w:customStyle="1" w:styleId="Nagwek1Znak2">
    <w:name w:val="Nagłówek 1 Znak2"/>
    <w:uiPriority w:val="99"/>
    <w:rsid w:val="00B27154"/>
    <w:rPr>
      <w:rFonts w:ascii="Cambria" w:hAnsi="Cambria" w:cs="Times New Roman"/>
      <w:b/>
      <w:kern w:val="3"/>
      <w:sz w:val="32"/>
    </w:rPr>
  </w:style>
  <w:style w:type="character" w:customStyle="1" w:styleId="Nagwek2Znak2">
    <w:name w:val="Nagłówek 2 Znak2"/>
    <w:uiPriority w:val="99"/>
    <w:rsid w:val="00B27154"/>
    <w:rPr>
      <w:rFonts w:ascii="Cambria" w:hAnsi="Cambria" w:cs="Times New Roman"/>
      <w:b/>
      <w:bCs/>
      <w:i/>
      <w:iCs/>
      <w:sz w:val="28"/>
      <w:szCs w:val="28"/>
      <w:lang w:eastAsia="ar-SA" w:bidi="ar-SA"/>
    </w:rPr>
  </w:style>
  <w:style w:type="character" w:customStyle="1" w:styleId="Nagwek3Znak2">
    <w:name w:val="Nagłówek 3 Znak2"/>
    <w:uiPriority w:val="99"/>
    <w:rsid w:val="00B27154"/>
    <w:rPr>
      <w:rFonts w:ascii="Cambria" w:hAnsi="Cambria" w:cs="Times New Roman"/>
      <w:b/>
      <w:bCs/>
      <w:sz w:val="26"/>
      <w:szCs w:val="26"/>
      <w:lang w:eastAsia="ar-SA" w:bidi="ar-SA"/>
    </w:rPr>
  </w:style>
  <w:style w:type="character" w:customStyle="1" w:styleId="Nagwek4Znak1">
    <w:name w:val="Nagłówek 4 Znak1"/>
    <w:uiPriority w:val="99"/>
    <w:rsid w:val="00B27154"/>
    <w:rPr>
      <w:rFonts w:ascii="Calibri" w:hAnsi="Calibri" w:cs="Times New Roman"/>
      <w:b/>
      <w:bCs/>
      <w:sz w:val="28"/>
      <w:szCs w:val="28"/>
      <w:lang w:eastAsia="ar-SA" w:bidi="ar-SA"/>
    </w:rPr>
  </w:style>
  <w:style w:type="character" w:customStyle="1" w:styleId="Nagwek5Znak1">
    <w:name w:val="Nagłówek 5 Znak1"/>
    <w:uiPriority w:val="99"/>
    <w:rsid w:val="00B27154"/>
    <w:rPr>
      <w:rFonts w:ascii="Calibri" w:hAnsi="Calibri" w:cs="Times New Roman"/>
      <w:b/>
      <w:bCs/>
      <w:i/>
      <w:iCs/>
      <w:sz w:val="26"/>
      <w:szCs w:val="26"/>
      <w:lang w:eastAsia="ar-SA" w:bidi="ar-SA"/>
    </w:rPr>
  </w:style>
  <w:style w:type="character" w:customStyle="1" w:styleId="Nagwek6Znak1">
    <w:name w:val="Nagłówek 6 Znak1"/>
    <w:uiPriority w:val="99"/>
    <w:rsid w:val="00B27154"/>
    <w:rPr>
      <w:rFonts w:ascii="Calibri" w:hAnsi="Calibri" w:cs="Times New Roman"/>
      <w:b/>
      <w:bCs/>
      <w:lang w:eastAsia="ar-SA" w:bidi="ar-SA"/>
    </w:rPr>
  </w:style>
  <w:style w:type="character" w:customStyle="1" w:styleId="Nagwek7Znak1">
    <w:name w:val="Nagłówek 7 Znak1"/>
    <w:uiPriority w:val="99"/>
    <w:rsid w:val="00B27154"/>
    <w:rPr>
      <w:rFonts w:ascii="Calibri" w:hAnsi="Calibri" w:cs="Times New Roman"/>
      <w:sz w:val="24"/>
      <w:szCs w:val="24"/>
      <w:lang w:eastAsia="ar-SA" w:bidi="ar-SA"/>
    </w:rPr>
  </w:style>
  <w:style w:type="character" w:customStyle="1" w:styleId="Nagwek8Znak1">
    <w:name w:val="Nagłówek 8 Znak1"/>
    <w:uiPriority w:val="99"/>
    <w:rsid w:val="00B27154"/>
    <w:rPr>
      <w:rFonts w:ascii="Calibri" w:hAnsi="Calibri" w:cs="Times New Roman"/>
      <w:i/>
      <w:iCs/>
      <w:sz w:val="24"/>
      <w:szCs w:val="24"/>
      <w:lang w:eastAsia="ar-SA" w:bidi="ar-SA"/>
    </w:rPr>
  </w:style>
  <w:style w:type="character" w:customStyle="1" w:styleId="Nagwek9Znak1">
    <w:name w:val="Nagłówek 9 Znak1"/>
    <w:uiPriority w:val="99"/>
    <w:rsid w:val="00B27154"/>
    <w:rPr>
      <w:rFonts w:ascii="Cambria" w:hAnsi="Cambria" w:cs="Times New Roman"/>
      <w:lang w:eastAsia="ar-SA" w:bidi="ar-SA"/>
    </w:rPr>
  </w:style>
  <w:style w:type="character" w:customStyle="1" w:styleId="NagwekZnak1">
    <w:name w:val="Nagłówek Znak1"/>
    <w:uiPriority w:val="99"/>
    <w:rsid w:val="00B27154"/>
    <w:rPr>
      <w:rFonts w:cs="Times New Roman"/>
      <w:sz w:val="24"/>
    </w:rPr>
  </w:style>
  <w:style w:type="character" w:customStyle="1" w:styleId="StopkaZnak1">
    <w:name w:val="Stopka Znak1"/>
    <w:uiPriority w:val="99"/>
    <w:rsid w:val="00B27154"/>
    <w:rPr>
      <w:rFonts w:cs="Times New Roman"/>
      <w:sz w:val="24"/>
    </w:rPr>
  </w:style>
  <w:style w:type="character" w:customStyle="1" w:styleId="WW8Num1z0">
    <w:name w:val="WW8Num1z0"/>
    <w:rsid w:val="00B27154"/>
    <w:rPr>
      <w:rFonts w:ascii="Symbol" w:hAnsi="Symbol"/>
    </w:rPr>
  </w:style>
  <w:style w:type="character" w:customStyle="1" w:styleId="WW8Num1z1">
    <w:name w:val="WW8Num1z1"/>
    <w:uiPriority w:val="99"/>
    <w:rsid w:val="00B27154"/>
  </w:style>
  <w:style w:type="character" w:customStyle="1" w:styleId="WW8Num1z2">
    <w:name w:val="WW8Num1z2"/>
    <w:uiPriority w:val="99"/>
    <w:rsid w:val="00B27154"/>
    <w:rPr>
      <w:rFonts w:ascii="Courier New" w:hAnsi="Courier New"/>
    </w:rPr>
  </w:style>
  <w:style w:type="character" w:customStyle="1" w:styleId="WW8Num1z3">
    <w:name w:val="WW8Num1z3"/>
    <w:uiPriority w:val="99"/>
    <w:rsid w:val="00B27154"/>
    <w:rPr>
      <w:rFonts w:ascii="Wingdings" w:hAnsi="Wingdings"/>
    </w:rPr>
  </w:style>
  <w:style w:type="character" w:customStyle="1" w:styleId="WW8Num1z4">
    <w:name w:val="WW8Num1z4"/>
    <w:uiPriority w:val="99"/>
    <w:rsid w:val="00B27154"/>
    <w:rPr>
      <w:b/>
    </w:rPr>
  </w:style>
  <w:style w:type="character" w:customStyle="1" w:styleId="WW8Num1z5">
    <w:name w:val="WW8Num1z5"/>
    <w:rsid w:val="00B27154"/>
  </w:style>
  <w:style w:type="character" w:customStyle="1" w:styleId="WW8Num2z0">
    <w:name w:val="WW8Num2z0"/>
    <w:rsid w:val="00B27154"/>
    <w:rPr>
      <w:b/>
    </w:rPr>
  </w:style>
  <w:style w:type="character" w:customStyle="1" w:styleId="WW8Num2z2">
    <w:name w:val="WW8Num2z2"/>
    <w:uiPriority w:val="99"/>
    <w:rsid w:val="00B27154"/>
    <w:rPr>
      <w:rFonts w:ascii="Courier New" w:hAnsi="Courier New"/>
    </w:rPr>
  </w:style>
  <w:style w:type="character" w:customStyle="1" w:styleId="WW8Num2z3">
    <w:name w:val="WW8Num2z3"/>
    <w:uiPriority w:val="99"/>
    <w:rsid w:val="00B27154"/>
    <w:rPr>
      <w:rFonts w:ascii="Wingdings" w:hAnsi="Wingdings"/>
    </w:rPr>
  </w:style>
  <w:style w:type="character" w:customStyle="1" w:styleId="WW8Num3z0">
    <w:name w:val="WW8Num3z0"/>
    <w:rsid w:val="00B27154"/>
    <w:rPr>
      <w:rFonts w:ascii="Times New Roman" w:hAnsi="Times New Roman"/>
      <w:b/>
      <w:sz w:val="24"/>
    </w:rPr>
  </w:style>
  <w:style w:type="character" w:customStyle="1" w:styleId="WW8Num4z0">
    <w:name w:val="WW8Num4z0"/>
    <w:rsid w:val="00B27154"/>
    <w:rPr>
      <w:rFonts w:ascii="Symbol" w:hAnsi="Symbol"/>
      <w:sz w:val="18"/>
    </w:rPr>
  </w:style>
  <w:style w:type="character" w:customStyle="1" w:styleId="WW8Num5z1">
    <w:name w:val="WW8Num5z1"/>
    <w:uiPriority w:val="99"/>
    <w:rsid w:val="00B27154"/>
    <w:rPr>
      <w:b/>
    </w:rPr>
  </w:style>
  <w:style w:type="character" w:customStyle="1" w:styleId="WW8Num9z0">
    <w:name w:val="WW8Num9z0"/>
    <w:rsid w:val="00B27154"/>
    <w:rPr>
      <w:rFonts w:ascii="Symbol" w:hAnsi="Symbol"/>
    </w:rPr>
  </w:style>
  <w:style w:type="character" w:customStyle="1" w:styleId="WW8Num10z0">
    <w:name w:val="WW8Num10z0"/>
    <w:rsid w:val="00B27154"/>
    <w:rPr>
      <w:rFonts w:ascii="Symbol" w:hAnsi="Symbol"/>
      <w:sz w:val="24"/>
    </w:rPr>
  </w:style>
  <w:style w:type="character" w:customStyle="1" w:styleId="WW8Num11z0">
    <w:name w:val="WW8Num11z0"/>
    <w:rsid w:val="00B27154"/>
    <w:rPr>
      <w:rFonts w:ascii="Wingdings" w:hAnsi="Wingdings"/>
      <w:sz w:val="24"/>
    </w:rPr>
  </w:style>
  <w:style w:type="character" w:customStyle="1" w:styleId="WW8Num12z0">
    <w:name w:val="WW8Num12z0"/>
    <w:rsid w:val="00B27154"/>
    <w:rPr>
      <w:rFonts w:ascii="Symbol" w:hAnsi="Symbol"/>
      <w:sz w:val="24"/>
    </w:rPr>
  </w:style>
  <w:style w:type="character" w:customStyle="1" w:styleId="WW8Num13z0">
    <w:name w:val="WW8Num13z0"/>
    <w:rsid w:val="00B27154"/>
    <w:rPr>
      <w:rFonts w:ascii="Symbol" w:hAnsi="Symbol"/>
    </w:rPr>
  </w:style>
  <w:style w:type="character" w:customStyle="1" w:styleId="WW8Num15z0">
    <w:name w:val="WW8Num15z0"/>
    <w:rsid w:val="00B27154"/>
    <w:rPr>
      <w:rFonts w:ascii="Symbol" w:hAnsi="Symbol"/>
    </w:rPr>
  </w:style>
  <w:style w:type="character" w:customStyle="1" w:styleId="WW8Num18z0">
    <w:name w:val="WW8Num18z0"/>
    <w:rsid w:val="00B27154"/>
    <w:rPr>
      <w:rFonts w:ascii="Symbol" w:hAnsi="Symbol"/>
    </w:rPr>
  </w:style>
  <w:style w:type="character" w:customStyle="1" w:styleId="WW8Num19z2">
    <w:name w:val="WW8Num19z2"/>
    <w:uiPriority w:val="99"/>
    <w:rsid w:val="00B27154"/>
    <w:rPr>
      <w:rFonts w:ascii="Wingdings" w:hAnsi="Wingdings"/>
    </w:rPr>
  </w:style>
  <w:style w:type="character" w:customStyle="1" w:styleId="WW8Num19z3">
    <w:name w:val="WW8Num19z3"/>
    <w:uiPriority w:val="99"/>
    <w:rsid w:val="00B27154"/>
    <w:rPr>
      <w:rFonts w:ascii="Symbol" w:hAnsi="Symbol"/>
    </w:rPr>
  </w:style>
  <w:style w:type="character" w:customStyle="1" w:styleId="WW8Num23z0">
    <w:name w:val="WW8Num23z0"/>
    <w:rsid w:val="00B27154"/>
    <w:rPr>
      <w:rFonts w:ascii="Symbol" w:hAnsi="Symbol"/>
      <w:sz w:val="24"/>
    </w:rPr>
  </w:style>
  <w:style w:type="character" w:customStyle="1" w:styleId="WW8Num24z0">
    <w:name w:val="WW8Num24z0"/>
    <w:rsid w:val="00B27154"/>
    <w:rPr>
      <w:rFonts w:ascii="Symbol" w:hAnsi="Symbol"/>
    </w:rPr>
  </w:style>
  <w:style w:type="character" w:customStyle="1" w:styleId="WW8Num25z0">
    <w:name w:val="WW8Num25z0"/>
    <w:rsid w:val="00B27154"/>
    <w:rPr>
      <w:rFonts w:ascii="Symbol" w:hAnsi="Symbol"/>
      <w:sz w:val="20"/>
    </w:rPr>
  </w:style>
  <w:style w:type="character" w:customStyle="1" w:styleId="WW8Num26z0">
    <w:name w:val="WW8Num26z0"/>
    <w:rsid w:val="00B27154"/>
    <w:rPr>
      <w:rFonts w:ascii="Symbol" w:hAnsi="Symbol"/>
      <w:sz w:val="24"/>
    </w:rPr>
  </w:style>
  <w:style w:type="character" w:customStyle="1" w:styleId="WW8Num32z0">
    <w:name w:val="WW8Num32z0"/>
    <w:rsid w:val="00B27154"/>
    <w:rPr>
      <w:rFonts w:ascii="SimSun-ExtB" w:eastAsia="SimSun-ExtB" w:hAnsi="SimSun-ExtB"/>
      <w:sz w:val="24"/>
    </w:rPr>
  </w:style>
  <w:style w:type="character" w:customStyle="1" w:styleId="WW8Num37z0">
    <w:name w:val="WW8Num37z0"/>
    <w:rsid w:val="00B27154"/>
    <w:rPr>
      <w:rFonts w:ascii="Symbol" w:hAnsi="Symbol"/>
      <w:sz w:val="24"/>
    </w:rPr>
  </w:style>
  <w:style w:type="character" w:customStyle="1" w:styleId="WW8Num38z0">
    <w:name w:val="WW8Num38z0"/>
    <w:rsid w:val="00B27154"/>
    <w:rPr>
      <w:rFonts w:ascii="Symbol" w:hAnsi="Symbol"/>
    </w:rPr>
  </w:style>
  <w:style w:type="character" w:customStyle="1" w:styleId="WW8Num44z0">
    <w:name w:val="WW8Num44z0"/>
    <w:rsid w:val="00B27154"/>
    <w:rPr>
      <w:rFonts w:ascii="Symbol" w:hAnsi="Symbol"/>
    </w:rPr>
  </w:style>
  <w:style w:type="character" w:customStyle="1" w:styleId="WW8Num48z0">
    <w:name w:val="WW8Num48z0"/>
    <w:rsid w:val="00B27154"/>
    <w:rPr>
      <w:rFonts w:ascii="Symbol" w:hAnsi="Symbol"/>
      <w:color w:val="FF0000"/>
      <w:sz w:val="20"/>
    </w:rPr>
  </w:style>
  <w:style w:type="character" w:customStyle="1" w:styleId="WW8Num54z0">
    <w:name w:val="WW8Num54z0"/>
    <w:rsid w:val="00B27154"/>
    <w:rPr>
      <w:rFonts w:ascii="Symbol" w:hAnsi="Symbol"/>
    </w:rPr>
  </w:style>
  <w:style w:type="character" w:customStyle="1" w:styleId="WW8Num55z0">
    <w:name w:val="WW8Num55z0"/>
    <w:rsid w:val="00B27154"/>
    <w:rPr>
      <w:rFonts w:ascii="Symbol" w:hAnsi="Symbol"/>
    </w:rPr>
  </w:style>
  <w:style w:type="character" w:customStyle="1" w:styleId="WW8Num55z2">
    <w:name w:val="WW8Num55z2"/>
    <w:uiPriority w:val="99"/>
    <w:rsid w:val="00B27154"/>
    <w:rPr>
      <w:rFonts w:ascii="Wingdings" w:hAnsi="Wingdings"/>
    </w:rPr>
  </w:style>
  <w:style w:type="character" w:customStyle="1" w:styleId="WW8Num56z0">
    <w:name w:val="WW8Num56z0"/>
    <w:rsid w:val="00B27154"/>
    <w:rPr>
      <w:rFonts w:ascii="Symbol" w:hAnsi="Symbol"/>
      <w:color w:val="00000A"/>
    </w:rPr>
  </w:style>
  <w:style w:type="character" w:customStyle="1" w:styleId="WW8Num58z0">
    <w:name w:val="WW8Num58z0"/>
    <w:rsid w:val="00B27154"/>
    <w:rPr>
      <w:rFonts w:ascii="Courier New" w:hAnsi="Courier New"/>
    </w:rPr>
  </w:style>
  <w:style w:type="character" w:customStyle="1" w:styleId="WW8Num59z0">
    <w:name w:val="WW8Num59z0"/>
    <w:rsid w:val="00B27154"/>
    <w:rPr>
      <w:rFonts w:ascii="Symbol" w:hAnsi="Symbol"/>
      <w:sz w:val="20"/>
    </w:rPr>
  </w:style>
  <w:style w:type="character" w:customStyle="1" w:styleId="WW8Num60z1">
    <w:name w:val="WW8Num60z1"/>
    <w:rsid w:val="00B27154"/>
    <w:rPr>
      <w:rFonts w:ascii="Courier New" w:hAnsi="Courier New"/>
    </w:rPr>
  </w:style>
  <w:style w:type="character" w:customStyle="1" w:styleId="WW8Num63z1">
    <w:name w:val="WW8Num63z1"/>
    <w:rsid w:val="00B27154"/>
    <w:rPr>
      <w:b/>
    </w:rPr>
  </w:style>
  <w:style w:type="character" w:customStyle="1" w:styleId="WW8Num66z0">
    <w:name w:val="WW8Num66z0"/>
    <w:rsid w:val="00B27154"/>
    <w:rPr>
      <w:rFonts w:ascii="Symbol" w:hAnsi="Symbol"/>
      <w:sz w:val="20"/>
    </w:rPr>
  </w:style>
  <w:style w:type="character" w:customStyle="1" w:styleId="WW8Num71z1">
    <w:name w:val="WW8Num71z1"/>
    <w:rsid w:val="00B27154"/>
    <w:rPr>
      <w:rFonts w:ascii="Courier New" w:hAnsi="Courier New"/>
    </w:rPr>
  </w:style>
  <w:style w:type="character" w:customStyle="1" w:styleId="WW8Num71z2">
    <w:name w:val="WW8Num71z2"/>
    <w:rsid w:val="00B27154"/>
    <w:rPr>
      <w:rFonts w:ascii="Wingdings" w:hAnsi="Wingdings"/>
    </w:rPr>
  </w:style>
  <w:style w:type="character" w:customStyle="1" w:styleId="WW8Num72z1">
    <w:name w:val="WW8Num72z1"/>
    <w:uiPriority w:val="99"/>
    <w:rsid w:val="00B27154"/>
    <w:rPr>
      <w:rFonts w:ascii="Courier New" w:hAnsi="Courier New"/>
    </w:rPr>
  </w:style>
  <w:style w:type="character" w:customStyle="1" w:styleId="WW8Num72z2">
    <w:name w:val="WW8Num72z2"/>
    <w:uiPriority w:val="99"/>
    <w:rsid w:val="00B27154"/>
    <w:rPr>
      <w:rFonts w:ascii="Wingdings" w:hAnsi="Wingdings"/>
    </w:rPr>
  </w:style>
  <w:style w:type="character" w:customStyle="1" w:styleId="WW8Num73z0">
    <w:name w:val="WW8Num73z0"/>
    <w:rsid w:val="00B27154"/>
    <w:rPr>
      <w:rFonts w:ascii="Times New Roman" w:hAnsi="Times New Roman"/>
      <w:b/>
      <w:sz w:val="24"/>
    </w:rPr>
  </w:style>
  <w:style w:type="character" w:customStyle="1" w:styleId="WW8Num73z1">
    <w:name w:val="WW8Num73z1"/>
    <w:uiPriority w:val="99"/>
    <w:rsid w:val="00B27154"/>
    <w:rPr>
      <w:rFonts w:ascii="Courier New" w:hAnsi="Courier New"/>
    </w:rPr>
  </w:style>
  <w:style w:type="character" w:customStyle="1" w:styleId="WW8Num73z2">
    <w:name w:val="WW8Num73z2"/>
    <w:uiPriority w:val="99"/>
    <w:rsid w:val="00B27154"/>
    <w:rPr>
      <w:rFonts w:ascii="Wingdings" w:hAnsi="Wingdings"/>
    </w:rPr>
  </w:style>
  <w:style w:type="character" w:customStyle="1" w:styleId="WW8Num73z3">
    <w:name w:val="WW8Num73z3"/>
    <w:uiPriority w:val="99"/>
    <w:rsid w:val="00B27154"/>
    <w:rPr>
      <w:rFonts w:ascii="Symbol" w:hAnsi="Symbol"/>
    </w:rPr>
  </w:style>
  <w:style w:type="character" w:customStyle="1" w:styleId="WW8Num74z0">
    <w:name w:val="WW8Num74z0"/>
    <w:rsid w:val="00B27154"/>
    <w:rPr>
      <w:rFonts w:ascii="Symbol" w:hAnsi="Symbol"/>
      <w:sz w:val="20"/>
    </w:rPr>
  </w:style>
  <w:style w:type="character" w:customStyle="1" w:styleId="WW8Num74z1">
    <w:name w:val="WW8Num74z1"/>
    <w:uiPriority w:val="99"/>
    <w:rsid w:val="00B27154"/>
  </w:style>
  <w:style w:type="character" w:customStyle="1" w:styleId="WW8Num74z2">
    <w:name w:val="WW8Num74z2"/>
    <w:uiPriority w:val="99"/>
    <w:rsid w:val="00B27154"/>
    <w:rPr>
      <w:rFonts w:ascii="Wingdings" w:hAnsi="Wingdings"/>
    </w:rPr>
  </w:style>
  <w:style w:type="character" w:customStyle="1" w:styleId="WW8Num75z1">
    <w:name w:val="WW8Num75z1"/>
    <w:uiPriority w:val="99"/>
    <w:rsid w:val="00B27154"/>
  </w:style>
  <w:style w:type="character" w:customStyle="1" w:styleId="WW8Num75z2">
    <w:name w:val="WW8Num75z2"/>
    <w:uiPriority w:val="99"/>
    <w:rsid w:val="00B27154"/>
  </w:style>
  <w:style w:type="character" w:customStyle="1" w:styleId="WW8Num75z3">
    <w:name w:val="WW8Num75z3"/>
    <w:uiPriority w:val="99"/>
    <w:rsid w:val="00B27154"/>
  </w:style>
  <w:style w:type="character" w:customStyle="1" w:styleId="WW8Num75z4">
    <w:name w:val="WW8Num75z4"/>
    <w:uiPriority w:val="99"/>
    <w:rsid w:val="00B27154"/>
  </w:style>
  <w:style w:type="character" w:customStyle="1" w:styleId="WW8Num75z5">
    <w:name w:val="WW8Num75z5"/>
    <w:uiPriority w:val="99"/>
    <w:rsid w:val="00B27154"/>
  </w:style>
  <w:style w:type="character" w:customStyle="1" w:styleId="WW8Num75z6">
    <w:name w:val="WW8Num75z6"/>
    <w:uiPriority w:val="99"/>
    <w:rsid w:val="00B27154"/>
  </w:style>
  <w:style w:type="character" w:customStyle="1" w:styleId="WW8Num75z7">
    <w:name w:val="WW8Num75z7"/>
    <w:uiPriority w:val="99"/>
    <w:rsid w:val="00B27154"/>
  </w:style>
  <w:style w:type="character" w:customStyle="1" w:styleId="WW8Num75z8">
    <w:name w:val="WW8Num75z8"/>
    <w:uiPriority w:val="99"/>
    <w:rsid w:val="00B27154"/>
  </w:style>
  <w:style w:type="character" w:customStyle="1" w:styleId="WW8Num76z1">
    <w:name w:val="WW8Num76z1"/>
    <w:uiPriority w:val="99"/>
    <w:rsid w:val="00B27154"/>
    <w:rPr>
      <w:rFonts w:ascii="Courier New" w:hAnsi="Courier New"/>
    </w:rPr>
  </w:style>
  <w:style w:type="character" w:customStyle="1" w:styleId="WW8Num76z2">
    <w:name w:val="WW8Num76z2"/>
    <w:uiPriority w:val="99"/>
    <w:rsid w:val="00B27154"/>
    <w:rPr>
      <w:rFonts w:ascii="Wingdings" w:hAnsi="Wingdings"/>
    </w:rPr>
  </w:style>
  <w:style w:type="character" w:customStyle="1" w:styleId="WW8Num77z0">
    <w:name w:val="WW8Num77z0"/>
    <w:rsid w:val="00B27154"/>
    <w:rPr>
      <w:rFonts w:ascii="Symbol" w:hAnsi="Symbol"/>
      <w:sz w:val="24"/>
    </w:rPr>
  </w:style>
  <w:style w:type="character" w:customStyle="1" w:styleId="WW8Num77z1">
    <w:name w:val="WW8Num77z1"/>
    <w:uiPriority w:val="99"/>
    <w:rsid w:val="00B27154"/>
    <w:rPr>
      <w:rFonts w:ascii="Courier New" w:hAnsi="Courier New"/>
    </w:rPr>
  </w:style>
  <w:style w:type="character" w:customStyle="1" w:styleId="WW8Num77z2">
    <w:name w:val="WW8Num77z2"/>
    <w:uiPriority w:val="99"/>
    <w:rsid w:val="00B27154"/>
    <w:rPr>
      <w:rFonts w:ascii="Wingdings" w:hAnsi="Wingdings"/>
    </w:rPr>
  </w:style>
  <w:style w:type="character" w:customStyle="1" w:styleId="WW8Num78z0">
    <w:name w:val="WW8Num78z0"/>
    <w:rsid w:val="00B27154"/>
    <w:rPr>
      <w:rFonts w:ascii="Symbol" w:hAnsi="Symbol"/>
      <w:sz w:val="20"/>
    </w:rPr>
  </w:style>
  <w:style w:type="character" w:customStyle="1" w:styleId="WW8Num78z1">
    <w:name w:val="WW8Num78z1"/>
    <w:rsid w:val="00B27154"/>
    <w:rPr>
      <w:rFonts w:ascii="Courier New" w:hAnsi="Courier New"/>
    </w:rPr>
  </w:style>
  <w:style w:type="character" w:customStyle="1" w:styleId="WW8Num78z2">
    <w:name w:val="WW8Num78z2"/>
    <w:rsid w:val="00B27154"/>
    <w:rPr>
      <w:rFonts w:ascii="Wingdings" w:hAnsi="Wingdings"/>
    </w:rPr>
  </w:style>
  <w:style w:type="character" w:customStyle="1" w:styleId="WW8Num79z1">
    <w:name w:val="WW8Num79z1"/>
    <w:rsid w:val="00B27154"/>
    <w:rPr>
      <w:rFonts w:ascii="Courier New" w:hAnsi="Courier New"/>
    </w:rPr>
  </w:style>
  <w:style w:type="character" w:customStyle="1" w:styleId="WW8Num79z2">
    <w:name w:val="WW8Num79z2"/>
    <w:rsid w:val="00B27154"/>
    <w:rPr>
      <w:rFonts w:ascii="Wingdings" w:hAnsi="Wingdings"/>
    </w:rPr>
  </w:style>
  <w:style w:type="character" w:customStyle="1" w:styleId="WW8Num80z0">
    <w:name w:val="WW8Num80z0"/>
    <w:rsid w:val="00B27154"/>
    <w:rPr>
      <w:rFonts w:ascii="Symbol" w:hAnsi="Symbol"/>
      <w:sz w:val="20"/>
    </w:rPr>
  </w:style>
  <w:style w:type="character" w:customStyle="1" w:styleId="WW8Num80z1">
    <w:name w:val="WW8Num80z1"/>
    <w:rsid w:val="00B27154"/>
    <w:rPr>
      <w:rFonts w:ascii="Courier New" w:hAnsi="Courier New"/>
    </w:rPr>
  </w:style>
  <w:style w:type="character" w:customStyle="1" w:styleId="WW8Num80z2">
    <w:name w:val="WW8Num80z2"/>
    <w:rsid w:val="00B27154"/>
    <w:rPr>
      <w:rFonts w:ascii="Wingdings" w:hAnsi="Wingdings"/>
    </w:rPr>
  </w:style>
  <w:style w:type="character" w:customStyle="1" w:styleId="WW8Num81z2">
    <w:name w:val="WW8Num81z2"/>
    <w:rsid w:val="00B27154"/>
    <w:rPr>
      <w:rFonts w:ascii="Wingdings" w:hAnsi="Wingdings"/>
    </w:rPr>
  </w:style>
  <w:style w:type="character" w:customStyle="1" w:styleId="WW8Num81z4">
    <w:name w:val="WW8Num81z4"/>
    <w:uiPriority w:val="99"/>
    <w:rsid w:val="00B27154"/>
    <w:rPr>
      <w:rFonts w:ascii="Courier New" w:hAnsi="Courier New"/>
    </w:rPr>
  </w:style>
  <w:style w:type="character" w:customStyle="1" w:styleId="WW8Num82z0">
    <w:name w:val="WW8Num82z0"/>
    <w:rsid w:val="00B27154"/>
    <w:rPr>
      <w:rFonts w:ascii="Symbol" w:hAnsi="Symbol"/>
      <w:sz w:val="20"/>
    </w:rPr>
  </w:style>
  <w:style w:type="character" w:customStyle="1" w:styleId="WW8Num82z1">
    <w:name w:val="WW8Num82z1"/>
    <w:uiPriority w:val="99"/>
    <w:rsid w:val="00B27154"/>
    <w:rPr>
      <w:rFonts w:ascii="Courier New" w:hAnsi="Courier New"/>
    </w:rPr>
  </w:style>
  <w:style w:type="character" w:customStyle="1" w:styleId="WW8Num82z2">
    <w:name w:val="WW8Num82z2"/>
    <w:uiPriority w:val="99"/>
    <w:rsid w:val="00B27154"/>
    <w:rPr>
      <w:rFonts w:ascii="Wingdings" w:hAnsi="Wingdings"/>
    </w:rPr>
  </w:style>
  <w:style w:type="character" w:customStyle="1" w:styleId="WW8Num83z0">
    <w:name w:val="WW8Num83z0"/>
    <w:rsid w:val="00B27154"/>
    <w:rPr>
      <w:rFonts w:ascii="Symbol" w:hAnsi="Symbol"/>
    </w:rPr>
  </w:style>
  <w:style w:type="character" w:customStyle="1" w:styleId="WW8Num83z1">
    <w:name w:val="WW8Num83z1"/>
    <w:rsid w:val="00B27154"/>
    <w:rPr>
      <w:rFonts w:ascii="Courier New" w:hAnsi="Courier New"/>
    </w:rPr>
  </w:style>
  <w:style w:type="character" w:customStyle="1" w:styleId="WW8Num83z2">
    <w:name w:val="WW8Num83z2"/>
    <w:rsid w:val="00B27154"/>
    <w:rPr>
      <w:rFonts w:ascii="Wingdings" w:hAnsi="Wingdings"/>
    </w:rPr>
  </w:style>
  <w:style w:type="character" w:customStyle="1" w:styleId="WW8Num84z0">
    <w:name w:val="WW8Num84z0"/>
    <w:rsid w:val="00B27154"/>
    <w:rPr>
      <w:rFonts w:ascii="Symbol" w:hAnsi="Symbol"/>
      <w:sz w:val="24"/>
    </w:rPr>
  </w:style>
  <w:style w:type="character" w:customStyle="1" w:styleId="WW8Num84z1">
    <w:name w:val="WW8Num84z1"/>
    <w:uiPriority w:val="99"/>
    <w:rsid w:val="00B27154"/>
    <w:rPr>
      <w:rFonts w:ascii="Courier New" w:hAnsi="Courier New"/>
    </w:rPr>
  </w:style>
  <w:style w:type="character" w:customStyle="1" w:styleId="WW8Num84z2">
    <w:name w:val="WW8Num84z2"/>
    <w:uiPriority w:val="99"/>
    <w:rsid w:val="00B27154"/>
    <w:rPr>
      <w:rFonts w:ascii="Wingdings" w:hAnsi="Wingdings"/>
    </w:rPr>
  </w:style>
  <w:style w:type="character" w:customStyle="1" w:styleId="WW8Num84z3">
    <w:name w:val="WW8Num84z3"/>
    <w:uiPriority w:val="99"/>
    <w:rsid w:val="00B27154"/>
    <w:rPr>
      <w:rFonts w:ascii="Symbol" w:hAnsi="Symbol"/>
    </w:rPr>
  </w:style>
  <w:style w:type="character" w:customStyle="1" w:styleId="WW8Num85z1">
    <w:name w:val="WW8Num85z1"/>
    <w:uiPriority w:val="99"/>
    <w:rsid w:val="00B27154"/>
    <w:rPr>
      <w:rFonts w:ascii="Courier New" w:hAnsi="Courier New"/>
    </w:rPr>
  </w:style>
  <w:style w:type="character" w:customStyle="1" w:styleId="WW8Num85z2">
    <w:name w:val="WW8Num85z2"/>
    <w:rsid w:val="00B27154"/>
    <w:rPr>
      <w:rFonts w:ascii="Wingdings" w:hAnsi="Wingdings"/>
    </w:rPr>
  </w:style>
  <w:style w:type="character" w:customStyle="1" w:styleId="WW8Num86z1">
    <w:name w:val="WW8Num86z1"/>
    <w:rsid w:val="00B27154"/>
    <w:rPr>
      <w:rFonts w:ascii="Courier New" w:hAnsi="Courier New"/>
    </w:rPr>
  </w:style>
  <w:style w:type="character" w:customStyle="1" w:styleId="WW8Num86z2">
    <w:name w:val="WW8Num86z2"/>
    <w:rsid w:val="00B27154"/>
    <w:rPr>
      <w:rFonts w:ascii="Wingdings" w:hAnsi="Wingdings"/>
    </w:rPr>
  </w:style>
  <w:style w:type="character" w:customStyle="1" w:styleId="WW8Num87z0">
    <w:name w:val="WW8Num87z0"/>
    <w:rsid w:val="00B27154"/>
    <w:rPr>
      <w:rFonts w:ascii="Symbol" w:hAnsi="Symbol"/>
      <w:sz w:val="20"/>
    </w:rPr>
  </w:style>
  <w:style w:type="character" w:customStyle="1" w:styleId="WW8Num87z1">
    <w:name w:val="WW8Num87z1"/>
    <w:rsid w:val="00B27154"/>
    <w:rPr>
      <w:rFonts w:ascii="Courier New" w:hAnsi="Courier New"/>
    </w:rPr>
  </w:style>
  <w:style w:type="character" w:customStyle="1" w:styleId="WW8Num87z2">
    <w:name w:val="WW8Num87z2"/>
    <w:rsid w:val="00B27154"/>
    <w:rPr>
      <w:rFonts w:ascii="Wingdings" w:hAnsi="Wingdings"/>
    </w:rPr>
  </w:style>
  <w:style w:type="character" w:customStyle="1" w:styleId="WW8Num88z1">
    <w:name w:val="WW8Num88z1"/>
    <w:rsid w:val="00B27154"/>
    <w:rPr>
      <w:rFonts w:ascii="Courier New" w:hAnsi="Courier New"/>
    </w:rPr>
  </w:style>
  <w:style w:type="character" w:customStyle="1" w:styleId="WW8Num88z2">
    <w:name w:val="WW8Num88z2"/>
    <w:rsid w:val="00B27154"/>
    <w:rPr>
      <w:rFonts w:ascii="Wingdings" w:hAnsi="Wingdings"/>
    </w:rPr>
  </w:style>
  <w:style w:type="character" w:customStyle="1" w:styleId="WW8Num89z1">
    <w:name w:val="WW8Num89z1"/>
    <w:uiPriority w:val="99"/>
    <w:rsid w:val="00B27154"/>
    <w:rPr>
      <w:rFonts w:ascii="Courier New" w:hAnsi="Courier New"/>
    </w:rPr>
  </w:style>
  <w:style w:type="character" w:customStyle="1" w:styleId="WW8Num89z2">
    <w:name w:val="WW8Num89z2"/>
    <w:rsid w:val="00B27154"/>
    <w:rPr>
      <w:rFonts w:ascii="Wingdings" w:hAnsi="Wingdings"/>
    </w:rPr>
  </w:style>
  <w:style w:type="character" w:customStyle="1" w:styleId="WW8Num90z1">
    <w:name w:val="WW8Num90z1"/>
    <w:uiPriority w:val="99"/>
    <w:rsid w:val="00B27154"/>
    <w:rPr>
      <w:rFonts w:ascii="Courier New" w:hAnsi="Courier New"/>
    </w:rPr>
  </w:style>
  <w:style w:type="character" w:customStyle="1" w:styleId="WW8Num90z2">
    <w:name w:val="WW8Num90z2"/>
    <w:uiPriority w:val="99"/>
    <w:rsid w:val="00B27154"/>
    <w:rPr>
      <w:rFonts w:ascii="Wingdings" w:hAnsi="Wingdings"/>
    </w:rPr>
  </w:style>
  <w:style w:type="character" w:customStyle="1" w:styleId="WW8Num92z0">
    <w:name w:val="WW8Num92z0"/>
    <w:rsid w:val="00B27154"/>
    <w:rPr>
      <w:rFonts w:ascii="Symbol" w:hAnsi="Symbol"/>
    </w:rPr>
  </w:style>
  <w:style w:type="character" w:customStyle="1" w:styleId="WW8Num92z1">
    <w:name w:val="WW8Num92z1"/>
    <w:uiPriority w:val="99"/>
    <w:rsid w:val="00B27154"/>
    <w:rPr>
      <w:rFonts w:ascii="Courier New" w:hAnsi="Courier New"/>
    </w:rPr>
  </w:style>
  <w:style w:type="character" w:customStyle="1" w:styleId="WW8Num92z2">
    <w:name w:val="WW8Num92z2"/>
    <w:uiPriority w:val="99"/>
    <w:rsid w:val="00B27154"/>
    <w:rPr>
      <w:rFonts w:ascii="Wingdings" w:hAnsi="Wingdings"/>
    </w:rPr>
  </w:style>
  <w:style w:type="character" w:customStyle="1" w:styleId="Domylnaczcionkaakapitu2">
    <w:name w:val="Domyślna czcionka akapitu2"/>
    <w:rsid w:val="00B27154"/>
  </w:style>
  <w:style w:type="character" w:customStyle="1" w:styleId="WW8Num2z5">
    <w:name w:val="WW8Num2z5"/>
    <w:uiPriority w:val="99"/>
    <w:rsid w:val="00B27154"/>
  </w:style>
  <w:style w:type="character" w:customStyle="1" w:styleId="WW8Num4z1">
    <w:name w:val="WW8Num4z1"/>
    <w:uiPriority w:val="99"/>
    <w:rsid w:val="00B27154"/>
    <w:rPr>
      <w:rFonts w:ascii="Courier New" w:hAnsi="Courier New"/>
    </w:rPr>
  </w:style>
  <w:style w:type="character" w:customStyle="1" w:styleId="WW8Num4z2">
    <w:name w:val="WW8Num4z2"/>
    <w:uiPriority w:val="99"/>
    <w:rsid w:val="00B27154"/>
    <w:rPr>
      <w:rFonts w:ascii="Wingdings" w:hAnsi="Wingdings"/>
    </w:rPr>
  </w:style>
  <w:style w:type="character" w:customStyle="1" w:styleId="WW8Num6z1">
    <w:name w:val="WW8Num6z1"/>
    <w:uiPriority w:val="99"/>
    <w:rsid w:val="00B27154"/>
  </w:style>
  <w:style w:type="character" w:customStyle="1" w:styleId="WW8Num6z2">
    <w:name w:val="WW8Num6z2"/>
    <w:uiPriority w:val="99"/>
    <w:rsid w:val="00B27154"/>
  </w:style>
  <w:style w:type="character" w:customStyle="1" w:styleId="WW8Num6z3">
    <w:name w:val="WW8Num6z3"/>
    <w:uiPriority w:val="99"/>
    <w:rsid w:val="00B27154"/>
  </w:style>
  <w:style w:type="character" w:customStyle="1" w:styleId="WW8Num6z4">
    <w:name w:val="WW8Num6z4"/>
    <w:uiPriority w:val="99"/>
    <w:rsid w:val="00B27154"/>
  </w:style>
  <w:style w:type="character" w:customStyle="1" w:styleId="WW8Num6z5">
    <w:name w:val="WW8Num6z5"/>
    <w:uiPriority w:val="99"/>
    <w:rsid w:val="00B27154"/>
  </w:style>
  <w:style w:type="character" w:customStyle="1" w:styleId="WW8Num6z6">
    <w:name w:val="WW8Num6z6"/>
    <w:uiPriority w:val="99"/>
    <w:rsid w:val="00B27154"/>
  </w:style>
  <w:style w:type="character" w:customStyle="1" w:styleId="WW8Num6z7">
    <w:name w:val="WW8Num6z7"/>
    <w:uiPriority w:val="99"/>
    <w:rsid w:val="00B27154"/>
  </w:style>
  <w:style w:type="character" w:customStyle="1" w:styleId="WW8Num6z8">
    <w:name w:val="WW8Num6z8"/>
    <w:uiPriority w:val="99"/>
    <w:rsid w:val="00B27154"/>
  </w:style>
  <w:style w:type="character" w:customStyle="1" w:styleId="WW8Num7z1">
    <w:name w:val="WW8Num7z1"/>
    <w:uiPriority w:val="99"/>
    <w:rsid w:val="00B27154"/>
    <w:rPr>
      <w:rFonts w:ascii="Courier New" w:hAnsi="Courier New"/>
    </w:rPr>
  </w:style>
  <w:style w:type="character" w:customStyle="1" w:styleId="WW8Num7z2">
    <w:name w:val="WW8Num7z2"/>
    <w:uiPriority w:val="99"/>
    <w:rsid w:val="00B27154"/>
    <w:rPr>
      <w:rFonts w:ascii="Wingdings" w:hAnsi="Wingdings"/>
    </w:rPr>
  </w:style>
  <w:style w:type="character" w:customStyle="1" w:styleId="WW8Num8z1">
    <w:name w:val="WW8Num8z1"/>
    <w:rsid w:val="00B27154"/>
    <w:rPr>
      <w:rFonts w:ascii="Courier New" w:hAnsi="Courier New"/>
    </w:rPr>
  </w:style>
  <w:style w:type="character" w:customStyle="1" w:styleId="WW8Num8z2">
    <w:name w:val="WW8Num8z2"/>
    <w:rsid w:val="00B27154"/>
    <w:rPr>
      <w:rFonts w:ascii="Wingdings" w:hAnsi="Wingdings"/>
    </w:rPr>
  </w:style>
  <w:style w:type="character" w:customStyle="1" w:styleId="WW8Num9z1">
    <w:name w:val="WW8Num9z1"/>
    <w:rsid w:val="00B27154"/>
    <w:rPr>
      <w:rFonts w:ascii="Symbol" w:hAnsi="Symbol"/>
      <w:color w:val="00000A"/>
    </w:rPr>
  </w:style>
  <w:style w:type="character" w:customStyle="1" w:styleId="WW8Num9z2">
    <w:name w:val="WW8Num9z2"/>
    <w:rsid w:val="00B27154"/>
    <w:rPr>
      <w:rFonts w:ascii="Wingdings" w:hAnsi="Wingdings"/>
    </w:rPr>
  </w:style>
  <w:style w:type="character" w:customStyle="1" w:styleId="WW8Num9z4">
    <w:name w:val="WW8Num9z4"/>
    <w:rsid w:val="00B27154"/>
    <w:rPr>
      <w:rFonts w:ascii="Courier New" w:hAnsi="Courier New"/>
    </w:rPr>
  </w:style>
  <w:style w:type="character" w:customStyle="1" w:styleId="WW8Num10z1">
    <w:name w:val="WW8Num10z1"/>
    <w:rsid w:val="00B27154"/>
    <w:rPr>
      <w:rFonts w:ascii="Courier New" w:hAnsi="Courier New"/>
    </w:rPr>
  </w:style>
  <w:style w:type="character" w:customStyle="1" w:styleId="WW8Num10z2">
    <w:name w:val="WW8Num10z2"/>
    <w:rsid w:val="00B27154"/>
    <w:rPr>
      <w:rFonts w:ascii="Wingdings" w:hAnsi="Wingdings"/>
    </w:rPr>
  </w:style>
  <w:style w:type="character" w:customStyle="1" w:styleId="WW8Num11z3">
    <w:name w:val="WW8Num11z3"/>
    <w:rsid w:val="00B27154"/>
    <w:rPr>
      <w:rFonts w:ascii="Symbol" w:hAnsi="Symbol"/>
    </w:rPr>
  </w:style>
  <w:style w:type="character" w:customStyle="1" w:styleId="WW8Num11z4">
    <w:name w:val="WW8Num11z4"/>
    <w:rsid w:val="00B27154"/>
    <w:rPr>
      <w:rFonts w:ascii="Courier New" w:hAnsi="Courier New"/>
    </w:rPr>
  </w:style>
  <w:style w:type="character" w:customStyle="1" w:styleId="WW8Num12z1">
    <w:name w:val="WW8Num12z1"/>
    <w:rsid w:val="00B27154"/>
    <w:rPr>
      <w:rFonts w:ascii="Courier New" w:hAnsi="Courier New"/>
    </w:rPr>
  </w:style>
  <w:style w:type="character" w:customStyle="1" w:styleId="WW8Num12z2">
    <w:name w:val="WW8Num12z2"/>
    <w:rsid w:val="00B27154"/>
    <w:rPr>
      <w:rFonts w:ascii="Wingdings" w:hAnsi="Wingdings"/>
    </w:rPr>
  </w:style>
  <w:style w:type="character" w:customStyle="1" w:styleId="WW8Num13z1">
    <w:name w:val="WW8Num13z1"/>
    <w:rsid w:val="00B27154"/>
    <w:rPr>
      <w:rFonts w:ascii="Courier New" w:hAnsi="Courier New"/>
    </w:rPr>
  </w:style>
  <w:style w:type="character" w:customStyle="1" w:styleId="WW8Num13z2">
    <w:name w:val="WW8Num13z2"/>
    <w:rsid w:val="00B27154"/>
    <w:rPr>
      <w:rFonts w:ascii="Wingdings" w:hAnsi="Wingdings"/>
    </w:rPr>
  </w:style>
  <w:style w:type="character" w:customStyle="1" w:styleId="WW8Num14z1">
    <w:name w:val="WW8Num14z1"/>
    <w:uiPriority w:val="99"/>
    <w:rsid w:val="00B27154"/>
    <w:rPr>
      <w:rFonts w:ascii="Courier New" w:hAnsi="Courier New"/>
    </w:rPr>
  </w:style>
  <w:style w:type="character" w:customStyle="1" w:styleId="WW8Num14z2">
    <w:name w:val="WW8Num14z2"/>
    <w:uiPriority w:val="99"/>
    <w:rsid w:val="00B27154"/>
    <w:rPr>
      <w:rFonts w:ascii="Wingdings" w:hAnsi="Wingdings"/>
    </w:rPr>
  </w:style>
  <w:style w:type="character" w:customStyle="1" w:styleId="WW8Num15z1">
    <w:name w:val="WW8Num15z1"/>
    <w:uiPriority w:val="99"/>
    <w:rsid w:val="00B27154"/>
    <w:rPr>
      <w:rFonts w:ascii="Courier New" w:hAnsi="Courier New"/>
    </w:rPr>
  </w:style>
  <w:style w:type="character" w:customStyle="1" w:styleId="WW8Num15z2">
    <w:name w:val="WW8Num15z2"/>
    <w:uiPriority w:val="99"/>
    <w:rsid w:val="00B27154"/>
    <w:rPr>
      <w:rFonts w:ascii="Wingdings" w:hAnsi="Wingdings"/>
    </w:rPr>
  </w:style>
  <w:style w:type="character" w:customStyle="1" w:styleId="WW8Num16z1">
    <w:name w:val="WW8Num16z1"/>
    <w:rsid w:val="00B27154"/>
    <w:rPr>
      <w:rFonts w:ascii="Courier New" w:hAnsi="Courier New"/>
    </w:rPr>
  </w:style>
  <w:style w:type="character" w:customStyle="1" w:styleId="WW8Num16z2">
    <w:name w:val="WW8Num16z2"/>
    <w:rsid w:val="00B27154"/>
    <w:rPr>
      <w:rFonts w:ascii="Wingdings" w:hAnsi="Wingdings"/>
    </w:rPr>
  </w:style>
  <w:style w:type="character" w:customStyle="1" w:styleId="WW8Num17z1">
    <w:name w:val="WW8Num17z1"/>
    <w:uiPriority w:val="99"/>
    <w:rsid w:val="00B27154"/>
    <w:rPr>
      <w:rFonts w:ascii="Courier New" w:hAnsi="Courier New"/>
    </w:rPr>
  </w:style>
  <w:style w:type="character" w:customStyle="1" w:styleId="WW8Num17z2">
    <w:name w:val="WW8Num17z2"/>
    <w:uiPriority w:val="99"/>
    <w:rsid w:val="00B27154"/>
    <w:rPr>
      <w:rFonts w:ascii="Wingdings" w:hAnsi="Wingdings"/>
    </w:rPr>
  </w:style>
  <w:style w:type="character" w:customStyle="1" w:styleId="WW8Num18z1">
    <w:name w:val="WW8Num18z1"/>
    <w:rsid w:val="00B27154"/>
    <w:rPr>
      <w:rFonts w:ascii="Courier New" w:hAnsi="Courier New"/>
    </w:rPr>
  </w:style>
  <w:style w:type="character" w:customStyle="1" w:styleId="WW8Num18z2">
    <w:name w:val="WW8Num18z2"/>
    <w:rsid w:val="00B27154"/>
    <w:rPr>
      <w:rFonts w:ascii="Wingdings" w:hAnsi="Wingdings"/>
    </w:rPr>
  </w:style>
  <w:style w:type="character" w:customStyle="1" w:styleId="WW8Num19z1">
    <w:name w:val="WW8Num19z1"/>
    <w:uiPriority w:val="99"/>
    <w:rsid w:val="00B27154"/>
    <w:rPr>
      <w:rFonts w:ascii="Courier New" w:hAnsi="Courier New"/>
    </w:rPr>
  </w:style>
  <w:style w:type="character" w:customStyle="1" w:styleId="WW8Num20z2">
    <w:name w:val="WW8Num20z2"/>
    <w:rsid w:val="00B27154"/>
    <w:rPr>
      <w:rFonts w:ascii="Wingdings" w:hAnsi="Wingdings"/>
    </w:rPr>
  </w:style>
  <w:style w:type="character" w:customStyle="1" w:styleId="WW8Num20z3">
    <w:name w:val="WW8Num20z3"/>
    <w:rsid w:val="00B27154"/>
    <w:rPr>
      <w:rFonts w:ascii="Symbol" w:hAnsi="Symbol"/>
    </w:rPr>
  </w:style>
  <w:style w:type="character" w:customStyle="1" w:styleId="WW8Num21z1">
    <w:name w:val="WW8Num21z1"/>
    <w:rsid w:val="00B27154"/>
    <w:rPr>
      <w:rFonts w:ascii="Courier New" w:hAnsi="Courier New"/>
    </w:rPr>
  </w:style>
  <w:style w:type="character" w:customStyle="1" w:styleId="WW8Num21z2">
    <w:name w:val="WW8Num21z2"/>
    <w:rsid w:val="00B27154"/>
    <w:rPr>
      <w:rFonts w:ascii="Wingdings" w:hAnsi="Wingdings"/>
    </w:rPr>
  </w:style>
  <w:style w:type="character" w:customStyle="1" w:styleId="WW8Num22z1">
    <w:name w:val="WW8Num22z1"/>
    <w:rsid w:val="00B27154"/>
  </w:style>
  <w:style w:type="character" w:customStyle="1" w:styleId="WW8Num23z1">
    <w:name w:val="WW8Num23z1"/>
    <w:rsid w:val="00B27154"/>
    <w:rPr>
      <w:rFonts w:ascii="Courier New" w:hAnsi="Courier New"/>
    </w:rPr>
  </w:style>
  <w:style w:type="character" w:customStyle="1" w:styleId="WW8Num23z2">
    <w:name w:val="WW8Num23z2"/>
    <w:uiPriority w:val="99"/>
    <w:rsid w:val="00B27154"/>
    <w:rPr>
      <w:rFonts w:ascii="Wingdings" w:hAnsi="Wingdings"/>
    </w:rPr>
  </w:style>
  <w:style w:type="character" w:customStyle="1" w:styleId="WW8Num24z1">
    <w:name w:val="WW8Num24z1"/>
    <w:rsid w:val="00B27154"/>
    <w:rPr>
      <w:rFonts w:ascii="Courier New" w:hAnsi="Courier New"/>
    </w:rPr>
  </w:style>
  <w:style w:type="character" w:customStyle="1" w:styleId="WW8Num24z2">
    <w:name w:val="WW8Num24z2"/>
    <w:rsid w:val="00B27154"/>
    <w:rPr>
      <w:rFonts w:ascii="Wingdings" w:hAnsi="Wingdings"/>
    </w:rPr>
  </w:style>
  <w:style w:type="character" w:customStyle="1" w:styleId="WW8Num25z1">
    <w:name w:val="WW8Num25z1"/>
    <w:rsid w:val="00B27154"/>
  </w:style>
  <w:style w:type="character" w:customStyle="1" w:styleId="WW8Num25z2">
    <w:name w:val="WW8Num25z2"/>
    <w:rsid w:val="00B27154"/>
    <w:rPr>
      <w:rFonts w:ascii="Symbol" w:hAnsi="Symbol"/>
    </w:rPr>
  </w:style>
  <w:style w:type="character" w:customStyle="1" w:styleId="WW8Num25z4">
    <w:name w:val="WW8Num25z4"/>
    <w:uiPriority w:val="99"/>
    <w:rsid w:val="00B27154"/>
    <w:rPr>
      <w:rFonts w:ascii="Courier New" w:hAnsi="Courier New"/>
    </w:rPr>
  </w:style>
  <w:style w:type="character" w:customStyle="1" w:styleId="WW8Num25z5">
    <w:name w:val="WW8Num25z5"/>
    <w:uiPriority w:val="99"/>
    <w:rsid w:val="00B27154"/>
    <w:rPr>
      <w:rFonts w:ascii="Wingdings" w:hAnsi="Wingdings"/>
    </w:rPr>
  </w:style>
  <w:style w:type="character" w:customStyle="1" w:styleId="WW8Num26z1">
    <w:name w:val="WW8Num26z1"/>
    <w:rsid w:val="00B27154"/>
    <w:rPr>
      <w:rFonts w:ascii="Courier New" w:hAnsi="Courier New"/>
    </w:rPr>
  </w:style>
  <w:style w:type="character" w:customStyle="1" w:styleId="WW8Num26z2">
    <w:name w:val="WW8Num26z2"/>
    <w:rsid w:val="00B27154"/>
    <w:rPr>
      <w:rFonts w:ascii="Wingdings" w:hAnsi="Wingdings"/>
    </w:rPr>
  </w:style>
  <w:style w:type="character" w:customStyle="1" w:styleId="WW8Num27z1">
    <w:name w:val="WW8Num27z1"/>
    <w:rsid w:val="00B27154"/>
    <w:rPr>
      <w:rFonts w:ascii="Courier New" w:hAnsi="Courier New"/>
    </w:rPr>
  </w:style>
  <w:style w:type="character" w:customStyle="1" w:styleId="WW8Num27z2">
    <w:name w:val="WW8Num27z2"/>
    <w:uiPriority w:val="99"/>
    <w:rsid w:val="00B27154"/>
    <w:rPr>
      <w:rFonts w:ascii="Wingdings" w:hAnsi="Wingdings"/>
    </w:rPr>
  </w:style>
  <w:style w:type="character" w:customStyle="1" w:styleId="WW8Num28z1">
    <w:name w:val="WW8Num28z1"/>
    <w:uiPriority w:val="99"/>
    <w:rsid w:val="00B27154"/>
  </w:style>
  <w:style w:type="character" w:customStyle="1" w:styleId="WW8Num29z1">
    <w:name w:val="WW8Num29z1"/>
    <w:rsid w:val="00B27154"/>
    <w:rPr>
      <w:rFonts w:ascii="Courier New" w:hAnsi="Courier New"/>
    </w:rPr>
  </w:style>
  <w:style w:type="character" w:customStyle="1" w:styleId="WW8Num29z2">
    <w:name w:val="WW8Num29z2"/>
    <w:uiPriority w:val="99"/>
    <w:rsid w:val="00B27154"/>
    <w:rPr>
      <w:rFonts w:ascii="Wingdings" w:hAnsi="Wingdings"/>
    </w:rPr>
  </w:style>
  <w:style w:type="character" w:customStyle="1" w:styleId="WW8Num30z1">
    <w:name w:val="WW8Num30z1"/>
    <w:rsid w:val="00B27154"/>
    <w:rPr>
      <w:rFonts w:ascii="Courier New" w:hAnsi="Courier New"/>
    </w:rPr>
  </w:style>
  <w:style w:type="character" w:customStyle="1" w:styleId="WW8Num30z2">
    <w:name w:val="WW8Num30z2"/>
    <w:rsid w:val="00B27154"/>
    <w:rPr>
      <w:rFonts w:ascii="Wingdings" w:hAnsi="Wingdings"/>
    </w:rPr>
  </w:style>
  <w:style w:type="character" w:customStyle="1" w:styleId="WW8Num32z1">
    <w:name w:val="WW8Num32z1"/>
    <w:rsid w:val="00B27154"/>
    <w:rPr>
      <w:rFonts w:ascii="Courier New" w:hAnsi="Courier New"/>
    </w:rPr>
  </w:style>
  <w:style w:type="character" w:customStyle="1" w:styleId="WW8Num32z2">
    <w:name w:val="WW8Num32z2"/>
    <w:rsid w:val="00B27154"/>
    <w:rPr>
      <w:rFonts w:ascii="Wingdings" w:hAnsi="Wingdings"/>
    </w:rPr>
  </w:style>
  <w:style w:type="character" w:customStyle="1" w:styleId="WW8Num32z3">
    <w:name w:val="WW8Num32z3"/>
    <w:uiPriority w:val="99"/>
    <w:rsid w:val="00B27154"/>
    <w:rPr>
      <w:rFonts w:ascii="Symbol" w:hAnsi="Symbol"/>
    </w:rPr>
  </w:style>
  <w:style w:type="character" w:customStyle="1" w:styleId="WW8Num33z1">
    <w:name w:val="WW8Num33z1"/>
    <w:rsid w:val="00B27154"/>
    <w:rPr>
      <w:rFonts w:ascii="Courier New" w:hAnsi="Courier New"/>
    </w:rPr>
  </w:style>
  <w:style w:type="character" w:customStyle="1" w:styleId="WW8Num33z2">
    <w:name w:val="WW8Num33z2"/>
    <w:rsid w:val="00B27154"/>
    <w:rPr>
      <w:rFonts w:ascii="Wingdings" w:hAnsi="Wingdings"/>
    </w:rPr>
  </w:style>
  <w:style w:type="character" w:customStyle="1" w:styleId="WW8Num34z2">
    <w:name w:val="WW8Num34z2"/>
    <w:rsid w:val="00B27154"/>
    <w:rPr>
      <w:rFonts w:ascii="Wingdings" w:hAnsi="Wingdings"/>
    </w:rPr>
  </w:style>
  <w:style w:type="character" w:customStyle="1" w:styleId="WW8Num34z4">
    <w:name w:val="WW8Num34z4"/>
    <w:rsid w:val="00B27154"/>
    <w:rPr>
      <w:rFonts w:ascii="Courier New" w:hAnsi="Courier New"/>
    </w:rPr>
  </w:style>
  <w:style w:type="character" w:customStyle="1" w:styleId="WW8Num35z1">
    <w:name w:val="WW8Num35z1"/>
    <w:rsid w:val="00B27154"/>
  </w:style>
  <w:style w:type="character" w:customStyle="1" w:styleId="WW8Num36z1">
    <w:name w:val="WW8Num36z1"/>
    <w:uiPriority w:val="99"/>
    <w:rsid w:val="00B27154"/>
    <w:rPr>
      <w:rFonts w:ascii="Courier New" w:hAnsi="Courier New"/>
    </w:rPr>
  </w:style>
  <w:style w:type="character" w:customStyle="1" w:styleId="WW8Num36z2">
    <w:name w:val="WW8Num36z2"/>
    <w:uiPriority w:val="99"/>
    <w:rsid w:val="00B27154"/>
    <w:rPr>
      <w:rFonts w:ascii="Wingdings" w:hAnsi="Wingdings"/>
    </w:rPr>
  </w:style>
  <w:style w:type="character" w:customStyle="1" w:styleId="WW8Num37z1">
    <w:name w:val="WW8Num37z1"/>
    <w:rsid w:val="00B27154"/>
    <w:rPr>
      <w:rFonts w:ascii="Courier New" w:hAnsi="Courier New"/>
    </w:rPr>
  </w:style>
  <w:style w:type="character" w:customStyle="1" w:styleId="WW8Num37z2">
    <w:name w:val="WW8Num37z2"/>
    <w:rsid w:val="00B27154"/>
    <w:rPr>
      <w:rFonts w:ascii="Wingdings" w:hAnsi="Wingdings"/>
    </w:rPr>
  </w:style>
  <w:style w:type="character" w:customStyle="1" w:styleId="WW8Num38z1">
    <w:name w:val="WW8Num38z1"/>
    <w:rsid w:val="00B27154"/>
    <w:rPr>
      <w:rFonts w:ascii="Courier New" w:hAnsi="Courier New"/>
    </w:rPr>
  </w:style>
  <w:style w:type="character" w:customStyle="1" w:styleId="WW8Num38z2">
    <w:name w:val="WW8Num38z2"/>
    <w:rsid w:val="00B27154"/>
    <w:rPr>
      <w:rFonts w:ascii="Wingdings" w:hAnsi="Wingdings"/>
    </w:rPr>
  </w:style>
  <w:style w:type="character" w:customStyle="1" w:styleId="WW8Num39z1">
    <w:name w:val="WW8Num39z1"/>
    <w:rsid w:val="00B27154"/>
    <w:rPr>
      <w:rFonts w:ascii="Courier New" w:hAnsi="Courier New"/>
    </w:rPr>
  </w:style>
  <w:style w:type="character" w:customStyle="1" w:styleId="WW8Num39z3">
    <w:name w:val="WW8Num39z3"/>
    <w:rsid w:val="00B27154"/>
    <w:rPr>
      <w:rFonts w:ascii="Symbol" w:hAnsi="Symbol"/>
    </w:rPr>
  </w:style>
  <w:style w:type="character" w:customStyle="1" w:styleId="WW8Num40z1">
    <w:name w:val="WW8Num40z1"/>
    <w:uiPriority w:val="99"/>
    <w:rsid w:val="00B27154"/>
    <w:rPr>
      <w:rFonts w:ascii="Courier New" w:hAnsi="Courier New"/>
    </w:rPr>
  </w:style>
  <w:style w:type="character" w:customStyle="1" w:styleId="WW8Num40z2">
    <w:name w:val="WW8Num40z2"/>
    <w:uiPriority w:val="99"/>
    <w:rsid w:val="00B27154"/>
    <w:rPr>
      <w:rFonts w:ascii="Wingdings" w:hAnsi="Wingdings"/>
    </w:rPr>
  </w:style>
  <w:style w:type="character" w:customStyle="1" w:styleId="WW8Num41z1">
    <w:name w:val="WW8Num41z1"/>
    <w:rsid w:val="00B27154"/>
    <w:rPr>
      <w:rFonts w:ascii="Courier New" w:hAnsi="Courier New"/>
    </w:rPr>
  </w:style>
  <w:style w:type="character" w:customStyle="1" w:styleId="WW8Num41z2">
    <w:name w:val="WW8Num41z2"/>
    <w:rsid w:val="00B27154"/>
    <w:rPr>
      <w:rFonts w:ascii="Wingdings" w:hAnsi="Wingdings"/>
    </w:rPr>
  </w:style>
  <w:style w:type="character" w:customStyle="1" w:styleId="WW8Num42z1">
    <w:name w:val="WW8Num42z1"/>
    <w:uiPriority w:val="99"/>
    <w:rsid w:val="00B27154"/>
    <w:rPr>
      <w:rFonts w:ascii="Courier New" w:hAnsi="Courier New"/>
    </w:rPr>
  </w:style>
  <w:style w:type="character" w:customStyle="1" w:styleId="WW8Num42z2">
    <w:name w:val="WW8Num42z2"/>
    <w:rsid w:val="00B27154"/>
    <w:rPr>
      <w:rFonts w:ascii="Wingdings" w:hAnsi="Wingdings"/>
    </w:rPr>
  </w:style>
  <w:style w:type="character" w:customStyle="1" w:styleId="WW8Num44z2">
    <w:name w:val="WW8Num44z2"/>
    <w:rsid w:val="00B27154"/>
    <w:rPr>
      <w:rFonts w:ascii="Wingdings" w:hAnsi="Wingdings"/>
    </w:rPr>
  </w:style>
  <w:style w:type="character" w:customStyle="1" w:styleId="WW8Num45z1">
    <w:name w:val="WW8Num45z1"/>
    <w:uiPriority w:val="99"/>
    <w:rsid w:val="00B27154"/>
    <w:rPr>
      <w:rFonts w:ascii="Courier New" w:hAnsi="Courier New"/>
    </w:rPr>
  </w:style>
  <w:style w:type="character" w:customStyle="1" w:styleId="WW8Num45z2">
    <w:name w:val="WW8Num45z2"/>
    <w:uiPriority w:val="99"/>
    <w:rsid w:val="00B27154"/>
    <w:rPr>
      <w:rFonts w:ascii="Wingdings" w:hAnsi="Wingdings"/>
    </w:rPr>
  </w:style>
  <w:style w:type="character" w:customStyle="1" w:styleId="WW8Num46z1">
    <w:name w:val="WW8Num46z1"/>
    <w:uiPriority w:val="99"/>
    <w:rsid w:val="00B27154"/>
    <w:rPr>
      <w:rFonts w:ascii="Courier New" w:hAnsi="Courier New"/>
    </w:rPr>
  </w:style>
  <w:style w:type="character" w:customStyle="1" w:styleId="WW8Num46z2">
    <w:name w:val="WW8Num46z2"/>
    <w:uiPriority w:val="99"/>
    <w:rsid w:val="00B27154"/>
    <w:rPr>
      <w:rFonts w:ascii="Wingdings" w:hAnsi="Wingdings"/>
    </w:rPr>
  </w:style>
  <w:style w:type="character" w:customStyle="1" w:styleId="WW8Num47z2">
    <w:name w:val="WW8Num47z2"/>
    <w:uiPriority w:val="99"/>
    <w:rsid w:val="00B27154"/>
    <w:rPr>
      <w:rFonts w:ascii="Wingdings" w:hAnsi="Wingdings"/>
    </w:rPr>
  </w:style>
  <w:style w:type="character" w:customStyle="1" w:styleId="WW8Num47z4">
    <w:name w:val="WW8Num47z4"/>
    <w:uiPriority w:val="99"/>
    <w:rsid w:val="00B27154"/>
    <w:rPr>
      <w:rFonts w:ascii="Courier New" w:hAnsi="Courier New"/>
    </w:rPr>
  </w:style>
  <w:style w:type="character" w:customStyle="1" w:styleId="WW8Num48z1">
    <w:name w:val="WW8Num48z1"/>
    <w:uiPriority w:val="99"/>
    <w:rsid w:val="00B27154"/>
    <w:rPr>
      <w:rFonts w:ascii="Courier New" w:hAnsi="Courier New"/>
    </w:rPr>
  </w:style>
  <w:style w:type="character" w:customStyle="1" w:styleId="WW8Num48z2">
    <w:name w:val="WW8Num48z2"/>
    <w:uiPriority w:val="99"/>
    <w:rsid w:val="00B27154"/>
    <w:rPr>
      <w:rFonts w:ascii="Wingdings" w:hAnsi="Wingdings"/>
    </w:rPr>
  </w:style>
  <w:style w:type="character" w:customStyle="1" w:styleId="WW8Num49z1">
    <w:name w:val="WW8Num49z1"/>
    <w:rsid w:val="00B27154"/>
    <w:rPr>
      <w:rFonts w:ascii="Courier New" w:hAnsi="Courier New"/>
    </w:rPr>
  </w:style>
  <w:style w:type="character" w:customStyle="1" w:styleId="WW8Num49z2">
    <w:name w:val="WW8Num49z2"/>
    <w:uiPriority w:val="99"/>
    <w:rsid w:val="00B27154"/>
    <w:rPr>
      <w:rFonts w:ascii="Wingdings" w:hAnsi="Wingdings"/>
    </w:rPr>
  </w:style>
  <w:style w:type="character" w:customStyle="1" w:styleId="WW8Num50z1">
    <w:name w:val="WW8Num50z1"/>
    <w:uiPriority w:val="99"/>
    <w:rsid w:val="00B27154"/>
    <w:rPr>
      <w:rFonts w:ascii="Courier New" w:hAnsi="Courier New"/>
    </w:rPr>
  </w:style>
  <w:style w:type="character" w:customStyle="1" w:styleId="WW8Num50z2">
    <w:name w:val="WW8Num50z2"/>
    <w:uiPriority w:val="99"/>
    <w:rsid w:val="00B27154"/>
    <w:rPr>
      <w:rFonts w:ascii="Wingdings" w:hAnsi="Wingdings"/>
    </w:rPr>
  </w:style>
  <w:style w:type="character" w:customStyle="1" w:styleId="WW8Num51z1">
    <w:name w:val="WW8Num51z1"/>
    <w:uiPriority w:val="99"/>
    <w:rsid w:val="00B27154"/>
  </w:style>
  <w:style w:type="character" w:customStyle="1" w:styleId="WW8Num52z1">
    <w:name w:val="WW8Num52z1"/>
    <w:rsid w:val="00B27154"/>
    <w:rPr>
      <w:rFonts w:ascii="Courier New" w:hAnsi="Courier New"/>
    </w:rPr>
  </w:style>
  <w:style w:type="character" w:customStyle="1" w:styleId="WW8Num52z2">
    <w:name w:val="WW8Num52z2"/>
    <w:uiPriority w:val="99"/>
    <w:rsid w:val="00B27154"/>
    <w:rPr>
      <w:rFonts w:ascii="Wingdings" w:hAnsi="Wingdings"/>
    </w:rPr>
  </w:style>
  <w:style w:type="character" w:customStyle="1" w:styleId="WW8Num54z1">
    <w:name w:val="WW8Num54z1"/>
    <w:uiPriority w:val="99"/>
    <w:rsid w:val="00B27154"/>
    <w:rPr>
      <w:rFonts w:ascii="Courier New" w:hAnsi="Courier New"/>
    </w:rPr>
  </w:style>
  <w:style w:type="character" w:customStyle="1" w:styleId="WW8Num54z2">
    <w:name w:val="WW8Num54z2"/>
    <w:uiPriority w:val="99"/>
    <w:rsid w:val="00B27154"/>
    <w:rPr>
      <w:rFonts w:ascii="Wingdings" w:hAnsi="Wingdings"/>
    </w:rPr>
  </w:style>
  <w:style w:type="character" w:customStyle="1" w:styleId="WW8Num55z1">
    <w:name w:val="WW8Num55z1"/>
    <w:uiPriority w:val="99"/>
    <w:rsid w:val="00B27154"/>
    <w:rPr>
      <w:rFonts w:ascii="Courier New" w:hAnsi="Courier New"/>
    </w:rPr>
  </w:style>
  <w:style w:type="character" w:customStyle="1" w:styleId="WW8Num56z2">
    <w:name w:val="WW8Num56z2"/>
    <w:uiPriority w:val="99"/>
    <w:rsid w:val="00B27154"/>
    <w:rPr>
      <w:rFonts w:ascii="Wingdings" w:hAnsi="Wingdings"/>
    </w:rPr>
  </w:style>
  <w:style w:type="character" w:customStyle="1" w:styleId="WW8Num56z3">
    <w:name w:val="WW8Num56z3"/>
    <w:uiPriority w:val="99"/>
    <w:rsid w:val="00B27154"/>
    <w:rPr>
      <w:rFonts w:ascii="Symbol" w:hAnsi="Symbol"/>
    </w:rPr>
  </w:style>
  <w:style w:type="character" w:customStyle="1" w:styleId="WW8Num56z4">
    <w:name w:val="WW8Num56z4"/>
    <w:uiPriority w:val="99"/>
    <w:rsid w:val="00B27154"/>
    <w:rPr>
      <w:rFonts w:ascii="Courier New" w:hAnsi="Courier New"/>
    </w:rPr>
  </w:style>
  <w:style w:type="character" w:customStyle="1" w:styleId="WW8Num57z1">
    <w:name w:val="WW8Num57z1"/>
    <w:rsid w:val="00B27154"/>
    <w:rPr>
      <w:rFonts w:ascii="Courier New" w:hAnsi="Courier New"/>
    </w:rPr>
  </w:style>
  <w:style w:type="character" w:customStyle="1" w:styleId="WW8Num57z2">
    <w:name w:val="WW8Num57z2"/>
    <w:rsid w:val="00B27154"/>
    <w:rPr>
      <w:rFonts w:ascii="Wingdings" w:hAnsi="Wingdings"/>
    </w:rPr>
  </w:style>
  <w:style w:type="character" w:customStyle="1" w:styleId="WW8Num58z2">
    <w:name w:val="WW8Num58z2"/>
    <w:rsid w:val="00B27154"/>
    <w:rPr>
      <w:rFonts w:ascii="Wingdings" w:hAnsi="Wingdings"/>
    </w:rPr>
  </w:style>
  <w:style w:type="character" w:customStyle="1" w:styleId="WW8Num58z3">
    <w:name w:val="WW8Num58z3"/>
    <w:rsid w:val="00B27154"/>
    <w:rPr>
      <w:rFonts w:ascii="Symbol" w:hAnsi="Symbol"/>
    </w:rPr>
  </w:style>
  <w:style w:type="character" w:customStyle="1" w:styleId="WW8Num59z1">
    <w:name w:val="WW8Num59z1"/>
    <w:rsid w:val="00B27154"/>
    <w:rPr>
      <w:rFonts w:ascii="Courier New" w:hAnsi="Courier New"/>
    </w:rPr>
  </w:style>
  <w:style w:type="character" w:customStyle="1" w:styleId="WW8Num59z2">
    <w:name w:val="WW8Num59z2"/>
    <w:rsid w:val="00B27154"/>
    <w:rPr>
      <w:rFonts w:ascii="Wingdings" w:hAnsi="Wingdings"/>
    </w:rPr>
  </w:style>
  <w:style w:type="character" w:customStyle="1" w:styleId="WW8Num60z2">
    <w:name w:val="WW8Num60z2"/>
    <w:rsid w:val="00B27154"/>
    <w:rPr>
      <w:rFonts w:ascii="Wingdings" w:hAnsi="Wingdings"/>
    </w:rPr>
  </w:style>
  <w:style w:type="character" w:customStyle="1" w:styleId="WW8Num60z3">
    <w:name w:val="WW8Num60z3"/>
    <w:rsid w:val="00B27154"/>
    <w:rPr>
      <w:rFonts w:ascii="Symbol" w:hAnsi="Symbol"/>
    </w:rPr>
  </w:style>
  <w:style w:type="character" w:customStyle="1" w:styleId="WW8Num61z1">
    <w:name w:val="WW8Num61z1"/>
    <w:rsid w:val="00B27154"/>
    <w:rPr>
      <w:rFonts w:ascii="Courier New" w:hAnsi="Courier New"/>
    </w:rPr>
  </w:style>
  <w:style w:type="character" w:customStyle="1" w:styleId="WW8Num61z2">
    <w:name w:val="WW8Num61z2"/>
    <w:uiPriority w:val="99"/>
    <w:rsid w:val="00B27154"/>
    <w:rPr>
      <w:rFonts w:ascii="Wingdings" w:hAnsi="Wingdings"/>
    </w:rPr>
  </w:style>
  <w:style w:type="character" w:customStyle="1" w:styleId="WW8Num62z1">
    <w:name w:val="WW8Num62z1"/>
    <w:rsid w:val="00B27154"/>
    <w:rPr>
      <w:rFonts w:ascii="Courier New" w:hAnsi="Courier New"/>
    </w:rPr>
  </w:style>
  <w:style w:type="character" w:customStyle="1" w:styleId="WW8Num62z2">
    <w:name w:val="WW8Num62z2"/>
    <w:rsid w:val="00B27154"/>
    <w:rPr>
      <w:rFonts w:ascii="Wingdings" w:hAnsi="Wingdings"/>
    </w:rPr>
  </w:style>
  <w:style w:type="character" w:customStyle="1" w:styleId="WW8Num63z2">
    <w:name w:val="WW8Num63z2"/>
    <w:uiPriority w:val="99"/>
    <w:rsid w:val="00B27154"/>
    <w:rPr>
      <w:rFonts w:ascii="Arial" w:hAnsi="Arial"/>
      <w:b/>
      <w:sz w:val="24"/>
    </w:rPr>
  </w:style>
  <w:style w:type="character" w:customStyle="1" w:styleId="WW8Num64z1">
    <w:name w:val="WW8Num64z1"/>
    <w:uiPriority w:val="99"/>
    <w:rsid w:val="00B27154"/>
    <w:rPr>
      <w:rFonts w:ascii="Courier New" w:hAnsi="Courier New"/>
    </w:rPr>
  </w:style>
  <w:style w:type="character" w:customStyle="1" w:styleId="WW8Num64z2">
    <w:name w:val="WW8Num64z2"/>
    <w:uiPriority w:val="99"/>
    <w:rsid w:val="00B27154"/>
    <w:rPr>
      <w:rFonts w:ascii="Wingdings" w:hAnsi="Wingdings"/>
    </w:rPr>
  </w:style>
  <w:style w:type="character" w:customStyle="1" w:styleId="WW8Num65z1">
    <w:name w:val="WW8Num65z1"/>
    <w:rsid w:val="00B27154"/>
    <w:rPr>
      <w:rFonts w:ascii="Courier New" w:hAnsi="Courier New"/>
    </w:rPr>
  </w:style>
  <w:style w:type="character" w:customStyle="1" w:styleId="WW8Num65z2">
    <w:name w:val="WW8Num65z2"/>
    <w:rsid w:val="00B27154"/>
    <w:rPr>
      <w:rFonts w:ascii="Wingdings" w:hAnsi="Wingdings"/>
    </w:rPr>
  </w:style>
  <w:style w:type="character" w:customStyle="1" w:styleId="WW8Num66z1">
    <w:name w:val="WW8Num66z1"/>
    <w:rsid w:val="00B27154"/>
    <w:rPr>
      <w:rFonts w:ascii="Courier New" w:hAnsi="Courier New"/>
    </w:rPr>
  </w:style>
  <w:style w:type="character" w:customStyle="1" w:styleId="WW8Num66z2">
    <w:name w:val="WW8Num66z2"/>
    <w:rsid w:val="00B27154"/>
    <w:rPr>
      <w:rFonts w:ascii="Wingdings" w:hAnsi="Wingdings"/>
    </w:rPr>
  </w:style>
  <w:style w:type="character" w:customStyle="1" w:styleId="WW8Num67z2">
    <w:name w:val="WW8Num67z2"/>
    <w:rsid w:val="00B27154"/>
    <w:rPr>
      <w:rFonts w:ascii="Wingdings" w:hAnsi="Wingdings"/>
    </w:rPr>
  </w:style>
  <w:style w:type="character" w:customStyle="1" w:styleId="WW8Num67z4">
    <w:name w:val="WW8Num67z4"/>
    <w:rsid w:val="00B27154"/>
    <w:rPr>
      <w:rFonts w:ascii="Courier New" w:hAnsi="Courier New"/>
    </w:rPr>
  </w:style>
  <w:style w:type="character" w:customStyle="1" w:styleId="WW8Num68z1">
    <w:name w:val="WW8Num68z1"/>
    <w:rsid w:val="00B27154"/>
  </w:style>
  <w:style w:type="character" w:customStyle="1" w:styleId="WW8Num69z1">
    <w:name w:val="WW8Num69z1"/>
    <w:rsid w:val="00B27154"/>
    <w:rPr>
      <w:rFonts w:ascii="Courier New" w:hAnsi="Courier New"/>
    </w:rPr>
  </w:style>
  <w:style w:type="character" w:customStyle="1" w:styleId="WW8Num69z2">
    <w:name w:val="WW8Num69z2"/>
    <w:rsid w:val="00B27154"/>
    <w:rPr>
      <w:rFonts w:ascii="Wingdings" w:hAnsi="Wingdings"/>
    </w:rPr>
  </w:style>
  <w:style w:type="character" w:customStyle="1" w:styleId="WW8Num70z1">
    <w:name w:val="WW8Num70z1"/>
    <w:rsid w:val="00B27154"/>
    <w:rPr>
      <w:rFonts w:ascii="Courier New" w:hAnsi="Courier New"/>
    </w:rPr>
  </w:style>
  <w:style w:type="character" w:customStyle="1" w:styleId="WW8Num70z2">
    <w:name w:val="WW8Num70z2"/>
    <w:rsid w:val="00B27154"/>
    <w:rPr>
      <w:rFonts w:ascii="Wingdings" w:hAnsi="Wingdings"/>
    </w:rPr>
  </w:style>
  <w:style w:type="character" w:customStyle="1" w:styleId="Nagwek2Znak1">
    <w:name w:val="Nagłówek 2 Znak1"/>
    <w:uiPriority w:val="99"/>
    <w:rsid w:val="00B27154"/>
    <w:rPr>
      <w:rFonts w:ascii="Times New Roman" w:hAnsi="Times New Roman"/>
      <w:b/>
      <w:kern w:val="3"/>
      <w:sz w:val="24"/>
    </w:rPr>
  </w:style>
  <w:style w:type="character" w:customStyle="1" w:styleId="Nagwek1Znak1">
    <w:name w:val="Nagłówek 1 Znak1"/>
    <w:uiPriority w:val="99"/>
    <w:rsid w:val="00B27154"/>
    <w:rPr>
      <w:rFonts w:ascii="Times New Roman" w:hAnsi="Times New Roman"/>
      <w:b/>
      <w:caps/>
      <w:kern w:val="3"/>
      <w:sz w:val="24"/>
    </w:rPr>
  </w:style>
  <w:style w:type="character" w:customStyle="1" w:styleId="EndnoteSymbol">
    <w:name w:val="Endnote Symbol"/>
    <w:uiPriority w:val="99"/>
    <w:rsid w:val="00B27154"/>
    <w:rPr>
      <w:position w:val="0"/>
      <w:vertAlign w:val="superscript"/>
    </w:rPr>
  </w:style>
  <w:style w:type="character" w:customStyle="1" w:styleId="FootnoteTextChar1">
    <w:name w:val="Footnote Text Char1"/>
    <w:uiPriority w:val="99"/>
    <w:rsid w:val="00B27154"/>
    <w:rPr>
      <w:rFonts w:ascii="Times New Roman" w:hAnsi="Times New Roman"/>
      <w:sz w:val="20"/>
    </w:rPr>
  </w:style>
  <w:style w:type="character" w:customStyle="1" w:styleId="TekstprzypisudolnegoZnak1">
    <w:name w:val="Tekst przypisu dolnego Znak1"/>
    <w:uiPriority w:val="99"/>
    <w:rsid w:val="00B27154"/>
    <w:rPr>
      <w:sz w:val="20"/>
    </w:rPr>
  </w:style>
  <w:style w:type="character" w:customStyle="1" w:styleId="tekstostZnak">
    <w:name w:val="tekst ost Znak"/>
    <w:uiPriority w:val="99"/>
    <w:rsid w:val="00B27154"/>
    <w:rPr>
      <w:rFonts w:ascii="Arial" w:hAnsi="Arial"/>
      <w:sz w:val="24"/>
    </w:rPr>
  </w:style>
  <w:style w:type="character" w:customStyle="1" w:styleId="CommentTextChar1">
    <w:name w:val="Comment Text Char1"/>
    <w:uiPriority w:val="99"/>
    <w:rsid w:val="00B27154"/>
    <w:rPr>
      <w:rFonts w:ascii="Times New Roman" w:hAnsi="Times New Roman"/>
      <w:sz w:val="20"/>
    </w:rPr>
  </w:style>
  <w:style w:type="character" w:customStyle="1" w:styleId="TekstkomentarzaZnak1">
    <w:name w:val="Tekst komentarza Znak1"/>
    <w:uiPriority w:val="99"/>
    <w:rsid w:val="00B27154"/>
    <w:rPr>
      <w:sz w:val="20"/>
    </w:rPr>
  </w:style>
  <w:style w:type="character" w:customStyle="1" w:styleId="Internetlink">
    <w:name w:val="Internet link"/>
    <w:uiPriority w:val="99"/>
    <w:rsid w:val="00B27154"/>
    <w:rPr>
      <w:rFonts w:cs="Times New Roman"/>
      <w:color w:val="0066CC"/>
      <w:u w:val="single"/>
    </w:rPr>
  </w:style>
  <w:style w:type="character" w:customStyle="1" w:styleId="TeksttreciExact">
    <w:name w:val="Tekst treści Exact"/>
    <w:uiPriority w:val="99"/>
    <w:rsid w:val="00B27154"/>
    <w:rPr>
      <w:rFonts w:ascii="Segoe UI" w:hAnsi="Segoe UI"/>
      <w:spacing w:val="5"/>
      <w:sz w:val="19"/>
      <w:u w:val="none"/>
    </w:rPr>
  </w:style>
  <w:style w:type="character" w:customStyle="1" w:styleId="Nagwek12">
    <w:name w:val="Nagłówek #1_"/>
    <w:uiPriority w:val="99"/>
    <w:rsid w:val="00B27154"/>
    <w:rPr>
      <w:rFonts w:ascii="Verdana" w:hAnsi="Verdana"/>
      <w:b/>
      <w:sz w:val="32"/>
    </w:rPr>
  </w:style>
  <w:style w:type="character" w:customStyle="1" w:styleId="Teksttreci3">
    <w:name w:val="Tekst treści (3)_"/>
    <w:uiPriority w:val="99"/>
    <w:rsid w:val="00B27154"/>
    <w:rPr>
      <w:rFonts w:ascii="Verdana" w:hAnsi="Verdana"/>
      <w:sz w:val="28"/>
      <w:u w:val="none"/>
    </w:rPr>
  </w:style>
  <w:style w:type="character" w:customStyle="1" w:styleId="Teksttreci">
    <w:name w:val="Tekst treści_"/>
    <w:uiPriority w:val="99"/>
    <w:rsid w:val="00B27154"/>
    <w:rPr>
      <w:rFonts w:ascii="Segoe UI" w:hAnsi="Segoe UI"/>
      <w:sz w:val="21"/>
      <w:u w:val="none"/>
    </w:rPr>
  </w:style>
  <w:style w:type="character" w:customStyle="1" w:styleId="Nagweklubstopka">
    <w:name w:val="Nagłówek lub stopka_"/>
    <w:uiPriority w:val="99"/>
    <w:rsid w:val="00B27154"/>
    <w:rPr>
      <w:rFonts w:ascii="Segoe UI" w:hAnsi="Segoe UI"/>
      <w:sz w:val="13"/>
      <w:u w:val="none"/>
    </w:rPr>
  </w:style>
  <w:style w:type="character" w:customStyle="1" w:styleId="NagweklubstopkaAngsanaUPC">
    <w:name w:val="Nagłówek lub stopka + AngsanaUPC"/>
    <w:uiPriority w:val="99"/>
    <w:rsid w:val="00B27154"/>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B27154"/>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B27154"/>
    <w:rPr>
      <w:rFonts w:ascii="Segoe UI" w:hAnsi="Segoe UI"/>
      <w:b/>
      <w:sz w:val="21"/>
      <w:u w:val="none"/>
    </w:rPr>
  </w:style>
  <w:style w:type="character" w:customStyle="1" w:styleId="Nagwek23">
    <w:name w:val="Nagłówek #2_"/>
    <w:uiPriority w:val="99"/>
    <w:rsid w:val="00B27154"/>
    <w:rPr>
      <w:rFonts w:ascii="Segoe UI" w:hAnsi="Segoe UI"/>
      <w:b/>
      <w:sz w:val="21"/>
    </w:rPr>
  </w:style>
  <w:style w:type="character" w:customStyle="1" w:styleId="Nagweklubstopka0">
    <w:name w:val="Nagłówek lub stopka"/>
    <w:rsid w:val="00B27154"/>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B27154"/>
    <w:rPr>
      <w:rFonts w:ascii="Arial" w:hAnsi="Arial"/>
      <w:b/>
      <w:sz w:val="19"/>
    </w:rPr>
  </w:style>
  <w:style w:type="character" w:customStyle="1" w:styleId="TeksttreciPogrubienie">
    <w:name w:val="Tekst treści + Pogrubienie"/>
    <w:uiPriority w:val="99"/>
    <w:rsid w:val="00B27154"/>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B27154"/>
    <w:rPr>
      <w:rFonts w:ascii="Segoe UI" w:hAnsi="Segoe UI"/>
      <w:b/>
      <w:sz w:val="21"/>
      <w:u w:val="none"/>
    </w:rPr>
  </w:style>
  <w:style w:type="character" w:customStyle="1" w:styleId="Podpistabeli0">
    <w:name w:val="Podpis tabeli"/>
    <w:uiPriority w:val="99"/>
    <w:rsid w:val="00B27154"/>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B27154"/>
    <w:rPr>
      <w:rFonts w:ascii="Segoe UI" w:hAnsi="Segoe UI"/>
      <w:color w:val="000000"/>
      <w:spacing w:val="0"/>
      <w:w w:val="100"/>
      <w:position w:val="0"/>
      <w:sz w:val="21"/>
      <w:u w:val="none"/>
      <w:vertAlign w:val="baseline"/>
      <w:lang w:val="pl-PL"/>
    </w:rPr>
  </w:style>
  <w:style w:type="character" w:customStyle="1" w:styleId="Podpistabeli3Pogrubienie">
    <w:name w:val="Podpis tabeli (3) + Pogrubienie"/>
    <w:uiPriority w:val="99"/>
    <w:rsid w:val="00B27154"/>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B27154"/>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B27154"/>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B27154"/>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B27154"/>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B27154"/>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B27154"/>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B27154"/>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B27154"/>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B27154"/>
    <w:rPr>
      <w:rFonts w:ascii="Segoe UI" w:hAnsi="Segoe UI"/>
      <w:b/>
      <w:color w:val="000000"/>
      <w:spacing w:val="0"/>
      <w:w w:val="100"/>
      <w:position w:val="0"/>
      <w:sz w:val="21"/>
      <w:vertAlign w:val="baseline"/>
    </w:rPr>
  </w:style>
  <w:style w:type="character" w:customStyle="1" w:styleId="Teksttreci50">
    <w:name w:val="Tekst treści (5)"/>
    <w:uiPriority w:val="99"/>
    <w:rsid w:val="00B27154"/>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B27154"/>
    <w:rPr>
      <w:rFonts w:ascii="Verdana" w:hAnsi="Verdana"/>
      <w:i/>
      <w:sz w:val="19"/>
    </w:rPr>
  </w:style>
  <w:style w:type="character" w:customStyle="1" w:styleId="Teksttreci10pt">
    <w:name w:val="Tekst treści + 10 pt"/>
    <w:uiPriority w:val="99"/>
    <w:rsid w:val="00B27154"/>
    <w:rPr>
      <w:rFonts w:ascii="Segoe UI" w:hAnsi="Segoe UI"/>
      <w:color w:val="000000"/>
      <w:spacing w:val="0"/>
      <w:w w:val="100"/>
      <w:position w:val="0"/>
      <w:sz w:val="20"/>
      <w:u w:val="none"/>
      <w:vertAlign w:val="baseline"/>
    </w:rPr>
  </w:style>
  <w:style w:type="character" w:customStyle="1" w:styleId="Teksttreci80">
    <w:name w:val="Tekst treści (8)_"/>
    <w:uiPriority w:val="99"/>
    <w:rsid w:val="00B27154"/>
    <w:rPr>
      <w:rFonts w:ascii="Verdana" w:hAnsi="Verdana"/>
      <w:sz w:val="15"/>
    </w:rPr>
  </w:style>
  <w:style w:type="character" w:customStyle="1" w:styleId="Teksttreci8SegoeUI">
    <w:name w:val="Tekst treści (8) + Segoe UI"/>
    <w:uiPriority w:val="99"/>
    <w:rsid w:val="00B27154"/>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B27154"/>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B27154"/>
    <w:rPr>
      <w:rFonts w:ascii="Verdana" w:hAnsi="Verdana"/>
    </w:rPr>
  </w:style>
  <w:style w:type="character" w:customStyle="1" w:styleId="Spistreci2Znak">
    <w:name w:val="Spis treści 2 Znak"/>
    <w:uiPriority w:val="99"/>
    <w:rsid w:val="00B27154"/>
    <w:rPr>
      <w:rFonts w:ascii="Segoe UI" w:hAnsi="Segoe UI"/>
      <w:sz w:val="21"/>
    </w:rPr>
  </w:style>
  <w:style w:type="character" w:customStyle="1" w:styleId="Spistreci21">
    <w:name w:val="Spis treści (2)_"/>
    <w:uiPriority w:val="99"/>
    <w:rsid w:val="00B27154"/>
    <w:rPr>
      <w:rFonts w:ascii="Segoe UI" w:hAnsi="Segoe UI"/>
      <w:b/>
      <w:sz w:val="21"/>
    </w:rPr>
  </w:style>
  <w:style w:type="character" w:customStyle="1" w:styleId="Nagwek41">
    <w:name w:val="Nagłówek #4_"/>
    <w:uiPriority w:val="99"/>
    <w:rsid w:val="00B27154"/>
    <w:rPr>
      <w:rFonts w:ascii="Segoe UI" w:hAnsi="Segoe UI"/>
      <w:b/>
      <w:sz w:val="21"/>
    </w:rPr>
  </w:style>
  <w:style w:type="character" w:customStyle="1" w:styleId="Teksttreci71">
    <w:name w:val="Tekst treści + 7"/>
    <w:uiPriority w:val="99"/>
    <w:rsid w:val="00B27154"/>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B27154"/>
    <w:rPr>
      <w:rFonts w:ascii="Segoe UI" w:hAnsi="Segoe UI"/>
      <w:sz w:val="15"/>
      <w:u w:val="none"/>
    </w:rPr>
  </w:style>
  <w:style w:type="character" w:customStyle="1" w:styleId="Podpisobrazu0">
    <w:name w:val="Podpis obrazu"/>
    <w:uiPriority w:val="99"/>
    <w:rsid w:val="00B27154"/>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B27154"/>
    <w:rPr>
      <w:rFonts w:ascii="Segoe UI" w:hAnsi="Segoe UI"/>
      <w:b/>
      <w:spacing w:val="6"/>
      <w:sz w:val="19"/>
      <w:u w:val="none"/>
    </w:rPr>
  </w:style>
  <w:style w:type="character" w:customStyle="1" w:styleId="PodpistabeliOdstpy0ptExact">
    <w:name w:val="Podpis tabeli + Odstępy 0 pt Exact"/>
    <w:uiPriority w:val="99"/>
    <w:rsid w:val="00B27154"/>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B27154"/>
    <w:rPr>
      <w:rFonts w:ascii="Segoe UI" w:hAnsi="Segoe UI"/>
      <w:spacing w:val="5"/>
      <w:sz w:val="19"/>
      <w:u w:val="none"/>
    </w:rPr>
  </w:style>
  <w:style w:type="character" w:customStyle="1" w:styleId="Nagwek221">
    <w:name w:val="Nagłówek #2 (2)_"/>
    <w:uiPriority w:val="99"/>
    <w:rsid w:val="00B27154"/>
    <w:rPr>
      <w:rFonts w:ascii="Verdana" w:hAnsi="Verdana"/>
      <w:b/>
      <w:sz w:val="28"/>
    </w:rPr>
  </w:style>
  <w:style w:type="character" w:customStyle="1" w:styleId="Nagwek51">
    <w:name w:val="Nagłówek #5_"/>
    <w:uiPriority w:val="99"/>
    <w:rsid w:val="00B27154"/>
    <w:rPr>
      <w:rFonts w:ascii="Times New Roman" w:hAnsi="Times New Roman"/>
      <w:b/>
      <w:sz w:val="21"/>
    </w:rPr>
  </w:style>
  <w:style w:type="character" w:customStyle="1" w:styleId="NagweklubstopkaTimesNewRoman">
    <w:name w:val="Nagłówek lub stopka + Times New Roman"/>
    <w:uiPriority w:val="99"/>
    <w:rsid w:val="00B27154"/>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B27154"/>
    <w:rPr>
      <w:rFonts w:ascii="Times New Roman" w:hAnsi="Times New Roman"/>
      <w:sz w:val="21"/>
      <w:u w:val="none"/>
    </w:rPr>
  </w:style>
  <w:style w:type="character" w:customStyle="1" w:styleId="Teksttreci110">
    <w:name w:val="Tekst treści (11)_"/>
    <w:uiPriority w:val="99"/>
    <w:rsid w:val="00B27154"/>
    <w:rPr>
      <w:rFonts w:ascii="Times New Roman" w:hAnsi="Times New Roman"/>
      <w:b/>
      <w:sz w:val="21"/>
    </w:rPr>
  </w:style>
  <w:style w:type="character" w:customStyle="1" w:styleId="Nagwek5Odstpy2pt">
    <w:name w:val="Nagłówek #5 + Odstępy 2 pt"/>
    <w:uiPriority w:val="99"/>
    <w:rsid w:val="00B27154"/>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B27154"/>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uiPriority w:val="99"/>
    <w:rsid w:val="00B27154"/>
    <w:rPr>
      <w:rFonts w:cs="Times New Roman"/>
      <w:b/>
      <w:bCs/>
    </w:rPr>
  </w:style>
  <w:style w:type="character" w:customStyle="1" w:styleId="Podpistabeli40">
    <w:name w:val="Podpis tabeli (4)_"/>
    <w:uiPriority w:val="99"/>
    <w:rsid w:val="00B27154"/>
    <w:rPr>
      <w:rFonts w:ascii="Times New Roman" w:hAnsi="Times New Roman"/>
      <w:sz w:val="14"/>
    </w:rPr>
  </w:style>
  <w:style w:type="character" w:customStyle="1" w:styleId="Teksttreci10Maelitery">
    <w:name w:val="Tekst treści (10) + Małe litery"/>
    <w:uiPriority w:val="99"/>
    <w:rsid w:val="00B27154"/>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B27154"/>
    <w:rPr>
      <w:rFonts w:ascii="Times New Roman" w:hAnsi="Times New Roman"/>
      <w:b/>
      <w:sz w:val="21"/>
      <w:u w:val="none"/>
    </w:rPr>
  </w:style>
  <w:style w:type="character" w:customStyle="1" w:styleId="TeksttreciTimesNewRoman">
    <w:name w:val="Tekst treści + Times New Roman"/>
    <w:uiPriority w:val="99"/>
    <w:rsid w:val="00B27154"/>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B27154"/>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B27154"/>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B27154"/>
    <w:rPr>
      <w:rFonts w:ascii="Times New Roman" w:hAnsi="Times New Roman"/>
      <w:b/>
      <w:spacing w:val="4"/>
      <w:sz w:val="19"/>
      <w:u w:val="none"/>
    </w:rPr>
  </w:style>
  <w:style w:type="character" w:customStyle="1" w:styleId="Teksttreci10Exact">
    <w:name w:val="Tekst treści (10) Exact"/>
    <w:uiPriority w:val="99"/>
    <w:rsid w:val="00B27154"/>
    <w:rPr>
      <w:rFonts w:ascii="Times New Roman" w:hAnsi="Times New Roman"/>
      <w:spacing w:val="4"/>
      <w:sz w:val="19"/>
      <w:u w:val="none"/>
    </w:rPr>
  </w:style>
  <w:style w:type="character" w:customStyle="1" w:styleId="Teksttreci120">
    <w:name w:val="Tekst treści (12)_"/>
    <w:uiPriority w:val="99"/>
    <w:rsid w:val="00B27154"/>
    <w:rPr>
      <w:rFonts w:ascii="Times New Roman" w:hAnsi="Times New Roman"/>
      <w:sz w:val="23"/>
    </w:rPr>
  </w:style>
  <w:style w:type="character" w:customStyle="1" w:styleId="Teksttreci13">
    <w:name w:val="Tekst treści (13)_"/>
    <w:uiPriority w:val="99"/>
    <w:rsid w:val="00B27154"/>
    <w:rPr>
      <w:rFonts w:ascii="Times New Roman" w:hAnsi="Times New Roman"/>
      <w:sz w:val="16"/>
      <w:u w:val="none"/>
    </w:rPr>
  </w:style>
  <w:style w:type="character" w:customStyle="1" w:styleId="Teksttreci130">
    <w:name w:val="Tekst treści (13)"/>
    <w:uiPriority w:val="99"/>
    <w:rsid w:val="00B27154"/>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B27154"/>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B27154"/>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B27154"/>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B27154"/>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B27154"/>
    <w:rPr>
      <w:rFonts w:ascii="Corbel" w:hAnsi="Corbel"/>
      <w:color w:val="000000"/>
      <w:spacing w:val="0"/>
      <w:w w:val="100"/>
      <w:position w:val="0"/>
      <w:sz w:val="14"/>
      <w:u w:val="none"/>
      <w:vertAlign w:val="baseline"/>
    </w:rPr>
  </w:style>
  <w:style w:type="character" w:customStyle="1" w:styleId="Podpistabeli50">
    <w:name w:val="Podpis tabeli (5)"/>
    <w:uiPriority w:val="99"/>
    <w:rsid w:val="00B27154"/>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B27154"/>
    <w:rPr>
      <w:rFonts w:ascii="Times New Roman" w:hAnsi="Times New Roman"/>
      <w:sz w:val="21"/>
    </w:rPr>
  </w:style>
  <w:style w:type="character" w:customStyle="1" w:styleId="Podpistabeli6Pogrubienie">
    <w:name w:val="Podpis tabeli (6) + Pogrubienie"/>
    <w:uiPriority w:val="99"/>
    <w:rsid w:val="00B27154"/>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B27154"/>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B27154"/>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B27154"/>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B27154"/>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B27154"/>
    <w:rPr>
      <w:rFonts w:ascii="Times New Roman" w:hAnsi="Times New Roman"/>
      <w:b/>
      <w:color w:val="000000"/>
      <w:spacing w:val="0"/>
      <w:w w:val="100"/>
      <w:position w:val="0"/>
      <w:sz w:val="21"/>
      <w:vertAlign w:val="baseline"/>
    </w:rPr>
  </w:style>
  <w:style w:type="character" w:customStyle="1" w:styleId="Nagwek3Znak1">
    <w:name w:val="Nagłówek 3 Znak1"/>
    <w:uiPriority w:val="99"/>
    <w:rsid w:val="00B27154"/>
    <w:rPr>
      <w:b/>
      <w:sz w:val="26"/>
    </w:rPr>
  </w:style>
  <w:style w:type="character" w:customStyle="1" w:styleId="ZnakZnak0">
    <w:name w:val="Znak Znak"/>
    <w:rsid w:val="00B27154"/>
    <w:rPr>
      <w:rFonts w:ascii="Arial" w:hAnsi="Arial"/>
      <w:sz w:val="24"/>
      <w:lang w:val="pl-PL" w:eastAsia="ar-SA" w:bidi="ar-SA"/>
    </w:rPr>
  </w:style>
  <w:style w:type="character" w:customStyle="1" w:styleId="11PogrubienieZnakZnak">
    <w:name w:val="1.1. Pogrubienie Znak Znak"/>
    <w:uiPriority w:val="99"/>
    <w:rsid w:val="00B27154"/>
    <w:rPr>
      <w:b/>
      <w:sz w:val="24"/>
      <w:lang w:val="pl-PL" w:eastAsia="ar-SA" w:bidi="ar-SA"/>
    </w:rPr>
  </w:style>
  <w:style w:type="character" w:customStyle="1" w:styleId="normalny3Znak">
    <w:name w:val="normalny 3 Znak"/>
    <w:rsid w:val="00B27154"/>
    <w:rPr>
      <w:sz w:val="24"/>
      <w:lang w:val="pl-PL" w:eastAsia="ar-SA" w:bidi="ar-SA"/>
    </w:rPr>
  </w:style>
  <w:style w:type="character" w:customStyle="1" w:styleId="Normal12Znak">
    <w:name w:val="Normal 12 Znak"/>
    <w:uiPriority w:val="99"/>
    <w:rsid w:val="00B27154"/>
    <w:rPr>
      <w:sz w:val="24"/>
      <w:lang w:val="pl-PL" w:eastAsia="ar-SA" w:bidi="ar-SA"/>
    </w:rPr>
  </w:style>
  <w:style w:type="character" w:customStyle="1" w:styleId="Normal1Znak">
    <w:name w:val="Normal 1 Znak"/>
    <w:uiPriority w:val="99"/>
    <w:rsid w:val="00B27154"/>
    <w:rPr>
      <w:sz w:val="24"/>
      <w:lang w:val="pl-PL" w:eastAsia="ar-SA" w:bidi="ar-SA"/>
    </w:rPr>
  </w:style>
  <w:style w:type="character" w:customStyle="1" w:styleId="ZnakZnak2">
    <w:name w:val="Znak Znak2"/>
    <w:rsid w:val="00B27154"/>
    <w:rPr>
      <w:b/>
      <w:kern w:val="3"/>
      <w:sz w:val="24"/>
      <w:lang w:val="pl-PL" w:eastAsia="ar-SA" w:bidi="ar-SA"/>
    </w:rPr>
  </w:style>
  <w:style w:type="character" w:customStyle="1" w:styleId="ZnakZnak1">
    <w:name w:val="Znak Znak1"/>
    <w:rsid w:val="00B27154"/>
    <w:rPr>
      <w:b/>
      <w:sz w:val="26"/>
      <w:lang w:val="pl-PL" w:eastAsia="ar-SA" w:bidi="ar-SA"/>
    </w:rPr>
  </w:style>
  <w:style w:type="character" w:customStyle="1" w:styleId="normalny3ZnakZnak1">
    <w:name w:val="normalny 3 Znak Znak1"/>
    <w:uiPriority w:val="99"/>
    <w:rsid w:val="00B27154"/>
    <w:rPr>
      <w:sz w:val="24"/>
      <w:lang w:val="pl-PL" w:eastAsia="ar-SA" w:bidi="ar-SA"/>
    </w:rPr>
  </w:style>
  <w:style w:type="character" w:customStyle="1" w:styleId="TabelaZnak">
    <w:name w:val="Tabela Znak"/>
    <w:uiPriority w:val="99"/>
    <w:rsid w:val="00B27154"/>
    <w:rPr>
      <w:sz w:val="24"/>
      <w:lang w:val="pl-PL" w:eastAsia="ar-SA" w:bidi="ar-SA"/>
    </w:rPr>
  </w:style>
  <w:style w:type="character" w:customStyle="1" w:styleId="Styl1Znak">
    <w:name w:val="Styl1 Znak"/>
    <w:rsid w:val="00B27154"/>
    <w:rPr>
      <w:rFonts w:ascii="Arial" w:hAnsi="Arial"/>
      <w:sz w:val="24"/>
      <w:lang w:val="pl-PL" w:eastAsia="ar-SA" w:bidi="ar-SA"/>
    </w:rPr>
  </w:style>
  <w:style w:type="character" w:customStyle="1" w:styleId="normalny0Znak">
    <w:name w:val="normalny 0 Znak"/>
    <w:uiPriority w:val="99"/>
    <w:rsid w:val="00B27154"/>
    <w:rPr>
      <w:sz w:val="24"/>
      <w:lang w:val="pl-PL" w:eastAsia="ar-SA" w:bidi="ar-SA"/>
    </w:rPr>
  </w:style>
  <w:style w:type="character" w:customStyle="1" w:styleId="StylPierwszywiersz05cmZnak">
    <w:name w:val="Styl Pierwszy wiersz:  05 cm Znak"/>
    <w:uiPriority w:val="99"/>
    <w:rsid w:val="00B27154"/>
    <w:rPr>
      <w:sz w:val="24"/>
      <w:lang w:val="pl-PL" w:eastAsia="ar-SA" w:bidi="ar-SA"/>
    </w:rPr>
  </w:style>
  <w:style w:type="character" w:customStyle="1" w:styleId="StylPierwszywiersz1cmZnak">
    <w:name w:val="Styl Pierwszy wiersz:  1 cm Znak"/>
    <w:uiPriority w:val="99"/>
    <w:rsid w:val="00B27154"/>
    <w:rPr>
      <w:lang w:val="pl-PL" w:eastAsia="ar-SA" w:bidi="ar-SA"/>
    </w:rPr>
  </w:style>
  <w:style w:type="character" w:customStyle="1" w:styleId="11Normal1Znak">
    <w:name w:val="1.1. Normal 1 Znak"/>
    <w:uiPriority w:val="99"/>
    <w:rsid w:val="00B27154"/>
    <w:rPr>
      <w:sz w:val="24"/>
      <w:lang w:val="pl-PL" w:eastAsia="ar-SA" w:bidi="ar-SA"/>
    </w:rPr>
  </w:style>
  <w:style w:type="character" w:customStyle="1" w:styleId="Styl11Normal1PogrubienieZnak">
    <w:name w:val="Styl 1.1. Normal 1 + Pogrubienie Znak"/>
    <w:uiPriority w:val="99"/>
    <w:rsid w:val="00B27154"/>
    <w:rPr>
      <w:b/>
      <w:sz w:val="24"/>
      <w:lang w:val="pl-PL" w:eastAsia="ar-SA" w:bidi="ar-SA"/>
    </w:rPr>
  </w:style>
  <w:style w:type="character" w:customStyle="1" w:styleId="StylWyjustowanyZnak">
    <w:name w:val="Styl Wyjustowany Znak"/>
    <w:uiPriority w:val="99"/>
    <w:rsid w:val="00B27154"/>
    <w:rPr>
      <w:lang w:val="pl-PL" w:eastAsia="ar-SA" w:bidi="ar-SA"/>
    </w:rPr>
  </w:style>
  <w:style w:type="character" w:customStyle="1" w:styleId="TekstZnak">
    <w:name w:val="Tekst Znak"/>
    <w:uiPriority w:val="99"/>
    <w:rsid w:val="00B27154"/>
    <w:rPr>
      <w:sz w:val="24"/>
      <w:lang w:val="pl-PL" w:eastAsia="ar-SA" w:bidi="ar-SA"/>
    </w:rPr>
  </w:style>
  <w:style w:type="character" w:customStyle="1" w:styleId="ZwrotpoegnalnyZnak">
    <w:name w:val="Zwrot pożegnalny Znak"/>
    <w:uiPriority w:val="99"/>
    <w:rsid w:val="00B27154"/>
    <w:rPr>
      <w:rFonts w:ascii="Times New Roman" w:hAnsi="Times New Roman"/>
      <w:sz w:val="24"/>
    </w:rPr>
  </w:style>
  <w:style w:type="character" w:customStyle="1" w:styleId="norm12Znak">
    <w:name w:val="norm 12 Znak"/>
    <w:uiPriority w:val="99"/>
    <w:rsid w:val="00B27154"/>
    <w:rPr>
      <w:rFonts w:cs="Arial"/>
      <w:bCs/>
      <w:iCs/>
      <w:lang w:val="pl-PL" w:eastAsia="ar-SA" w:bidi="ar-SA"/>
    </w:rPr>
  </w:style>
  <w:style w:type="character" w:customStyle="1" w:styleId="NORM0Znak">
    <w:name w:val="NORM 0 Znak"/>
    <w:uiPriority w:val="99"/>
    <w:rsid w:val="00B27154"/>
    <w:rPr>
      <w:sz w:val="24"/>
      <w:lang w:val="pl-PL" w:eastAsia="ar-SA" w:bidi="ar-SA"/>
    </w:rPr>
  </w:style>
  <w:style w:type="character" w:customStyle="1" w:styleId="StylNagwek2PogrubienieZnak">
    <w:name w:val="Styl Nagłówek 2 + Pogrubienie Znak"/>
    <w:uiPriority w:val="99"/>
    <w:rsid w:val="00B27154"/>
    <w:rPr>
      <w:rFonts w:ascii="Cambria" w:hAnsi="Cambria"/>
      <w:b/>
      <w:color w:val="4F81BD"/>
      <w:kern w:val="3"/>
      <w:sz w:val="24"/>
      <w:lang w:val="pl-PL" w:eastAsia="ar-SA" w:bidi="ar-SA"/>
    </w:rPr>
  </w:style>
  <w:style w:type="character" w:customStyle="1" w:styleId="DataZnak">
    <w:name w:val="Data Znak"/>
    <w:uiPriority w:val="99"/>
    <w:rsid w:val="00B27154"/>
    <w:rPr>
      <w:rFonts w:ascii="Times New Roman" w:hAnsi="Times New Roman"/>
      <w:sz w:val="24"/>
    </w:rPr>
  </w:style>
  <w:style w:type="character" w:customStyle="1" w:styleId="normalZnak">
    <w:name w:val="normal Znak"/>
    <w:uiPriority w:val="99"/>
    <w:rsid w:val="00B27154"/>
    <w:rPr>
      <w:sz w:val="24"/>
    </w:rPr>
  </w:style>
  <w:style w:type="character" w:customStyle="1" w:styleId="StylPogrubienie">
    <w:name w:val="Styl Pogrubienie"/>
    <w:uiPriority w:val="99"/>
    <w:rsid w:val="00B27154"/>
    <w:rPr>
      <w:b/>
    </w:rPr>
  </w:style>
  <w:style w:type="character" w:customStyle="1" w:styleId="DocumentMapChar">
    <w:name w:val="Document Map Char"/>
    <w:uiPriority w:val="99"/>
    <w:rsid w:val="00B27154"/>
    <w:rPr>
      <w:rFonts w:ascii="Tahoma" w:hAnsi="Tahoma"/>
      <w:sz w:val="20"/>
    </w:rPr>
  </w:style>
  <w:style w:type="character" w:customStyle="1" w:styleId="MapadokumentuZnak1">
    <w:name w:val="Mapa dokumentu Znak1"/>
    <w:uiPriority w:val="99"/>
    <w:rsid w:val="00B27154"/>
    <w:rPr>
      <w:rFonts w:ascii="Tahoma" w:hAnsi="Tahoma"/>
      <w:sz w:val="16"/>
    </w:rPr>
  </w:style>
  <w:style w:type="character" w:customStyle="1" w:styleId="StylNormalny1210ptNiePogrubienieZnak">
    <w:name w:val="Styl Normalny 12 + 10 pt Nie Pogrubienie Znak"/>
    <w:uiPriority w:val="99"/>
    <w:rsid w:val="00B27154"/>
    <w:rPr>
      <w:b/>
      <w:sz w:val="24"/>
    </w:rPr>
  </w:style>
  <w:style w:type="character" w:customStyle="1" w:styleId="FootnoteSymbol">
    <w:name w:val="Footnote Symbol"/>
    <w:uiPriority w:val="99"/>
    <w:rsid w:val="00B27154"/>
    <w:rPr>
      <w:position w:val="0"/>
      <w:vertAlign w:val="superscript"/>
    </w:rPr>
  </w:style>
  <w:style w:type="character" w:customStyle="1" w:styleId="Wyrnieniedelikatne1">
    <w:name w:val="Wyróżnienie delikatne1"/>
    <w:uiPriority w:val="99"/>
    <w:rsid w:val="00B27154"/>
    <w:rPr>
      <w:i/>
      <w:color w:val="808080"/>
    </w:rPr>
  </w:style>
  <w:style w:type="character" w:customStyle="1" w:styleId="ZnakZnak30">
    <w:name w:val="Znak Znak3"/>
    <w:rsid w:val="00B27154"/>
    <w:rPr>
      <w:b/>
      <w:sz w:val="26"/>
      <w:lang w:val="pl-PL"/>
    </w:rPr>
  </w:style>
  <w:style w:type="character" w:customStyle="1" w:styleId="Nagwek2ZnakZnak">
    <w:name w:val="Nagłówek 2 Znak Znak"/>
    <w:uiPriority w:val="99"/>
    <w:rsid w:val="00B27154"/>
    <w:rPr>
      <w:b/>
      <w:kern w:val="3"/>
      <w:sz w:val="24"/>
      <w:lang w:val="pl-PL"/>
    </w:rPr>
  </w:style>
  <w:style w:type="character" w:customStyle="1" w:styleId="Nagwek1ZnakZnak">
    <w:name w:val="Nagłówek 1 Znak Znak"/>
    <w:uiPriority w:val="99"/>
    <w:rsid w:val="00B27154"/>
    <w:rPr>
      <w:b/>
      <w:caps/>
      <w:kern w:val="3"/>
      <w:lang w:val="pl-PL"/>
    </w:rPr>
  </w:style>
  <w:style w:type="character" w:customStyle="1" w:styleId="Odwoaniedokomentarza1">
    <w:name w:val="Odwołanie do komentarza1"/>
    <w:rsid w:val="00B27154"/>
    <w:rPr>
      <w:sz w:val="16"/>
    </w:rPr>
  </w:style>
  <w:style w:type="character" w:customStyle="1" w:styleId="StylNagwek1Po0ptZnak">
    <w:name w:val="Styl Nagłówek 1 + Po:  0 pt Znak"/>
    <w:uiPriority w:val="99"/>
    <w:rsid w:val="00B27154"/>
    <w:rPr>
      <w:rFonts w:ascii="Arial" w:hAnsi="Arial"/>
      <w:b/>
      <w:caps/>
      <w:kern w:val="3"/>
      <w:sz w:val="20"/>
    </w:rPr>
  </w:style>
  <w:style w:type="character" w:customStyle="1" w:styleId="Normalny12Znak">
    <w:name w:val="Normalny 12 Znak"/>
    <w:uiPriority w:val="99"/>
    <w:rsid w:val="00B27154"/>
    <w:rPr>
      <w:rFonts w:ascii="Arial" w:hAnsi="Arial"/>
      <w:b/>
      <w:sz w:val="24"/>
    </w:rPr>
  </w:style>
  <w:style w:type="character" w:customStyle="1" w:styleId="Title1ZnakZnakZnakZnak">
    <w:name w:val="Title 1 Znak Znak Znak Znak"/>
    <w:uiPriority w:val="99"/>
    <w:rsid w:val="00B27154"/>
    <w:rPr>
      <w:b/>
      <w:caps/>
      <w:kern w:val="3"/>
      <w:sz w:val="24"/>
    </w:rPr>
  </w:style>
  <w:style w:type="character" w:customStyle="1" w:styleId="ZnakZnak22">
    <w:name w:val="Znak Znak22"/>
    <w:uiPriority w:val="99"/>
    <w:rsid w:val="00B27154"/>
    <w:rPr>
      <w:b/>
      <w:sz w:val="26"/>
    </w:rPr>
  </w:style>
  <w:style w:type="character" w:customStyle="1" w:styleId="ZnakZnak14">
    <w:name w:val="Znak Znak14"/>
    <w:rsid w:val="00B27154"/>
    <w:rPr>
      <w:sz w:val="24"/>
    </w:rPr>
  </w:style>
  <w:style w:type="character" w:customStyle="1" w:styleId="TekstpodstawowyzwciciemZnak">
    <w:name w:val="Tekst podstawowy z wcięciem Znak"/>
    <w:uiPriority w:val="99"/>
    <w:rsid w:val="00B27154"/>
    <w:rPr>
      <w:rFonts w:ascii="Arial" w:hAnsi="Arial"/>
      <w:sz w:val="24"/>
    </w:rPr>
  </w:style>
  <w:style w:type="character" w:customStyle="1" w:styleId="CommentTextChar2">
    <w:name w:val="Comment Text Char2"/>
    <w:uiPriority w:val="99"/>
    <w:rsid w:val="00B27154"/>
  </w:style>
  <w:style w:type="character" w:customStyle="1" w:styleId="Tekstzastpczy1">
    <w:name w:val="Tekst zastępczy1"/>
    <w:uiPriority w:val="99"/>
    <w:rsid w:val="00B27154"/>
    <w:rPr>
      <w:color w:val="808080"/>
    </w:rPr>
  </w:style>
  <w:style w:type="character" w:customStyle="1" w:styleId="Nagweklubstopka11pt">
    <w:name w:val="Nagłówek lub stopka + 11 pt"/>
    <w:uiPriority w:val="99"/>
    <w:rsid w:val="00B27154"/>
    <w:rPr>
      <w:rFonts w:ascii="Times New Roman" w:hAnsi="Times New Roman"/>
      <w:i/>
      <w:color w:val="000000"/>
      <w:spacing w:val="10"/>
      <w:w w:val="100"/>
      <w:position w:val="0"/>
      <w:sz w:val="22"/>
      <w:u w:val="none"/>
      <w:vertAlign w:val="baseline"/>
      <w:lang w:val="pl-PL"/>
    </w:rPr>
  </w:style>
  <w:style w:type="character" w:styleId="Numerwiersza">
    <w:name w:val="line number"/>
    <w:uiPriority w:val="99"/>
    <w:rsid w:val="00B27154"/>
    <w:rPr>
      <w:rFonts w:cs="Times New Roman"/>
    </w:rPr>
  </w:style>
  <w:style w:type="character" w:customStyle="1" w:styleId="BulletSymbols">
    <w:name w:val="Bullet Symbols"/>
    <w:uiPriority w:val="99"/>
    <w:rsid w:val="00B27154"/>
    <w:rPr>
      <w:rFonts w:ascii="OpenSymbol" w:eastAsia="Times New Roman" w:hAnsi="OpenSymbol"/>
    </w:rPr>
  </w:style>
  <w:style w:type="character" w:customStyle="1" w:styleId="TekstpodstawowyZnak1">
    <w:name w:val="Tekst podstawowy Znak1"/>
    <w:uiPriority w:val="99"/>
    <w:rsid w:val="00B27154"/>
    <w:rPr>
      <w:rFonts w:ascii="Calibri" w:hAnsi="Calibri" w:cs="Calibri"/>
      <w:lang w:eastAsia="ar-SA" w:bidi="ar-SA"/>
    </w:rPr>
  </w:style>
  <w:style w:type="character" w:customStyle="1" w:styleId="TekstdymkaZnak1">
    <w:name w:val="Tekst dymka Znak1"/>
    <w:uiPriority w:val="99"/>
    <w:rsid w:val="00B27154"/>
    <w:rPr>
      <w:rFonts w:cs="Calibri"/>
      <w:sz w:val="2"/>
      <w:lang w:eastAsia="ar-SA" w:bidi="ar-SA"/>
    </w:rPr>
  </w:style>
  <w:style w:type="character" w:customStyle="1" w:styleId="TekstprzypisukocowegoZnak1">
    <w:name w:val="Tekst przypisu końcowego Znak1"/>
    <w:uiPriority w:val="99"/>
    <w:rsid w:val="00B27154"/>
    <w:rPr>
      <w:rFonts w:ascii="Calibri" w:hAnsi="Calibri" w:cs="Calibri"/>
      <w:sz w:val="20"/>
      <w:szCs w:val="20"/>
      <w:lang w:eastAsia="ar-SA" w:bidi="ar-SA"/>
    </w:rPr>
  </w:style>
  <w:style w:type="character" w:customStyle="1" w:styleId="TekstprzypisudolnegoZnak2">
    <w:name w:val="Tekst przypisu dolnego Znak2"/>
    <w:uiPriority w:val="99"/>
    <w:rsid w:val="00B27154"/>
    <w:rPr>
      <w:rFonts w:ascii="Calibri" w:hAnsi="Calibri" w:cs="Calibri"/>
      <w:sz w:val="20"/>
      <w:szCs w:val="20"/>
      <w:lang w:eastAsia="ar-SA" w:bidi="ar-SA"/>
    </w:rPr>
  </w:style>
  <w:style w:type="character" w:customStyle="1" w:styleId="TekstpodstawowywcityZnak1">
    <w:name w:val="Tekst podstawowy wcięty Znak1"/>
    <w:uiPriority w:val="99"/>
    <w:rsid w:val="00B27154"/>
    <w:rPr>
      <w:rFonts w:ascii="Calibri" w:hAnsi="Calibri" w:cs="Calibri"/>
      <w:lang w:eastAsia="ar-SA" w:bidi="ar-SA"/>
    </w:rPr>
  </w:style>
  <w:style w:type="character" w:customStyle="1" w:styleId="TekstkomentarzaZnak2">
    <w:name w:val="Tekst komentarza Znak2"/>
    <w:uiPriority w:val="99"/>
    <w:rsid w:val="00B27154"/>
    <w:rPr>
      <w:rFonts w:ascii="Calibri" w:hAnsi="Calibri" w:cs="Calibri"/>
      <w:sz w:val="20"/>
      <w:szCs w:val="20"/>
      <w:lang w:eastAsia="ar-SA" w:bidi="ar-SA"/>
    </w:rPr>
  </w:style>
  <w:style w:type="character" w:customStyle="1" w:styleId="TematkomentarzaZnak1">
    <w:name w:val="Temat komentarza Znak1"/>
    <w:uiPriority w:val="99"/>
    <w:rsid w:val="00B27154"/>
    <w:rPr>
      <w:rFonts w:ascii="Calibri" w:hAnsi="Calibri" w:cs="Calibri"/>
      <w:b/>
      <w:bCs/>
      <w:sz w:val="20"/>
      <w:szCs w:val="20"/>
      <w:lang w:eastAsia="ar-SA" w:bidi="ar-SA"/>
    </w:rPr>
  </w:style>
  <w:style w:type="character" w:customStyle="1" w:styleId="ListLabel1">
    <w:name w:val="ListLabel 1"/>
    <w:uiPriority w:val="99"/>
    <w:rsid w:val="00B27154"/>
  </w:style>
  <w:style w:type="character" w:customStyle="1" w:styleId="ListLabel2">
    <w:name w:val="ListLabel 2"/>
    <w:uiPriority w:val="99"/>
    <w:rsid w:val="00B27154"/>
    <w:rPr>
      <w:b/>
    </w:rPr>
  </w:style>
  <w:style w:type="character" w:customStyle="1" w:styleId="ListLabel3">
    <w:name w:val="ListLabel 3"/>
    <w:uiPriority w:val="99"/>
    <w:rsid w:val="00B27154"/>
    <w:rPr>
      <w:sz w:val="18"/>
    </w:rPr>
  </w:style>
  <w:style w:type="character" w:customStyle="1" w:styleId="ListLabel4">
    <w:name w:val="ListLabel 4"/>
    <w:uiPriority w:val="99"/>
    <w:rsid w:val="00B27154"/>
    <w:rPr>
      <w:sz w:val="24"/>
    </w:rPr>
  </w:style>
  <w:style w:type="character" w:customStyle="1" w:styleId="ListLabel5">
    <w:name w:val="ListLabel 5"/>
    <w:uiPriority w:val="99"/>
    <w:rsid w:val="00B27154"/>
    <w:rPr>
      <w:sz w:val="20"/>
    </w:rPr>
  </w:style>
  <w:style w:type="character" w:customStyle="1" w:styleId="ListLabel6">
    <w:name w:val="ListLabel 6"/>
    <w:uiPriority w:val="99"/>
    <w:rsid w:val="00B27154"/>
    <w:rPr>
      <w:color w:val="00000A"/>
      <w:sz w:val="24"/>
    </w:rPr>
  </w:style>
  <w:style w:type="character" w:customStyle="1" w:styleId="ListLabel7">
    <w:name w:val="ListLabel 7"/>
    <w:uiPriority w:val="99"/>
    <w:rsid w:val="00B27154"/>
    <w:rPr>
      <w:color w:val="00000A"/>
      <w:sz w:val="20"/>
    </w:rPr>
  </w:style>
  <w:style w:type="character" w:customStyle="1" w:styleId="ListLabel8">
    <w:name w:val="ListLabel 8"/>
    <w:uiPriority w:val="99"/>
    <w:rsid w:val="00B27154"/>
    <w:rPr>
      <w:color w:val="00000A"/>
    </w:rPr>
  </w:style>
  <w:style w:type="character" w:customStyle="1" w:styleId="ListLabel9">
    <w:name w:val="ListLabel 9"/>
    <w:uiPriority w:val="99"/>
    <w:rsid w:val="00B27154"/>
    <w:rPr>
      <w:rFonts w:eastAsia="Times New Roman"/>
    </w:rPr>
  </w:style>
  <w:style w:type="character" w:customStyle="1" w:styleId="NumberingSymbols">
    <w:name w:val="Numbering Symbols"/>
    <w:uiPriority w:val="99"/>
    <w:rsid w:val="00B27154"/>
  </w:style>
  <w:style w:type="numbering" w:customStyle="1" w:styleId="WWNum7">
    <w:name w:val="WWNum7"/>
    <w:rsid w:val="00B27154"/>
    <w:pPr>
      <w:numPr>
        <w:numId w:val="24"/>
      </w:numPr>
    </w:pPr>
  </w:style>
  <w:style w:type="numbering" w:customStyle="1" w:styleId="WWNum59">
    <w:name w:val="WWNum59"/>
    <w:rsid w:val="00B27154"/>
    <w:pPr>
      <w:numPr>
        <w:numId w:val="76"/>
      </w:numPr>
    </w:pPr>
  </w:style>
  <w:style w:type="numbering" w:customStyle="1" w:styleId="WWNum15">
    <w:name w:val="WWNum15"/>
    <w:rsid w:val="00B27154"/>
    <w:pPr>
      <w:numPr>
        <w:numId w:val="32"/>
      </w:numPr>
    </w:pPr>
  </w:style>
  <w:style w:type="numbering" w:customStyle="1" w:styleId="WWNum4">
    <w:name w:val="WWNum4"/>
    <w:rsid w:val="00B27154"/>
    <w:pPr>
      <w:numPr>
        <w:numId w:val="21"/>
      </w:numPr>
    </w:pPr>
  </w:style>
  <w:style w:type="numbering" w:customStyle="1" w:styleId="WWNum40">
    <w:name w:val="WWNum40"/>
    <w:rsid w:val="00B27154"/>
    <w:pPr>
      <w:numPr>
        <w:numId w:val="57"/>
      </w:numPr>
    </w:pPr>
  </w:style>
  <w:style w:type="numbering" w:customStyle="1" w:styleId="WWNum2">
    <w:name w:val="WWNum2"/>
    <w:rsid w:val="00B27154"/>
    <w:pPr>
      <w:numPr>
        <w:numId w:val="19"/>
      </w:numPr>
    </w:pPr>
  </w:style>
  <w:style w:type="numbering" w:customStyle="1" w:styleId="WWNum51">
    <w:name w:val="WWNum51"/>
    <w:rsid w:val="00B27154"/>
    <w:pPr>
      <w:numPr>
        <w:numId w:val="68"/>
      </w:numPr>
    </w:pPr>
  </w:style>
  <w:style w:type="numbering" w:customStyle="1" w:styleId="WWNum36">
    <w:name w:val="WWNum36"/>
    <w:rsid w:val="00B27154"/>
    <w:pPr>
      <w:numPr>
        <w:numId w:val="53"/>
      </w:numPr>
    </w:pPr>
  </w:style>
  <w:style w:type="numbering" w:customStyle="1" w:styleId="WWNum64">
    <w:name w:val="WWNum64"/>
    <w:rsid w:val="00B27154"/>
    <w:pPr>
      <w:numPr>
        <w:numId w:val="81"/>
      </w:numPr>
    </w:pPr>
  </w:style>
  <w:style w:type="numbering" w:customStyle="1" w:styleId="WWNum49">
    <w:name w:val="WWNum49"/>
    <w:rsid w:val="00B27154"/>
    <w:pPr>
      <w:numPr>
        <w:numId w:val="66"/>
      </w:numPr>
    </w:pPr>
  </w:style>
  <w:style w:type="numbering" w:customStyle="1" w:styleId="WWNum22">
    <w:name w:val="WWNum22"/>
    <w:rsid w:val="00B27154"/>
    <w:pPr>
      <w:numPr>
        <w:numId w:val="39"/>
      </w:numPr>
    </w:pPr>
  </w:style>
  <w:style w:type="numbering" w:customStyle="1" w:styleId="WWNum67">
    <w:name w:val="WWNum67"/>
    <w:rsid w:val="00B27154"/>
    <w:pPr>
      <w:numPr>
        <w:numId w:val="84"/>
      </w:numPr>
    </w:pPr>
  </w:style>
  <w:style w:type="numbering" w:customStyle="1" w:styleId="WWNum53">
    <w:name w:val="WWNum53"/>
    <w:rsid w:val="00B27154"/>
    <w:pPr>
      <w:numPr>
        <w:numId w:val="70"/>
      </w:numPr>
    </w:pPr>
  </w:style>
  <w:style w:type="numbering" w:customStyle="1" w:styleId="WWNum35">
    <w:name w:val="WWNum35"/>
    <w:rsid w:val="00B27154"/>
    <w:pPr>
      <w:numPr>
        <w:numId w:val="52"/>
      </w:numPr>
    </w:pPr>
  </w:style>
  <w:style w:type="numbering" w:customStyle="1" w:styleId="WWNum13">
    <w:name w:val="WWNum13"/>
    <w:rsid w:val="00B27154"/>
    <w:pPr>
      <w:numPr>
        <w:numId w:val="30"/>
      </w:numPr>
    </w:pPr>
  </w:style>
  <w:style w:type="numbering" w:customStyle="1" w:styleId="WWNum48">
    <w:name w:val="WWNum48"/>
    <w:rsid w:val="00B27154"/>
    <w:pPr>
      <w:numPr>
        <w:numId w:val="65"/>
      </w:numPr>
    </w:pPr>
  </w:style>
  <w:style w:type="numbering" w:customStyle="1" w:styleId="WWNum10">
    <w:name w:val="WWNum10"/>
    <w:rsid w:val="00B27154"/>
    <w:pPr>
      <w:numPr>
        <w:numId w:val="27"/>
      </w:numPr>
    </w:pPr>
  </w:style>
  <w:style w:type="numbering" w:customStyle="1" w:styleId="WWNum37">
    <w:name w:val="WWNum37"/>
    <w:rsid w:val="00B27154"/>
    <w:pPr>
      <w:numPr>
        <w:numId w:val="54"/>
      </w:numPr>
    </w:pPr>
  </w:style>
  <w:style w:type="numbering" w:customStyle="1" w:styleId="WWNum60">
    <w:name w:val="WWNum60"/>
    <w:rsid w:val="00B27154"/>
    <w:pPr>
      <w:numPr>
        <w:numId w:val="77"/>
      </w:numPr>
    </w:pPr>
  </w:style>
  <w:style w:type="numbering" w:customStyle="1" w:styleId="WWNum70">
    <w:name w:val="WWNum70"/>
    <w:rsid w:val="00B27154"/>
    <w:pPr>
      <w:numPr>
        <w:numId w:val="87"/>
      </w:numPr>
    </w:pPr>
  </w:style>
  <w:style w:type="numbering" w:customStyle="1" w:styleId="WWNum24">
    <w:name w:val="WWNum24"/>
    <w:rsid w:val="00B27154"/>
    <w:pPr>
      <w:numPr>
        <w:numId w:val="41"/>
      </w:numPr>
    </w:pPr>
  </w:style>
  <w:style w:type="numbering" w:customStyle="1" w:styleId="WWNum34">
    <w:name w:val="WWNum34"/>
    <w:rsid w:val="00B27154"/>
    <w:pPr>
      <w:numPr>
        <w:numId w:val="51"/>
      </w:numPr>
    </w:pPr>
  </w:style>
  <w:style w:type="numbering" w:customStyle="1" w:styleId="WWNum23">
    <w:name w:val="WWNum23"/>
    <w:rsid w:val="00B27154"/>
    <w:pPr>
      <w:numPr>
        <w:numId w:val="40"/>
      </w:numPr>
    </w:pPr>
  </w:style>
  <w:style w:type="numbering" w:customStyle="1" w:styleId="WWNum31">
    <w:name w:val="WWNum31"/>
    <w:rsid w:val="00B27154"/>
    <w:pPr>
      <w:numPr>
        <w:numId w:val="48"/>
      </w:numPr>
    </w:pPr>
  </w:style>
  <w:style w:type="numbering" w:customStyle="1" w:styleId="WWNum65">
    <w:name w:val="WWNum65"/>
    <w:rsid w:val="00B27154"/>
    <w:pPr>
      <w:numPr>
        <w:numId w:val="82"/>
      </w:numPr>
    </w:pPr>
  </w:style>
  <w:style w:type="numbering" w:customStyle="1" w:styleId="WWNum57">
    <w:name w:val="WWNum57"/>
    <w:rsid w:val="00B27154"/>
    <w:pPr>
      <w:numPr>
        <w:numId w:val="74"/>
      </w:numPr>
    </w:pPr>
  </w:style>
  <w:style w:type="numbering" w:customStyle="1" w:styleId="WWNum56">
    <w:name w:val="WWNum56"/>
    <w:rsid w:val="00B27154"/>
    <w:pPr>
      <w:numPr>
        <w:numId w:val="73"/>
      </w:numPr>
    </w:pPr>
  </w:style>
  <w:style w:type="numbering" w:customStyle="1" w:styleId="WWNum3">
    <w:name w:val="WWNum3"/>
    <w:rsid w:val="00B27154"/>
    <w:pPr>
      <w:numPr>
        <w:numId w:val="20"/>
      </w:numPr>
    </w:pPr>
  </w:style>
  <w:style w:type="numbering" w:customStyle="1" w:styleId="WWNum42">
    <w:name w:val="WWNum42"/>
    <w:rsid w:val="00B27154"/>
    <w:pPr>
      <w:numPr>
        <w:numId w:val="59"/>
      </w:numPr>
    </w:pPr>
  </w:style>
  <w:style w:type="numbering" w:customStyle="1" w:styleId="WWNum28">
    <w:name w:val="WWNum28"/>
    <w:rsid w:val="00B27154"/>
    <w:pPr>
      <w:numPr>
        <w:numId w:val="45"/>
      </w:numPr>
    </w:pPr>
  </w:style>
  <w:style w:type="numbering" w:customStyle="1" w:styleId="WWNum41">
    <w:name w:val="WWNum41"/>
    <w:rsid w:val="00B27154"/>
    <w:pPr>
      <w:numPr>
        <w:numId w:val="58"/>
      </w:numPr>
    </w:pPr>
  </w:style>
  <w:style w:type="numbering" w:customStyle="1" w:styleId="WWNum68">
    <w:name w:val="WWNum68"/>
    <w:rsid w:val="00B27154"/>
    <w:pPr>
      <w:numPr>
        <w:numId w:val="85"/>
      </w:numPr>
    </w:pPr>
  </w:style>
  <w:style w:type="numbering" w:customStyle="1" w:styleId="WWNum61">
    <w:name w:val="WWNum61"/>
    <w:rsid w:val="00B27154"/>
    <w:pPr>
      <w:numPr>
        <w:numId w:val="78"/>
      </w:numPr>
    </w:pPr>
  </w:style>
  <w:style w:type="numbering" w:customStyle="1" w:styleId="WWNum12">
    <w:name w:val="WWNum12"/>
    <w:rsid w:val="00B27154"/>
    <w:pPr>
      <w:numPr>
        <w:numId w:val="29"/>
      </w:numPr>
    </w:pPr>
  </w:style>
  <w:style w:type="numbering" w:customStyle="1" w:styleId="WWNum58">
    <w:name w:val="WWNum58"/>
    <w:rsid w:val="00B27154"/>
    <w:pPr>
      <w:numPr>
        <w:numId w:val="75"/>
      </w:numPr>
    </w:pPr>
  </w:style>
  <w:style w:type="numbering" w:customStyle="1" w:styleId="WWNum25">
    <w:name w:val="WWNum25"/>
    <w:rsid w:val="00B27154"/>
    <w:pPr>
      <w:numPr>
        <w:numId w:val="42"/>
      </w:numPr>
    </w:pPr>
  </w:style>
  <w:style w:type="numbering" w:customStyle="1" w:styleId="WWNum5">
    <w:name w:val="WWNum5"/>
    <w:rsid w:val="00B27154"/>
    <w:pPr>
      <w:numPr>
        <w:numId w:val="22"/>
      </w:numPr>
    </w:pPr>
  </w:style>
  <w:style w:type="numbering" w:customStyle="1" w:styleId="WWNum55">
    <w:name w:val="WWNum55"/>
    <w:rsid w:val="00B27154"/>
    <w:pPr>
      <w:numPr>
        <w:numId w:val="72"/>
      </w:numPr>
    </w:pPr>
  </w:style>
  <w:style w:type="numbering" w:customStyle="1" w:styleId="WWNum27">
    <w:name w:val="WWNum27"/>
    <w:rsid w:val="00B27154"/>
    <w:pPr>
      <w:numPr>
        <w:numId w:val="44"/>
      </w:numPr>
    </w:pPr>
  </w:style>
  <w:style w:type="numbering" w:customStyle="1" w:styleId="WWNum39">
    <w:name w:val="WWNum39"/>
    <w:rsid w:val="00B27154"/>
    <w:pPr>
      <w:numPr>
        <w:numId w:val="56"/>
      </w:numPr>
    </w:pPr>
  </w:style>
  <w:style w:type="numbering" w:customStyle="1" w:styleId="WWNum26">
    <w:name w:val="WWNum26"/>
    <w:rsid w:val="00B27154"/>
    <w:pPr>
      <w:numPr>
        <w:numId w:val="43"/>
      </w:numPr>
    </w:pPr>
  </w:style>
  <w:style w:type="numbering" w:customStyle="1" w:styleId="WWNum21">
    <w:name w:val="WWNum21"/>
    <w:rsid w:val="00B27154"/>
    <w:pPr>
      <w:numPr>
        <w:numId w:val="38"/>
      </w:numPr>
    </w:pPr>
  </w:style>
  <w:style w:type="numbering" w:customStyle="1" w:styleId="WWNum52">
    <w:name w:val="WWNum52"/>
    <w:rsid w:val="00B27154"/>
    <w:pPr>
      <w:numPr>
        <w:numId w:val="69"/>
      </w:numPr>
    </w:pPr>
  </w:style>
  <w:style w:type="numbering" w:customStyle="1" w:styleId="WWNum38">
    <w:name w:val="WWNum38"/>
    <w:rsid w:val="00B27154"/>
    <w:pPr>
      <w:numPr>
        <w:numId w:val="55"/>
      </w:numPr>
    </w:pPr>
  </w:style>
  <w:style w:type="numbering" w:customStyle="1" w:styleId="WWNum11">
    <w:name w:val="WWNum11"/>
    <w:rsid w:val="00B27154"/>
    <w:pPr>
      <w:numPr>
        <w:numId w:val="28"/>
      </w:numPr>
    </w:pPr>
  </w:style>
  <w:style w:type="numbering" w:customStyle="1" w:styleId="WWNum8">
    <w:name w:val="WWNum8"/>
    <w:rsid w:val="00B27154"/>
    <w:pPr>
      <w:numPr>
        <w:numId w:val="25"/>
      </w:numPr>
    </w:pPr>
  </w:style>
  <w:style w:type="numbering" w:customStyle="1" w:styleId="WWNum66">
    <w:name w:val="WWNum66"/>
    <w:rsid w:val="00B27154"/>
    <w:pPr>
      <w:numPr>
        <w:numId w:val="83"/>
      </w:numPr>
    </w:pPr>
  </w:style>
  <w:style w:type="numbering" w:customStyle="1" w:styleId="WWNum46">
    <w:name w:val="WWNum46"/>
    <w:rsid w:val="00B27154"/>
    <w:pPr>
      <w:numPr>
        <w:numId w:val="63"/>
      </w:numPr>
    </w:pPr>
  </w:style>
  <w:style w:type="numbering" w:customStyle="1" w:styleId="WWNum17">
    <w:name w:val="WWNum17"/>
    <w:rsid w:val="00B27154"/>
    <w:pPr>
      <w:numPr>
        <w:numId w:val="34"/>
      </w:numPr>
    </w:pPr>
  </w:style>
  <w:style w:type="numbering" w:customStyle="1" w:styleId="WWNum69">
    <w:name w:val="WWNum69"/>
    <w:rsid w:val="00B27154"/>
    <w:pPr>
      <w:numPr>
        <w:numId w:val="86"/>
      </w:numPr>
    </w:pPr>
  </w:style>
  <w:style w:type="numbering" w:customStyle="1" w:styleId="WWNum30">
    <w:name w:val="WWNum30"/>
    <w:rsid w:val="00B27154"/>
    <w:pPr>
      <w:numPr>
        <w:numId w:val="47"/>
      </w:numPr>
    </w:pPr>
  </w:style>
  <w:style w:type="numbering" w:customStyle="1" w:styleId="WWNum63">
    <w:name w:val="WWNum63"/>
    <w:rsid w:val="00B27154"/>
    <w:pPr>
      <w:numPr>
        <w:numId w:val="80"/>
      </w:numPr>
    </w:pPr>
  </w:style>
  <w:style w:type="numbering" w:customStyle="1" w:styleId="WWNum47">
    <w:name w:val="WWNum47"/>
    <w:rsid w:val="00B27154"/>
    <w:pPr>
      <w:numPr>
        <w:numId w:val="64"/>
      </w:numPr>
    </w:pPr>
  </w:style>
  <w:style w:type="numbering" w:customStyle="1" w:styleId="WWNum45">
    <w:name w:val="WWNum45"/>
    <w:rsid w:val="00B27154"/>
    <w:pPr>
      <w:numPr>
        <w:numId w:val="62"/>
      </w:numPr>
    </w:pPr>
  </w:style>
  <w:style w:type="numbering" w:customStyle="1" w:styleId="WWNum16">
    <w:name w:val="WWNum16"/>
    <w:rsid w:val="00B27154"/>
    <w:pPr>
      <w:numPr>
        <w:numId w:val="33"/>
      </w:numPr>
    </w:pPr>
  </w:style>
  <w:style w:type="numbering" w:customStyle="1" w:styleId="WWNum44">
    <w:name w:val="WWNum44"/>
    <w:rsid w:val="00B27154"/>
    <w:pPr>
      <w:numPr>
        <w:numId w:val="61"/>
      </w:numPr>
    </w:pPr>
  </w:style>
  <w:style w:type="numbering" w:customStyle="1" w:styleId="WWNum43">
    <w:name w:val="WWNum43"/>
    <w:rsid w:val="00B27154"/>
    <w:pPr>
      <w:numPr>
        <w:numId w:val="60"/>
      </w:numPr>
    </w:pPr>
  </w:style>
  <w:style w:type="numbering" w:customStyle="1" w:styleId="WWNum14">
    <w:name w:val="WWNum14"/>
    <w:rsid w:val="00B27154"/>
    <w:pPr>
      <w:numPr>
        <w:numId w:val="31"/>
      </w:numPr>
    </w:pPr>
  </w:style>
  <w:style w:type="numbering" w:customStyle="1" w:styleId="WWNum29">
    <w:name w:val="WWNum29"/>
    <w:rsid w:val="00B27154"/>
    <w:pPr>
      <w:numPr>
        <w:numId w:val="46"/>
      </w:numPr>
    </w:pPr>
  </w:style>
  <w:style w:type="numbering" w:customStyle="1" w:styleId="WWNum19">
    <w:name w:val="WWNum19"/>
    <w:rsid w:val="00B27154"/>
    <w:pPr>
      <w:numPr>
        <w:numId w:val="36"/>
      </w:numPr>
    </w:pPr>
  </w:style>
  <w:style w:type="numbering" w:customStyle="1" w:styleId="WWNum6">
    <w:name w:val="WWNum6"/>
    <w:rsid w:val="00B27154"/>
    <w:pPr>
      <w:numPr>
        <w:numId w:val="23"/>
      </w:numPr>
    </w:pPr>
  </w:style>
  <w:style w:type="numbering" w:customStyle="1" w:styleId="WWNum1">
    <w:name w:val="WWNum1"/>
    <w:rsid w:val="00B27154"/>
    <w:pPr>
      <w:numPr>
        <w:numId w:val="18"/>
      </w:numPr>
    </w:pPr>
  </w:style>
  <w:style w:type="numbering" w:customStyle="1" w:styleId="WWNum62">
    <w:name w:val="WWNum62"/>
    <w:rsid w:val="00B27154"/>
    <w:pPr>
      <w:numPr>
        <w:numId w:val="79"/>
      </w:numPr>
    </w:pPr>
  </w:style>
  <w:style w:type="numbering" w:customStyle="1" w:styleId="WWNum9">
    <w:name w:val="WWNum9"/>
    <w:rsid w:val="00B27154"/>
    <w:pPr>
      <w:numPr>
        <w:numId w:val="26"/>
      </w:numPr>
    </w:pPr>
  </w:style>
  <w:style w:type="numbering" w:customStyle="1" w:styleId="WWNum33">
    <w:name w:val="WWNum33"/>
    <w:rsid w:val="00B27154"/>
    <w:pPr>
      <w:numPr>
        <w:numId w:val="50"/>
      </w:numPr>
    </w:pPr>
  </w:style>
  <w:style w:type="numbering" w:customStyle="1" w:styleId="WWNum20">
    <w:name w:val="WWNum20"/>
    <w:rsid w:val="00B27154"/>
    <w:pPr>
      <w:numPr>
        <w:numId w:val="37"/>
      </w:numPr>
    </w:pPr>
  </w:style>
  <w:style w:type="numbering" w:customStyle="1" w:styleId="WWNum54">
    <w:name w:val="WWNum54"/>
    <w:rsid w:val="00B27154"/>
    <w:pPr>
      <w:numPr>
        <w:numId w:val="71"/>
      </w:numPr>
    </w:pPr>
  </w:style>
  <w:style w:type="numbering" w:customStyle="1" w:styleId="WWNum18">
    <w:name w:val="WWNum18"/>
    <w:rsid w:val="00B27154"/>
    <w:pPr>
      <w:numPr>
        <w:numId w:val="35"/>
      </w:numPr>
    </w:pPr>
  </w:style>
  <w:style w:type="numbering" w:customStyle="1" w:styleId="WWNum50">
    <w:name w:val="WWNum50"/>
    <w:rsid w:val="00B27154"/>
    <w:pPr>
      <w:numPr>
        <w:numId w:val="67"/>
      </w:numPr>
    </w:pPr>
  </w:style>
  <w:style w:type="numbering" w:customStyle="1" w:styleId="WWNum32">
    <w:name w:val="WWNum32"/>
    <w:rsid w:val="00B27154"/>
    <w:pPr>
      <w:numPr>
        <w:numId w:val="49"/>
      </w:numPr>
    </w:pPr>
  </w:style>
  <w:style w:type="paragraph" w:customStyle="1" w:styleId="bezAkapitu">
    <w:name w:val="bez Akapitu"/>
    <w:basedOn w:val="Normalny"/>
    <w:autoRedefine/>
    <w:uiPriority w:val="99"/>
    <w:rsid w:val="00B27154"/>
    <w:pPr>
      <w:tabs>
        <w:tab w:val="left" w:pos="709"/>
      </w:tabs>
      <w:spacing w:after="120" w:line="276" w:lineRule="auto"/>
      <w:ind w:left="426"/>
    </w:pPr>
    <w:rPr>
      <w:rFonts w:ascii="Verdana" w:hAnsi="Verdana"/>
      <w:lang w:val="en-GB"/>
    </w:rPr>
  </w:style>
  <w:style w:type="character" w:customStyle="1" w:styleId="ZwykytekstZnak1">
    <w:name w:val="Zwykły tekst Znak1"/>
    <w:uiPriority w:val="99"/>
    <w:semiHidden/>
    <w:rsid w:val="00B27154"/>
    <w:rPr>
      <w:rFonts w:ascii="Consolas" w:hAnsi="Consolas"/>
      <w:kern w:val="3"/>
      <w:sz w:val="21"/>
      <w:szCs w:val="21"/>
    </w:rPr>
  </w:style>
  <w:style w:type="character" w:customStyle="1" w:styleId="TekstpodstawowyZnak2">
    <w:name w:val="Tekst podstawowy Znak2"/>
    <w:uiPriority w:val="99"/>
    <w:semiHidden/>
    <w:rsid w:val="00B27154"/>
    <w:rPr>
      <w:kern w:val="3"/>
    </w:rPr>
  </w:style>
  <w:style w:type="character" w:customStyle="1" w:styleId="Tekstpodstawowywcity3Znak1">
    <w:name w:val="Tekst podstawowy wcięty 3 Znak1"/>
    <w:uiPriority w:val="99"/>
    <w:semiHidden/>
    <w:rsid w:val="00B27154"/>
    <w:rPr>
      <w:kern w:val="3"/>
      <w:sz w:val="16"/>
      <w:szCs w:val="16"/>
    </w:rPr>
  </w:style>
  <w:style w:type="paragraph" w:styleId="Tekstblokowy">
    <w:name w:val="Block Text"/>
    <w:basedOn w:val="Normalny"/>
    <w:rsid w:val="00B27154"/>
    <w:pPr>
      <w:ind w:left="567" w:right="84"/>
    </w:pPr>
    <w:rPr>
      <w:sz w:val="24"/>
    </w:rPr>
  </w:style>
  <w:style w:type="character" w:customStyle="1" w:styleId="st1">
    <w:name w:val="st1"/>
    <w:rsid w:val="00B27154"/>
  </w:style>
  <w:style w:type="paragraph" w:customStyle="1" w:styleId="myslnik">
    <w:name w:val="myslnik"/>
    <w:rsid w:val="00B27154"/>
    <w:pPr>
      <w:tabs>
        <w:tab w:val="left" w:pos="0"/>
      </w:tabs>
      <w:ind w:left="283" w:hanging="283"/>
    </w:pPr>
    <w:rPr>
      <w:rFonts w:ascii="Times New Roman" w:eastAsia="Times New Roman" w:hAnsi="Times New Roman"/>
    </w:rPr>
  </w:style>
  <w:style w:type="paragraph" w:customStyle="1" w:styleId="Tabela">
    <w:name w:val="Tabela"/>
    <w:rsid w:val="00B27154"/>
    <w:pPr>
      <w:keepLines/>
    </w:pPr>
    <w:rPr>
      <w:rFonts w:ascii="Times New Roman" w:eastAsia="Times New Roman" w:hAnsi="Times New Roman"/>
    </w:rPr>
  </w:style>
  <w:style w:type="character" w:styleId="Tekstzastpczy">
    <w:name w:val="Placeholder Text"/>
    <w:uiPriority w:val="99"/>
    <w:semiHidden/>
    <w:rsid w:val="00B27154"/>
    <w:rPr>
      <w:color w:val="808080"/>
    </w:rPr>
  </w:style>
  <w:style w:type="paragraph" w:customStyle="1" w:styleId="InfoHidden">
    <w:name w:val="Info_Hidden"/>
    <w:basedOn w:val="Normalny"/>
    <w:next w:val="Tekstpodstawowy"/>
    <w:rsid w:val="00B27154"/>
    <w:pPr>
      <w:overflowPunct w:val="0"/>
      <w:autoSpaceDE w:val="0"/>
      <w:autoSpaceDN w:val="0"/>
      <w:adjustRightInd w:val="0"/>
      <w:textAlignment w:val="baseline"/>
    </w:pPr>
    <w:rPr>
      <w:rFonts w:ascii="Calibri" w:hAnsi="Calibri" w:cs="Calibri"/>
      <w:i/>
      <w:vanish/>
      <w:color w:val="0000FF"/>
    </w:rPr>
  </w:style>
  <w:style w:type="table" w:styleId="Zwykatabela2">
    <w:name w:val="Plain Table 2"/>
    <w:basedOn w:val="Standardowy"/>
    <w:uiPriority w:val="42"/>
    <w:rsid w:val="00B27154"/>
    <w:rPr>
      <w:rFonts w:ascii="Georgia" w:hAnsi="Georgia"/>
      <w:lang w:val="en-GB"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kapitzlistZnak">
    <w:name w:val="Akapit z listą Znak"/>
    <w:aliases w:val="Akapit z numeracją Znak,normalny tekst Znak,BulletC Znak,Wyliczanie Znak,Obiekt Znak,Akapit z listą31 Znak,Bullets Znak,Kolorowa lista — akcent 11 Znak,times Znak"/>
    <w:link w:val="Akapitzlist"/>
    <w:uiPriority w:val="34"/>
    <w:locked/>
    <w:rsid w:val="00B27154"/>
    <w:rPr>
      <w:rFonts w:ascii="Times New Roman" w:eastAsia="Times New Roman" w:hAnsi="Times New Roman"/>
      <w:sz w:val="24"/>
      <w:szCs w:val="24"/>
    </w:rPr>
  </w:style>
  <w:style w:type="character" w:customStyle="1" w:styleId="FontStyle39">
    <w:name w:val="Font Style39"/>
    <w:rsid w:val="009C3F7E"/>
    <w:rPr>
      <w:rFonts w:ascii="Times New Roman" w:hAnsi="Times New Roman" w:cs="Times New Roman"/>
      <w:b/>
      <w:bCs/>
      <w:sz w:val="18"/>
      <w:szCs w:val="18"/>
    </w:rPr>
  </w:style>
  <w:style w:type="paragraph" w:customStyle="1" w:styleId="Style18">
    <w:name w:val="Style18"/>
    <w:basedOn w:val="Normalny"/>
    <w:rsid w:val="009C3F7E"/>
    <w:pPr>
      <w:widowControl w:val="0"/>
      <w:autoSpaceDE w:val="0"/>
      <w:autoSpaceDN w:val="0"/>
      <w:adjustRightInd w:val="0"/>
      <w:spacing w:line="226" w:lineRule="exact"/>
      <w:jc w:val="center"/>
    </w:pPr>
    <w:rPr>
      <w:sz w:val="24"/>
      <w:szCs w:val="24"/>
    </w:rPr>
  </w:style>
  <w:style w:type="character" w:customStyle="1" w:styleId="FontStyle159">
    <w:name w:val="Font Style159"/>
    <w:rsid w:val="009C3F7E"/>
    <w:rPr>
      <w:rFonts w:ascii="Arial" w:hAnsi="Arial" w:cs="Arial"/>
      <w:sz w:val="20"/>
      <w:szCs w:val="20"/>
    </w:rPr>
  </w:style>
  <w:style w:type="paragraph" w:customStyle="1" w:styleId="Styl4">
    <w:name w:val="Styl4"/>
    <w:basedOn w:val="WD4"/>
    <w:rsid w:val="005730B3"/>
    <w:pPr>
      <w:numPr>
        <w:ilvl w:val="0"/>
        <w:numId w:val="0"/>
      </w:numPr>
      <w:ind w:left="567" w:hanging="567"/>
    </w:pPr>
  </w:style>
  <w:style w:type="character" w:customStyle="1" w:styleId="Tekstpodstawowy2Znak1">
    <w:name w:val="Tekst podstawowy 2 Znak1"/>
    <w:rsid w:val="00AF2FEA"/>
    <w:rPr>
      <w:rFonts w:ascii="Times New Roman" w:eastAsia="Times New Roman" w:hAnsi="Times New Roman" w:cs="Times New Roman"/>
      <w:spacing w:val="-3"/>
      <w:sz w:val="20"/>
      <w:szCs w:val="20"/>
      <w:lang w:eastAsia="pl-PL"/>
    </w:rPr>
  </w:style>
  <w:style w:type="character" w:customStyle="1" w:styleId="Tekstpodstawowywcity2Znak1">
    <w:name w:val="Tekst podstawowy wcięty 2 Znak1"/>
    <w:uiPriority w:val="99"/>
    <w:rsid w:val="00AF2FEA"/>
    <w:rPr>
      <w:rFonts w:ascii="Times New Roman" w:eastAsia="Times New Roman" w:hAnsi="Times New Roman" w:cs="Times New Roman"/>
      <w:kern w:val="3"/>
      <w:lang w:eastAsia="pl-PL"/>
    </w:rPr>
  </w:style>
  <w:style w:type="character" w:customStyle="1" w:styleId="Bodytext">
    <w:name w:val="Body text_"/>
    <w:link w:val="Tekstpodstawowy30"/>
    <w:rsid w:val="00AF2FEA"/>
    <w:rPr>
      <w:rFonts w:ascii="Times New Roman" w:eastAsia="Times New Roman" w:hAnsi="Times New Roman"/>
      <w:sz w:val="19"/>
      <w:szCs w:val="19"/>
      <w:shd w:val="clear" w:color="auto" w:fill="FFFFFF"/>
    </w:rPr>
  </w:style>
  <w:style w:type="paragraph" w:customStyle="1" w:styleId="Tekstpodstawowy30">
    <w:name w:val="Tekst podstawowy3"/>
    <w:basedOn w:val="Normalny"/>
    <w:link w:val="Bodytext"/>
    <w:rsid w:val="00AF2FEA"/>
    <w:pPr>
      <w:shd w:val="clear" w:color="auto" w:fill="FFFFFF"/>
      <w:spacing w:after="180" w:line="226" w:lineRule="exact"/>
      <w:ind w:hanging="420"/>
    </w:pPr>
    <w:rPr>
      <w:sz w:val="19"/>
      <w:szCs w:val="19"/>
    </w:rPr>
  </w:style>
  <w:style w:type="paragraph" w:customStyle="1" w:styleId="Style23">
    <w:name w:val="Style23"/>
    <w:basedOn w:val="Normalny"/>
    <w:uiPriority w:val="99"/>
    <w:rsid w:val="00AF2FEA"/>
    <w:pPr>
      <w:widowControl w:val="0"/>
      <w:autoSpaceDE w:val="0"/>
      <w:autoSpaceDN w:val="0"/>
      <w:adjustRightInd w:val="0"/>
      <w:spacing w:line="281" w:lineRule="exact"/>
    </w:pPr>
    <w:rPr>
      <w:rFonts w:ascii="Verdana" w:hAnsi="Verdana"/>
      <w:sz w:val="24"/>
      <w:szCs w:val="24"/>
    </w:rPr>
  </w:style>
  <w:style w:type="character" w:customStyle="1" w:styleId="FontStyle43">
    <w:name w:val="Font Style43"/>
    <w:uiPriority w:val="99"/>
    <w:rsid w:val="00AF2FEA"/>
    <w:rPr>
      <w:rFonts w:ascii="Verdana" w:hAnsi="Verdana" w:cs="Verdana"/>
      <w:sz w:val="16"/>
      <w:szCs w:val="16"/>
    </w:rPr>
  </w:style>
  <w:style w:type="character" w:customStyle="1" w:styleId="Nagwek44">
    <w:name w:val="Nagłówek #4 (4)_"/>
    <w:link w:val="Nagwek440"/>
    <w:rsid w:val="00AF2FEA"/>
    <w:rPr>
      <w:rFonts w:ascii="Bookman Old Style" w:eastAsia="Bookman Old Style" w:hAnsi="Bookman Old Style" w:cs="Bookman Old Style"/>
      <w:b/>
      <w:bCs/>
      <w:sz w:val="27"/>
      <w:szCs w:val="27"/>
      <w:shd w:val="clear" w:color="auto" w:fill="FFFFFF"/>
    </w:rPr>
  </w:style>
  <w:style w:type="paragraph" w:customStyle="1" w:styleId="Nagwek440">
    <w:name w:val="Nagłówek #4 (4)"/>
    <w:basedOn w:val="Normalny"/>
    <w:link w:val="Nagwek44"/>
    <w:rsid w:val="00AF2FEA"/>
    <w:pPr>
      <w:widowControl w:val="0"/>
      <w:shd w:val="clear" w:color="auto" w:fill="FFFFFF"/>
      <w:spacing w:after="2280" w:line="0" w:lineRule="atLeast"/>
      <w:jc w:val="center"/>
      <w:outlineLvl w:val="3"/>
    </w:pPr>
    <w:rPr>
      <w:rFonts w:ascii="Bookman Old Style" w:eastAsia="Bookman Old Style" w:hAnsi="Bookman Old Style" w:cs="Bookman Old Style"/>
      <w:b/>
      <w:bCs/>
      <w:sz w:val="27"/>
      <w:szCs w:val="27"/>
    </w:rPr>
  </w:style>
  <w:style w:type="character" w:customStyle="1" w:styleId="Document8">
    <w:name w:val="Document 8"/>
    <w:rsid w:val="00967384"/>
  </w:style>
  <w:style w:type="character" w:customStyle="1" w:styleId="Document4">
    <w:name w:val="Document 4"/>
    <w:rsid w:val="00967384"/>
    <w:rPr>
      <w:b/>
      <w:i/>
      <w:sz w:val="24"/>
    </w:rPr>
  </w:style>
  <w:style w:type="character" w:customStyle="1" w:styleId="Document6">
    <w:name w:val="Document 6"/>
    <w:rsid w:val="00967384"/>
  </w:style>
  <w:style w:type="character" w:customStyle="1" w:styleId="Document5">
    <w:name w:val="Document 5"/>
    <w:rsid w:val="00967384"/>
  </w:style>
  <w:style w:type="character" w:customStyle="1" w:styleId="Document2">
    <w:name w:val="Document 2"/>
    <w:rsid w:val="00967384"/>
    <w:rPr>
      <w:rFonts w:ascii="Courier" w:hAnsi="Courier"/>
      <w:noProof w:val="0"/>
      <w:sz w:val="24"/>
      <w:lang w:val="en-US"/>
    </w:rPr>
  </w:style>
  <w:style w:type="character" w:customStyle="1" w:styleId="Document7">
    <w:name w:val="Document 7"/>
    <w:rsid w:val="00967384"/>
  </w:style>
  <w:style w:type="character" w:customStyle="1" w:styleId="Bibliogrphy">
    <w:name w:val="Bibliogrphy"/>
    <w:rsid w:val="00967384"/>
  </w:style>
  <w:style w:type="paragraph" w:customStyle="1" w:styleId="RightPar1">
    <w:name w:val="Right Par 1"/>
    <w:rsid w:val="00967384"/>
    <w:pPr>
      <w:tabs>
        <w:tab w:val="left" w:pos="-720"/>
        <w:tab w:val="left" w:pos="0"/>
        <w:tab w:val="decimal" w:pos="720"/>
      </w:tabs>
      <w:suppressAutoHyphens/>
      <w:ind w:left="720" w:hanging="432"/>
    </w:pPr>
    <w:rPr>
      <w:rFonts w:ascii="Courier" w:eastAsia="Times New Roman" w:hAnsi="Courier"/>
      <w:sz w:val="24"/>
      <w:lang w:val="en-US"/>
    </w:rPr>
  </w:style>
  <w:style w:type="paragraph" w:customStyle="1" w:styleId="RightPar2">
    <w:name w:val="Right Par 2"/>
    <w:rsid w:val="00967384"/>
    <w:pPr>
      <w:tabs>
        <w:tab w:val="left" w:pos="-720"/>
        <w:tab w:val="left" w:pos="0"/>
        <w:tab w:val="left" w:pos="720"/>
        <w:tab w:val="decimal" w:pos="1440"/>
      </w:tabs>
      <w:suppressAutoHyphens/>
      <w:ind w:left="1440" w:hanging="432"/>
    </w:pPr>
    <w:rPr>
      <w:rFonts w:ascii="Courier" w:eastAsia="Times New Roman" w:hAnsi="Courier"/>
      <w:sz w:val="24"/>
      <w:lang w:val="en-US"/>
    </w:rPr>
  </w:style>
  <w:style w:type="character" w:customStyle="1" w:styleId="Document3">
    <w:name w:val="Document 3"/>
    <w:rsid w:val="00967384"/>
    <w:rPr>
      <w:rFonts w:ascii="Courier" w:hAnsi="Courier"/>
      <w:noProof w:val="0"/>
      <w:sz w:val="24"/>
      <w:lang w:val="en-US"/>
    </w:rPr>
  </w:style>
  <w:style w:type="paragraph" w:customStyle="1" w:styleId="RightPar4">
    <w:name w:val="Right Par 4"/>
    <w:rsid w:val="00967384"/>
    <w:pPr>
      <w:tabs>
        <w:tab w:val="left" w:pos="-720"/>
        <w:tab w:val="left" w:pos="0"/>
        <w:tab w:val="left" w:pos="720"/>
        <w:tab w:val="left" w:pos="1440"/>
        <w:tab w:val="left" w:pos="2160"/>
        <w:tab w:val="decimal" w:pos="2880"/>
      </w:tabs>
      <w:suppressAutoHyphens/>
      <w:ind w:left="2880" w:hanging="432"/>
    </w:pPr>
    <w:rPr>
      <w:rFonts w:ascii="Courier" w:eastAsia="Times New Roman" w:hAnsi="Courier"/>
      <w:sz w:val="24"/>
      <w:lang w:val="en-US"/>
    </w:rPr>
  </w:style>
  <w:style w:type="paragraph" w:customStyle="1" w:styleId="RightPar5">
    <w:name w:val="Right Par 5"/>
    <w:rsid w:val="00967384"/>
    <w:pPr>
      <w:tabs>
        <w:tab w:val="left" w:pos="-720"/>
        <w:tab w:val="left" w:pos="0"/>
        <w:tab w:val="left" w:pos="720"/>
        <w:tab w:val="left" w:pos="1440"/>
        <w:tab w:val="left" w:pos="2160"/>
        <w:tab w:val="left" w:pos="2880"/>
        <w:tab w:val="decimal" w:pos="3600"/>
      </w:tabs>
      <w:suppressAutoHyphens/>
      <w:ind w:left="3600" w:hanging="576"/>
    </w:pPr>
    <w:rPr>
      <w:rFonts w:ascii="Courier" w:eastAsia="Times New Roman" w:hAnsi="Courier"/>
      <w:sz w:val="24"/>
      <w:lang w:val="en-US"/>
    </w:rPr>
  </w:style>
  <w:style w:type="paragraph" w:customStyle="1" w:styleId="RightPar6">
    <w:name w:val="Right Par 6"/>
    <w:rsid w:val="00967384"/>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eastAsia="Times New Roman" w:hAnsi="Courier"/>
      <w:sz w:val="24"/>
      <w:lang w:val="en-US"/>
    </w:rPr>
  </w:style>
  <w:style w:type="paragraph" w:customStyle="1" w:styleId="RightPar7">
    <w:name w:val="Right Par 7"/>
    <w:rsid w:val="00967384"/>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eastAsia="Times New Roman" w:hAnsi="Courier"/>
      <w:sz w:val="24"/>
      <w:lang w:val="en-US"/>
    </w:rPr>
  </w:style>
  <w:style w:type="paragraph" w:customStyle="1" w:styleId="RightPar8">
    <w:name w:val="Right Par 8"/>
    <w:rsid w:val="00967384"/>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eastAsia="Times New Roman" w:hAnsi="Courier"/>
      <w:sz w:val="24"/>
      <w:lang w:val="en-US"/>
    </w:rPr>
  </w:style>
  <w:style w:type="paragraph" w:customStyle="1" w:styleId="Document1">
    <w:name w:val="Document 1"/>
    <w:rsid w:val="00967384"/>
    <w:pPr>
      <w:keepNext/>
      <w:keepLines/>
      <w:tabs>
        <w:tab w:val="left" w:pos="-720"/>
      </w:tabs>
      <w:suppressAutoHyphens/>
    </w:pPr>
    <w:rPr>
      <w:rFonts w:ascii="Courier" w:eastAsia="Times New Roman" w:hAnsi="Courier"/>
      <w:sz w:val="24"/>
      <w:lang w:val="en-US"/>
    </w:rPr>
  </w:style>
  <w:style w:type="character" w:customStyle="1" w:styleId="DocInit">
    <w:name w:val="Doc Init"/>
    <w:rsid w:val="00967384"/>
  </w:style>
  <w:style w:type="character" w:customStyle="1" w:styleId="TechInit">
    <w:name w:val="Tech Init"/>
    <w:rsid w:val="00967384"/>
    <w:rPr>
      <w:rFonts w:ascii="Courier" w:hAnsi="Courier"/>
      <w:noProof w:val="0"/>
      <w:sz w:val="24"/>
      <w:lang w:val="en-US"/>
    </w:rPr>
  </w:style>
  <w:style w:type="paragraph" w:customStyle="1" w:styleId="Technical5">
    <w:name w:val="Technical 5"/>
    <w:rsid w:val="00967384"/>
    <w:pPr>
      <w:tabs>
        <w:tab w:val="left" w:pos="-720"/>
      </w:tabs>
      <w:suppressAutoHyphens/>
      <w:ind w:firstLine="720"/>
    </w:pPr>
    <w:rPr>
      <w:rFonts w:ascii="Courier" w:eastAsia="Times New Roman" w:hAnsi="Courier"/>
      <w:b/>
      <w:sz w:val="24"/>
      <w:lang w:val="en-US"/>
    </w:rPr>
  </w:style>
  <w:style w:type="paragraph" w:customStyle="1" w:styleId="Technical6">
    <w:name w:val="Technical 6"/>
    <w:rsid w:val="00967384"/>
    <w:pPr>
      <w:tabs>
        <w:tab w:val="left" w:pos="-720"/>
      </w:tabs>
      <w:suppressAutoHyphens/>
      <w:ind w:firstLine="720"/>
    </w:pPr>
    <w:rPr>
      <w:rFonts w:ascii="Courier" w:eastAsia="Times New Roman" w:hAnsi="Courier"/>
      <w:b/>
      <w:sz w:val="24"/>
      <w:lang w:val="en-US"/>
    </w:rPr>
  </w:style>
  <w:style w:type="character" w:customStyle="1" w:styleId="Technical2">
    <w:name w:val="Technical 2"/>
    <w:rsid w:val="00967384"/>
    <w:rPr>
      <w:rFonts w:ascii="Courier" w:hAnsi="Courier"/>
      <w:noProof w:val="0"/>
      <w:sz w:val="24"/>
      <w:lang w:val="en-US"/>
    </w:rPr>
  </w:style>
  <w:style w:type="character" w:customStyle="1" w:styleId="Technical3">
    <w:name w:val="Technical 3"/>
    <w:rsid w:val="00967384"/>
    <w:rPr>
      <w:rFonts w:ascii="Courier" w:hAnsi="Courier"/>
      <w:noProof w:val="0"/>
      <w:sz w:val="24"/>
      <w:lang w:val="en-US"/>
    </w:rPr>
  </w:style>
  <w:style w:type="character" w:customStyle="1" w:styleId="Technical1">
    <w:name w:val="Technical 1"/>
    <w:rsid w:val="00967384"/>
    <w:rPr>
      <w:rFonts w:ascii="Courier" w:hAnsi="Courier"/>
      <w:noProof w:val="0"/>
      <w:sz w:val="24"/>
      <w:lang w:val="en-US"/>
    </w:rPr>
  </w:style>
  <w:style w:type="paragraph" w:customStyle="1" w:styleId="Technical7">
    <w:name w:val="Technical 7"/>
    <w:rsid w:val="00967384"/>
    <w:pPr>
      <w:tabs>
        <w:tab w:val="left" w:pos="-720"/>
      </w:tabs>
      <w:suppressAutoHyphens/>
      <w:ind w:firstLine="720"/>
    </w:pPr>
    <w:rPr>
      <w:rFonts w:ascii="Courier" w:eastAsia="Times New Roman" w:hAnsi="Courier"/>
      <w:b/>
      <w:sz w:val="24"/>
      <w:lang w:val="en-US"/>
    </w:rPr>
  </w:style>
  <w:style w:type="paragraph" w:customStyle="1" w:styleId="Technical8">
    <w:name w:val="Technical 8"/>
    <w:rsid w:val="00967384"/>
    <w:pPr>
      <w:tabs>
        <w:tab w:val="left" w:pos="-720"/>
      </w:tabs>
      <w:suppressAutoHyphens/>
      <w:ind w:firstLine="720"/>
    </w:pPr>
    <w:rPr>
      <w:rFonts w:ascii="Courier" w:eastAsia="Times New Roman" w:hAnsi="Courier"/>
      <w:b/>
      <w:sz w:val="24"/>
      <w:lang w:val="en-US"/>
    </w:rPr>
  </w:style>
  <w:style w:type="paragraph" w:customStyle="1" w:styleId="Pleading">
    <w:name w:val="Pleading"/>
    <w:rsid w:val="00967384"/>
    <w:pPr>
      <w:tabs>
        <w:tab w:val="left" w:pos="-720"/>
      </w:tabs>
      <w:suppressAutoHyphens/>
      <w:spacing w:line="240" w:lineRule="exact"/>
    </w:pPr>
    <w:rPr>
      <w:rFonts w:ascii="Courier" w:eastAsia="Times New Roman" w:hAnsi="Courier"/>
      <w:sz w:val="24"/>
      <w:lang w:val="en-US"/>
    </w:rPr>
  </w:style>
  <w:style w:type="paragraph" w:styleId="Indeks2">
    <w:name w:val="index 2"/>
    <w:basedOn w:val="Normalny"/>
    <w:next w:val="Normalny"/>
    <w:semiHidden/>
    <w:rsid w:val="00967384"/>
    <w:pPr>
      <w:tabs>
        <w:tab w:val="left" w:leader="dot" w:pos="9000"/>
        <w:tab w:val="right" w:pos="9360"/>
      </w:tabs>
      <w:suppressAutoHyphens/>
      <w:ind w:left="1440" w:right="720" w:hanging="720"/>
    </w:pPr>
    <w:rPr>
      <w:rFonts w:ascii="Courier" w:hAnsi="Courier"/>
      <w:sz w:val="24"/>
      <w:lang w:val="en-US"/>
    </w:rPr>
  </w:style>
  <w:style w:type="paragraph" w:customStyle="1" w:styleId="NA">
    <w:name w:val="N/A"/>
    <w:basedOn w:val="Normalny"/>
    <w:rsid w:val="00967384"/>
    <w:pPr>
      <w:tabs>
        <w:tab w:val="left" w:pos="9000"/>
        <w:tab w:val="right" w:pos="9360"/>
      </w:tabs>
      <w:suppressAutoHyphens/>
    </w:pPr>
    <w:rPr>
      <w:rFonts w:ascii="Courier" w:hAnsi="Courier"/>
      <w:sz w:val="24"/>
      <w:lang w:val="en-US"/>
    </w:rPr>
  </w:style>
  <w:style w:type="character" w:customStyle="1" w:styleId="EquationCaption">
    <w:name w:val="_Equation Caption"/>
    <w:rsid w:val="00967384"/>
  </w:style>
  <w:style w:type="character" w:customStyle="1" w:styleId="header1">
    <w:name w:val="header1"/>
    <w:rsid w:val="00967384"/>
    <w:rPr>
      <w:rFonts w:ascii="Times New" w:hAnsi="Times New"/>
      <w:b/>
      <w:sz w:val="36"/>
    </w:rPr>
  </w:style>
  <w:style w:type="character" w:customStyle="1" w:styleId="rvts6">
    <w:name w:val="rvts6"/>
    <w:rsid w:val="00967384"/>
    <w:rPr>
      <w:rFonts w:ascii="Arial" w:hAnsi="Arial" w:cs="Arial" w:hint="default"/>
    </w:rPr>
  </w:style>
  <w:style w:type="paragraph" w:customStyle="1" w:styleId="Specyfikacja">
    <w:name w:val="Specyfikacja"/>
    <w:basedOn w:val="Normalny"/>
    <w:rsid w:val="00967384"/>
    <w:pPr>
      <w:spacing w:before="60" w:after="240"/>
      <w:ind w:left="1418" w:hanging="1418"/>
    </w:pPr>
    <w:rPr>
      <w:smallCaps/>
      <w:sz w:val="28"/>
    </w:rPr>
  </w:style>
  <w:style w:type="character" w:customStyle="1" w:styleId="header2">
    <w:name w:val="header2"/>
    <w:rsid w:val="00967384"/>
    <w:rPr>
      <w:rFonts w:ascii="Times New Roman" w:hAnsi="Times New Roman"/>
      <w:b/>
      <w:sz w:val="36"/>
    </w:rPr>
  </w:style>
  <w:style w:type="paragraph" w:customStyle="1" w:styleId="Tytuspec">
    <w:name w:val="Tytuł_spec"/>
    <w:basedOn w:val="Nagwek1"/>
    <w:next w:val="Nagwek1"/>
    <w:rsid w:val="00967384"/>
    <w:pPr>
      <w:keepNext w:val="0"/>
      <w:spacing w:before="0" w:after="0"/>
    </w:pPr>
    <w:rPr>
      <w:rFonts w:ascii="Arial" w:hAnsi="Arial"/>
      <w:spacing w:val="0"/>
      <w:kern w:val="0"/>
      <w:sz w:val="22"/>
    </w:rPr>
  </w:style>
  <w:style w:type="paragraph" w:styleId="Cytat">
    <w:name w:val="Quote"/>
    <w:basedOn w:val="Normalny"/>
    <w:next w:val="Normalny"/>
    <w:link w:val="CytatZnak"/>
    <w:uiPriority w:val="29"/>
    <w:rsid w:val="00967384"/>
    <w:pPr>
      <w:spacing w:before="160" w:after="160" w:line="259" w:lineRule="auto"/>
      <w:ind w:left="720" w:right="720"/>
    </w:pPr>
    <w:rPr>
      <w:rFonts w:ascii="Calibri" w:hAnsi="Calibri"/>
      <w:i/>
      <w:iCs/>
      <w:color w:val="000000"/>
      <w:sz w:val="22"/>
      <w:szCs w:val="22"/>
    </w:rPr>
  </w:style>
  <w:style w:type="character" w:customStyle="1" w:styleId="CytatZnak">
    <w:name w:val="Cytat Znak"/>
    <w:link w:val="Cytat"/>
    <w:uiPriority w:val="29"/>
    <w:rsid w:val="00967384"/>
    <w:rPr>
      <w:rFonts w:eastAsia="Times New Roman"/>
      <w:i/>
      <w:iCs/>
      <w:color w:val="000000"/>
      <w:sz w:val="22"/>
      <w:szCs w:val="22"/>
    </w:rPr>
  </w:style>
  <w:style w:type="paragraph" w:styleId="Cytatintensywny">
    <w:name w:val="Intense Quote"/>
    <w:basedOn w:val="Normalny"/>
    <w:next w:val="Normalny"/>
    <w:link w:val="CytatintensywnyZnak"/>
    <w:uiPriority w:val="30"/>
    <w:rsid w:val="00967384"/>
    <w:pPr>
      <w:pBdr>
        <w:top w:val="single" w:sz="24" w:space="1" w:color="F2F2F2"/>
        <w:bottom w:val="single" w:sz="24" w:space="1" w:color="F2F2F2"/>
      </w:pBdr>
      <w:shd w:val="clear" w:color="auto" w:fill="F2F2F2"/>
      <w:spacing w:before="240" w:after="240" w:line="259" w:lineRule="auto"/>
      <w:ind w:left="936" w:right="936"/>
      <w:jc w:val="center"/>
    </w:pPr>
    <w:rPr>
      <w:rFonts w:ascii="Calibri" w:hAnsi="Calibri"/>
      <w:color w:val="000000"/>
      <w:sz w:val="22"/>
      <w:szCs w:val="22"/>
    </w:rPr>
  </w:style>
  <w:style w:type="character" w:customStyle="1" w:styleId="CytatintensywnyZnak">
    <w:name w:val="Cytat intensywny Znak"/>
    <w:link w:val="Cytatintensywny"/>
    <w:uiPriority w:val="30"/>
    <w:rsid w:val="00967384"/>
    <w:rPr>
      <w:rFonts w:eastAsia="Times New Roman"/>
      <w:color w:val="000000"/>
      <w:sz w:val="22"/>
      <w:szCs w:val="22"/>
      <w:shd w:val="clear" w:color="auto" w:fill="F2F2F2"/>
    </w:rPr>
  </w:style>
  <w:style w:type="character" w:styleId="Wyrnieniedelikatne">
    <w:name w:val="Subtle Emphasis"/>
    <w:uiPriority w:val="19"/>
    <w:rsid w:val="00967384"/>
    <w:rPr>
      <w:i/>
      <w:iCs/>
      <w:color w:val="404040"/>
    </w:rPr>
  </w:style>
  <w:style w:type="character" w:styleId="Wyrnienieintensywne">
    <w:name w:val="Intense Emphasis"/>
    <w:uiPriority w:val="21"/>
    <w:rsid w:val="00967384"/>
    <w:rPr>
      <w:b/>
      <w:bCs/>
      <w:i/>
      <w:iCs/>
      <w:caps/>
    </w:rPr>
  </w:style>
  <w:style w:type="character" w:styleId="Odwoaniedelikatne">
    <w:name w:val="Subtle Reference"/>
    <w:uiPriority w:val="31"/>
    <w:rsid w:val="00967384"/>
    <w:rPr>
      <w:smallCaps/>
      <w:color w:val="404040"/>
      <w:u w:val="single" w:color="7F7F7F"/>
    </w:rPr>
  </w:style>
  <w:style w:type="character" w:styleId="Odwoanieintensywne">
    <w:name w:val="Intense Reference"/>
    <w:uiPriority w:val="32"/>
    <w:rsid w:val="00967384"/>
    <w:rPr>
      <w:b/>
      <w:bCs/>
      <w:smallCaps/>
      <w:u w:val="single"/>
    </w:rPr>
  </w:style>
  <w:style w:type="character" w:styleId="Tytuksiki">
    <w:name w:val="Book Title"/>
    <w:uiPriority w:val="33"/>
    <w:rsid w:val="00967384"/>
    <w:rPr>
      <w:b w:val="0"/>
      <w:bCs w:val="0"/>
      <w:smallCaps/>
      <w:spacing w:val="5"/>
    </w:rPr>
  </w:style>
  <w:style w:type="table" w:customStyle="1" w:styleId="Tabela-Siatka3">
    <w:name w:val="Tabela - Siatka3"/>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1zszablonu">
    <w:name w:val="TABELA 1 z szablonu"/>
    <w:basedOn w:val="Tabela-Siatka"/>
    <w:uiPriority w:val="99"/>
    <w:rsid w:val="00B128A5"/>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TEKSTwTABELIWYRODKOWANYtekstwyrodkowanywpoziomie">
    <w:name w:val="TEKST_w_TABELI_WYŚRODKOWANY – tekst wyśrodkowany w poziomie"/>
    <w:basedOn w:val="Normalny"/>
    <w:uiPriority w:val="23"/>
    <w:rsid w:val="00477F2D"/>
    <w:pPr>
      <w:suppressAutoHyphens/>
      <w:autoSpaceDE w:val="0"/>
      <w:autoSpaceDN w:val="0"/>
      <w:adjustRightInd w:val="0"/>
      <w:spacing w:line="360" w:lineRule="auto"/>
      <w:jc w:val="center"/>
    </w:pPr>
    <w:rPr>
      <w:rFonts w:ascii="Times" w:hAnsi="Times" w:cs="Arial"/>
      <w:bCs/>
      <w:kern w:val="24"/>
      <w:sz w:val="24"/>
    </w:rPr>
  </w:style>
  <w:style w:type="paragraph" w:customStyle="1" w:styleId="ZDANIENASTNOWYWIERSZnpzddrugienowywierszwust">
    <w:name w:val="ZDANIE_NAST_NOWY_WIERSZ – np. zd. drugie (nowy wiersz) w ust."/>
    <w:basedOn w:val="Normalny"/>
    <w:next w:val="Normalny"/>
    <w:uiPriority w:val="17"/>
    <w:rsid w:val="00477F2D"/>
    <w:pPr>
      <w:spacing w:line="360" w:lineRule="auto"/>
    </w:pPr>
    <w:rPr>
      <w:rFonts w:ascii="Times" w:hAnsi="Times" w:cs="Arial"/>
      <w:bCs/>
      <w:sz w:val="24"/>
    </w:rPr>
  </w:style>
  <w:style w:type="character" w:customStyle="1" w:styleId="StandardowytekstZnak">
    <w:name w:val="Standardowy.tekst Znak"/>
    <w:link w:val="Standardowytekst"/>
    <w:locked/>
    <w:rsid w:val="00A70ACD"/>
    <w:rPr>
      <w:rFonts w:ascii="Times New Roman" w:eastAsia="Times New Roman" w:hAnsi="Times New Roman"/>
    </w:rPr>
  </w:style>
  <w:style w:type="paragraph" w:customStyle="1" w:styleId="Listapunktowana1">
    <w:name w:val="Lista punktowana1"/>
    <w:basedOn w:val="Normalny"/>
    <w:rsid w:val="003E2ACE"/>
    <w:pPr>
      <w:suppressAutoHyphens/>
      <w:ind w:firstLine="709"/>
    </w:pPr>
    <w:rPr>
      <w:lang w:eastAsia="zh-CN"/>
    </w:rPr>
  </w:style>
  <w:style w:type="character" w:customStyle="1" w:styleId="WW8Num3z1">
    <w:name w:val="WW8Num3z1"/>
    <w:rsid w:val="003E2ACE"/>
  </w:style>
  <w:style w:type="character" w:customStyle="1" w:styleId="WW8Num3z2">
    <w:name w:val="WW8Num3z2"/>
    <w:rsid w:val="003E2ACE"/>
  </w:style>
  <w:style w:type="character" w:customStyle="1" w:styleId="WW8Num3z3">
    <w:name w:val="WW8Num3z3"/>
    <w:rsid w:val="003E2ACE"/>
  </w:style>
  <w:style w:type="character" w:customStyle="1" w:styleId="WW8Num3z4">
    <w:name w:val="WW8Num3z4"/>
    <w:rsid w:val="003E2ACE"/>
  </w:style>
  <w:style w:type="character" w:customStyle="1" w:styleId="WW8Num3z5">
    <w:name w:val="WW8Num3z5"/>
    <w:rsid w:val="003E2ACE"/>
  </w:style>
  <w:style w:type="character" w:customStyle="1" w:styleId="WW8Num3z6">
    <w:name w:val="WW8Num3z6"/>
    <w:rsid w:val="003E2ACE"/>
  </w:style>
  <w:style w:type="character" w:customStyle="1" w:styleId="WW8Num3z7">
    <w:name w:val="WW8Num3z7"/>
    <w:rsid w:val="003E2ACE"/>
  </w:style>
  <w:style w:type="character" w:customStyle="1" w:styleId="WW8Num3z8">
    <w:name w:val="WW8Num3z8"/>
    <w:rsid w:val="003E2ACE"/>
  </w:style>
  <w:style w:type="character" w:customStyle="1" w:styleId="WW8Num10z3">
    <w:name w:val="WW8Num10z3"/>
    <w:rsid w:val="003E2ACE"/>
  </w:style>
  <w:style w:type="character" w:customStyle="1" w:styleId="WW8Num10z4">
    <w:name w:val="WW8Num10z4"/>
    <w:rsid w:val="003E2ACE"/>
  </w:style>
  <w:style w:type="character" w:customStyle="1" w:styleId="WW8Num10z5">
    <w:name w:val="WW8Num10z5"/>
    <w:rsid w:val="003E2ACE"/>
  </w:style>
  <w:style w:type="character" w:customStyle="1" w:styleId="WW8Num10z6">
    <w:name w:val="WW8Num10z6"/>
    <w:rsid w:val="003E2ACE"/>
  </w:style>
  <w:style w:type="character" w:customStyle="1" w:styleId="WW8Num10z7">
    <w:name w:val="WW8Num10z7"/>
    <w:rsid w:val="003E2ACE"/>
  </w:style>
  <w:style w:type="character" w:customStyle="1" w:styleId="WW8Num10z8">
    <w:name w:val="WW8Num10z8"/>
    <w:rsid w:val="003E2ACE"/>
  </w:style>
  <w:style w:type="character" w:customStyle="1" w:styleId="WW8Num11z1">
    <w:name w:val="WW8Num11z1"/>
    <w:rsid w:val="003E2ACE"/>
  </w:style>
  <w:style w:type="character" w:customStyle="1" w:styleId="WW8Num11z2">
    <w:name w:val="WW8Num11z2"/>
    <w:rsid w:val="003E2ACE"/>
  </w:style>
  <w:style w:type="character" w:customStyle="1" w:styleId="WW8Num11z5">
    <w:name w:val="WW8Num11z5"/>
    <w:rsid w:val="003E2ACE"/>
  </w:style>
  <w:style w:type="character" w:customStyle="1" w:styleId="WW8Num11z6">
    <w:name w:val="WW8Num11z6"/>
    <w:rsid w:val="003E2ACE"/>
  </w:style>
  <w:style w:type="character" w:customStyle="1" w:styleId="WW8Num11z7">
    <w:name w:val="WW8Num11z7"/>
    <w:rsid w:val="003E2ACE"/>
  </w:style>
  <w:style w:type="character" w:customStyle="1" w:styleId="WW8Num11z8">
    <w:name w:val="WW8Num11z8"/>
    <w:rsid w:val="003E2ACE"/>
  </w:style>
  <w:style w:type="character" w:customStyle="1" w:styleId="WW8Num12z3">
    <w:name w:val="WW8Num12z3"/>
    <w:rsid w:val="003E2ACE"/>
  </w:style>
  <w:style w:type="character" w:customStyle="1" w:styleId="WW8Num12z4">
    <w:name w:val="WW8Num12z4"/>
    <w:rsid w:val="003E2ACE"/>
  </w:style>
  <w:style w:type="character" w:customStyle="1" w:styleId="WW8Num12z5">
    <w:name w:val="WW8Num12z5"/>
    <w:rsid w:val="003E2ACE"/>
  </w:style>
  <w:style w:type="character" w:customStyle="1" w:styleId="WW8Num12z6">
    <w:name w:val="WW8Num12z6"/>
    <w:rsid w:val="003E2ACE"/>
  </w:style>
  <w:style w:type="character" w:customStyle="1" w:styleId="WW8Num12z7">
    <w:name w:val="WW8Num12z7"/>
    <w:rsid w:val="003E2ACE"/>
  </w:style>
  <w:style w:type="character" w:customStyle="1" w:styleId="WW8Num12z8">
    <w:name w:val="WW8Num12z8"/>
    <w:rsid w:val="003E2ACE"/>
  </w:style>
  <w:style w:type="character" w:customStyle="1" w:styleId="WW8Num24z3">
    <w:name w:val="WW8Num24z3"/>
    <w:rsid w:val="003E2ACE"/>
  </w:style>
  <w:style w:type="character" w:customStyle="1" w:styleId="WW8Num24z4">
    <w:name w:val="WW8Num24z4"/>
    <w:rsid w:val="003E2ACE"/>
  </w:style>
  <w:style w:type="character" w:customStyle="1" w:styleId="WW8Num24z5">
    <w:name w:val="WW8Num24z5"/>
    <w:rsid w:val="003E2ACE"/>
  </w:style>
  <w:style w:type="character" w:customStyle="1" w:styleId="WW8Num24z6">
    <w:name w:val="WW8Num24z6"/>
    <w:rsid w:val="003E2ACE"/>
  </w:style>
  <w:style w:type="character" w:customStyle="1" w:styleId="WW8Num24z7">
    <w:name w:val="WW8Num24z7"/>
    <w:rsid w:val="003E2ACE"/>
  </w:style>
  <w:style w:type="character" w:customStyle="1" w:styleId="WW8Num24z8">
    <w:name w:val="WW8Num24z8"/>
    <w:rsid w:val="003E2ACE"/>
  </w:style>
  <w:style w:type="character" w:customStyle="1" w:styleId="WW8Num31z4">
    <w:name w:val="WW8Num31z4"/>
    <w:rsid w:val="003E2ACE"/>
  </w:style>
  <w:style w:type="character" w:customStyle="1" w:styleId="WW8Num31z5">
    <w:name w:val="WW8Num31z5"/>
    <w:rsid w:val="003E2ACE"/>
  </w:style>
  <w:style w:type="character" w:customStyle="1" w:styleId="WW8Num31z6">
    <w:name w:val="WW8Num31z6"/>
    <w:rsid w:val="003E2ACE"/>
  </w:style>
  <w:style w:type="character" w:customStyle="1" w:styleId="WW8Num31z7">
    <w:name w:val="WW8Num31z7"/>
    <w:rsid w:val="003E2ACE"/>
  </w:style>
  <w:style w:type="character" w:customStyle="1" w:styleId="WW8Num31z8">
    <w:name w:val="WW8Num31z8"/>
    <w:rsid w:val="003E2ACE"/>
  </w:style>
  <w:style w:type="character" w:customStyle="1" w:styleId="WW8Num37z3">
    <w:name w:val="WW8Num37z3"/>
    <w:rsid w:val="003E2ACE"/>
  </w:style>
  <w:style w:type="character" w:customStyle="1" w:styleId="WW8Num37z4">
    <w:name w:val="WW8Num37z4"/>
    <w:rsid w:val="003E2ACE"/>
  </w:style>
  <w:style w:type="character" w:customStyle="1" w:styleId="WW8Num37z5">
    <w:name w:val="WW8Num37z5"/>
    <w:rsid w:val="003E2ACE"/>
  </w:style>
  <w:style w:type="character" w:customStyle="1" w:styleId="WW8Num37z6">
    <w:name w:val="WW8Num37z6"/>
    <w:rsid w:val="003E2ACE"/>
  </w:style>
  <w:style w:type="character" w:customStyle="1" w:styleId="WW8Num37z7">
    <w:name w:val="WW8Num37z7"/>
    <w:rsid w:val="003E2ACE"/>
  </w:style>
  <w:style w:type="character" w:customStyle="1" w:styleId="WW8Num37z8">
    <w:name w:val="WW8Num37z8"/>
    <w:rsid w:val="003E2ACE"/>
  </w:style>
  <w:style w:type="character" w:customStyle="1" w:styleId="WW8Num42z4">
    <w:name w:val="WW8Num42z4"/>
    <w:rsid w:val="003E2ACE"/>
    <w:rPr>
      <w:rFonts w:ascii="Courier New" w:hAnsi="Courier New" w:cs="Courier New" w:hint="default"/>
    </w:rPr>
  </w:style>
  <w:style w:type="character" w:customStyle="1" w:styleId="WW8Num53z4">
    <w:name w:val="WW8Num53z4"/>
    <w:rsid w:val="003E2ACE"/>
    <w:rPr>
      <w:rFonts w:ascii="Courier New" w:hAnsi="Courier New" w:cs="Courier New" w:hint="default"/>
    </w:rPr>
  </w:style>
  <w:style w:type="character" w:customStyle="1" w:styleId="WW8Num78z3">
    <w:name w:val="WW8Num78z3"/>
    <w:rsid w:val="003E2ACE"/>
  </w:style>
  <w:style w:type="character" w:customStyle="1" w:styleId="WW8Num78z4">
    <w:name w:val="WW8Num78z4"/>
    <w:rsid w:val="003E2ACE"/>
  </w:style>
  <w:style w:type="character" w:customStyle="1" w:styleId="WW8Num78z5">
    <w:name w:val="WW8Num78z5"/>
    <w:rsid w:val="003E2ACE"/>
  </w:style>
  <w:style w:type="character" w:customStyle="1" w:styleId="WW8Num78z6">
    <w:name w:val="WW8Num78z6"/>
    <w:rsid w:val="003E2ACE"/>
  </w:style>
  <w:style w:type="character" w:customStyle="1" w:styleId="WW8Num78z7">
    <w:name w:val="WW8Num78z7"/>
    <w:rsid w:val="003E2ACE"/>
  </w:style>
  <w:style w:type="character" w:customStyle="1" w:styleId="WW8Num78z8">
    <w:name w:val="WW8Num78z8"/>
    <w:rsid w:val="003E2ACE"/>
  </w:style>
  <w:style w:type="character" w:customStyle="1" w:styleId="WW8Num79z3">
    <w:name w:val="WW8Num79z3"/>
    <w:rsid w:val="003E2ACE"/>
  </w:style>
  <w:style w:type="character" w:customStyle="1" w:styleId="WW8Num79z4">
    <w:name w:val="WW8Num79z4"/>
    <w:rsid w:val="003E2ACE"/>
  </w:style>
  <w:style w:type="character" w:customStyle="1" w:styleId="WW8Num79z5">
    <w:name w:val="WW8Num79z5"/>
    <w:rsid w:val="003E2ACE"/>
  </w:style>
  <w:style w:type="character" w:customStyle="1" w:styleId="WW8Num79z6">
    <w:name w:val="WW8Num79z6"/>
    <w:rsid w:val="003E2ACE"/>
  </w:style>
  <w:style w:type="character" w:customStyle="1" w:styleId="WW8Num79z7">
    <w:name w:val="WW8Num79z7"/>
    <w:rsid w:val="003E2ACE"/>
  </w:style>
  <w:style w:type="character" w:customStyle="1" w:styleId="WW8Num79z8">
    <w:name w:val="WW8Num79z8"/>
    <w:rsid w:val="003E2ACE"/>
  </w:style>
  <w:style w:type="character" w:customStyle="1" w:styleId="WW8Num80z3">
    <w:name w:val="WW8Num80z3"/>
    <w:rsid w:val="003E2ACE"/>
  </w:style>
  <w:style w:type="character" w:customStyle="1" w:styleId="WW8Num80z4">
    <w:name w:val="WW8Num80z4"/>
    <w:rsid w:val="003E2ACE"/>
  </w:style>
  <w:style w:type="character" w:customStyle="1" w:styleId="WW8Num80z5">
    <w:name w:val="WW8Num80z5"/>
    <w:rsid w:val="003E2ACE"/>
  </w:style>
  <w:style w:type="character" w:customStyle="1" w:styleId="WW8Num80z6">
    <w:name w:val="WW8Num80z6"/>
    <w:rsid w:val="003E2ACE"/>
  </w:style>
  <w:style w:type="character" w:customStyle="1" w:styleId="WW8Num80z7">
    <w:name w:val="WW8Num80z7"/>
    <w:rsid w:val="003E2ACE"/>
  </w:style>
  <w:style w:type="character" w:customStyle="1" w:styleId="WW8Num80z8">
    <w:name w:val="WW8Num80z8"/>
    <w:rsid w:val="003E2ACE"/>
  </w:style>
  <w:style w:type="character" w:customStyle="1" w:styleId="WW8Num81z3">
    <w:name w:val="WW8Num81z3"/>
    <w:rsid w:val="003E2ACE"/>
    <w:rPr>
      <w:rFonts w:ascii="Symbol" w:hAnsi="Symbol" w:cs="Symbol" w:hint="default"/>
    </w:rPr>
  </w:style>
  <w:style w:type="character" w:customStyle="1" w:styleId="WW8Num83z3">
    <w:name w:val="WW8Num83z3"/>
    <w:rsid w:val="003E2ACE"/>
  </w:style>
  <w:style w:type="character" w:customStyle="1" w:styleId="WW8Num83z4">
    <w:name w:val="WW8Num83z4"/>
    <w:rsid w:val="003E2ACE"/>
  </w:style>
  <w:style w:type="character" w:customStyle="1" w:styleId="WW8Num83z5">
    <w:name w:val="WW8Num83z5"/>
    <w:rsid w:val="003E2ACE"/>
  </w:style>
  <w:style w:type="character" w:customStyle="1" w:styleId="WW8Num83z6">
    <w:name w:val="WW8Num83z6"/>
    <w:rsid w:val="003E2ACE"/>
  </w:style>
  <w:style w:type="character" w:customStyle="1" w:styleId="WW8Num83z7">
    <w:name w:val="WW8Num83z7"/>
    <w:rsid w:val="003E2ACE"/>
  </w:style>
  <w:style w:type="character" w:customStyle="1" w:styleId="WW8Num83z8">
    <w:name w:val="WW8Num83z8"/>
    <w:rsid w:val="003E2ACE"/>
  </w:style>
  <w:style w:type="character" w:customStyle="1" w:styleId="WW8Num85z3">
    <w:name w:val="WW8Num85z3"/>
    <w:rsid w:val="003E2ACE"/>
    <w:rPr>
      <w:rFonts w:ascii="Symbol" w:hAnsi="Symbol" w:cs="Symbol" w:hint="default"/>
    </w:rPr>
  </w:style>
  <w:style w:type="character" w:customStyle="1" w:styleId="WW8Num89z3">
    <w:name w:val="WW8Num89z3"/>
    <w:rsid w:val="003E2ACE"/>
    <w:rPr>
      <w:rFonts w:ascii="Symbol" w:hAnsi="Symbol" w:cs="Symbol" w:hint="default"/>
    </w:rPr>
  </w:style>
  <w:style w:type="character" w:customStyle="1" w:styleId="WW8Num91z3">
    <w:name w:val="WW8Num91z3"/>
    <w:rsid w:val="003E2ACE"/>
    <w:rPr>
      <w:rFonts w:ascii="Symbol" w:hAnsi="Symbol" w:cs="Symbol" w:hint="default"/>
    </w:rPr>
  </w:style>
  <w:style w:type="character" w:customStyle="1" w:styleId="WW8Num94z2">
    <w:name w:val="WW8Num94z2"/>
    <w:rsid w:val="003E2ACE"/>
    <w:rPr>
      <w:rFonts w:ascii="Wingdings" w:hAnsi="Wingdings" w:cs="Wingdings" w:hint="default"/>
    </w:rPr>
  </w:style>
  <w:style w:type="character" w:customStyle="1" w:styleId="WW8Num94z3">
    <w:name w:val="WW8Num94z3"/>
    <w:rsid w:val="003E2ACE"/>
    <w:rPr>
      <w:rFonts w:ascii="Symbol" w:hAnsi="Symbol" w:cs="Symbol" w:hint="default"/>
    </w:rPr>
  </w:style>
  <w:style w:type="character" w:customStyle="1" w:styleId="WW8Num95z1">
    <w:name w:val="WW8Num95z1"/>
    <w:rsid w:val="003E2ACE"/>
  </w:style>
  <w:style w:type="character" w:customStyle="1" w:styleId="WW8Num95z2">
    <w:name w:val="WW8Num95z2"/>
    <w:rsid w:val="003E2ACE"/>
  </w:style>
  <w:style w:type="character" w:customStyle="1" w:styleId="WW8Num95z3">
    <w:name w:val="WW8Num95z3"/>
    <w:rsid w:val="003E2ACE"/>
  </w:style>
  <w:style w:type="character" w:customStyle="1" w:styleId="WW8Num95z4">
    <w:name w:val="WW8Num95z4"/>
    <w:rsid w:val="003E2ACE"/>
  </w:style>
  <w:style w:type="character" w:customStyle="1" w:styleId="WW8Num95z5">
    <w:name w:val="WW8Num95z5"/>
    <w:rsid w:val="003E2ACE"/>
  </w:style>
  <w:style w:type="character" w:customStyle="1" w:styleId="WW8Num95z6">
    <w:name w:val="WW8Num95z6"/>
    <w:rsid w:val="003E2ACE"/>
  </w:style>
  <w:style w:type="character" w:customStyle="1" w:styleId="WW8Num95z7">
    <w:name w:val="WW8Num95z7"/>
    <w:rsid w:val="003E2ACE"/>
  </w:style>
  <w:style w:type="character" w:customStyle="1" w:styleId="WW8Num95z8">
    <w:name w:val="WW8Num95z8"/>
    <w:rsid w:val="003E2ACE"/>
  </w:style>
  <w:style w:type="character" w:customStyle="1" w:styleId="WW8Num97z1">
    <w:name w:val="WW8Num97z1"/>
    <w:rsid w:val="003E2ACE"/>
    <w:rPr>
      <w:rFonts w:ascii="Courier New" w:hAnsi="Courier New" w:cs="Courier New" w:hint="default"/>
    </w:rPr>
  </w:style>
  <w:style w:type="character" w:customStyle="1" w:styleId="WW8Num97z2">
    <w:name w:val="WW8Num97z2"/>
    <w:rsid w:val="003E2ACE"/>
    <w:rPr>
      <w:rFonts w:ascii="Wingdings" w:hAnsi="Wingdings" w:cs="Wingdings" w:hint="default"/>
    </w:rPr>
  </w:style>
  <w:style w:type="character" w:customStyle="1" w:styleId="WW8Num97z3">
    <w:name w:val="WW8Num97z3"/>
    <w:rsid w:val="003E2ACE"/>
    <w:rPr>
      <w:rFonts w:ascii="Symbol" w:hAnsi="Symbol" w:cs="Symbol" w:hint="default"/>
    </w:rPr>
  </w:style>
  <w:style w:type="character" w:customStyle="1" w:styleId="WW8Num98z1">
    <w:name w:val="WW8Num98z1"/>
    <w:rsid w:val="003E2ACE"/>
    <w:rPr>
      <w:rFonts w:ascii="Courier New" w:hAnsi="Courier New" w:cs="Courier New" w:hint="default"/>
    </w:rPr>
  </w:style>
  <w:style w:type="character" w:customStyle="1" w:styleId="WW8Num98z2">
    <w:name w:val="WW8Num98z2"/>
    <w:rsid w:val="003E2ACE"/>
    <w:rPr>
      <w:rFonts w:ascii="Wingdings" w:hAnsi="Wingdings" w:cs="Wingdings" w:hint="default"/>
    </w:rPr>
  </w:style>
  <w:style w:type="character" w:customStyle="1" w:styleId="WW8Num99z1">
    <w:name w:val="WW8Num99z1"/>
    <w:rsid w:val="003E2ACE"/>
    <w:rPr>
      <w:rFonts w:ascii="Courier New" w:hAnsi="Courier New" w:cs="Courier New" w:hint="default"/>
    </w:rPr>
  </w:style>
  <w:style w:type="character" w:customStyle="1" w:styleId="WW8Num99z2">
    <w:name w:val="WW8Num99z2"/>
    <w:rsid w:val="003E2ACE"/>
    <w:rPr>
      <w:rFonts w:ascii="Wingdings" w:hAnsi="Wingdings" w:cs="Wingdings" w:hint="default"/>
    </w:rPr>
  </w:style>
  <w:style w:type="character" w:customStyle="1" w:styleId="WW8Num100z0">
    <w:name w:val="WW8Num100z0"/>
    <w:rsid w:val="003E2ACE"/>
    <w:rPr>
      <w:rFonts w:ascii="Arial" w:hAnsi="Arial" w:cs="Arial" w:hint="default"/>
      <w:b/>
      <w:i w:val="0"/>
      <w:sz w:val="20"/>
      <w:szCs w:val="18"/>
      <w:u w:val="none"/>
    </w:rPr>
  </w:style>
  <w:style w:type="character" w:customStyle="1" w:styleId="WW8Num101z0">
    <w:name w:val="WW8Num101z0"/>
    <w:rsid w:val="003E2ACE"/>
    <w:rPr>
      <w:rFonts w:ascii="Courier New" w:hAnsi="Courier New" w:cs="Courier New" w:hint="default"/>
    </w:rPr>
  </w:style>
  <w:style w:type="character" w:customStyle="1" w:styleId="WW8Num101z2">
    <w:name w:val="WW8Num101z2"/>
    <w:rsid w:val="003E2ACE"/>
    <w:rPr>
      <w:rFonts w:ascii="Wingdings" w:hAnsi="Wingdings" w:cs="Wingdings" w:hint="default"/>
    </w:rPr>
  </w:style>
  <w:style w:type="character" w:customStyle="1" w:styleId="WW8Num101z3">
    <w:name w:val="WW8Num101z3"/>
    <w:rsid w:val="003E2ACE"/>
    <w:rPr>
      <w:rFonts w:ascii="Symbol" w:hAnsi="Symbol" w:cs="Symbol" w:hint="default"/>
    </w:rPr>
  </w:style>
  <w:style w:type="character" w:customStyle="1" w:styleId="WW8Num102z0">
    <w:name w:val="WW8Num102z0"/>
    <w:rsid w:val="003E2ACE"/>
    <w:rPr>
      <w:rFonts w:ascii="Symbol" w:hAnsi="Symbol" w:cs="Symbol" w:hint="default"/>
    </w:rPr>
  </w:style>
  <w:style w:type="character" w:customStyle="1" w:styleId="WW8Num102z1">
    <w:name w:val="WW8Num102z1"/>
    <w:rsid w:val="003E2ACE"/>
    <w:rPr>
      <w:rFonts w:ascii="Courier New" w:hAnsi="Courier New" w:cs="Courier New" w:hint="default"/>
    </w:rPr>
  </w:style>
  <w:style w:type="character" w:customStyle="1" w:styleId="WW8Num102z2">
    <w:name w:val="WW8Num102z2"/>
    <w:rsid w:val="003E2ACE"/>
    <w:rPr>
      <w:rFonts w:ascii="Wingdings" w:hAnsi="Wingdings" w:cs="Wingdings" w:hint="default"/>
    </w:rPr>
  </w:style>
  <w:style w:type="character" w:customStyle="1" w:styleId="WW8Num103z0">
    <w:name w:val="WW8Num103z0"/>
    <w:rsid w:val="003E2ACE"/>
    <w:rPr>
      <w:rFonts w:ascii="Symbol" w:hAnsi="Symbol" w:cs="Symbol" w:hint="default"/>
    </w:rPr>
  </w:style>
  <w:style w:type="character" w:customStyle="1" w:styleId="WW8Num103z1">
    <w:name w:val="WW8Num103z1"/>
    <w:rsid w:val="003E2ACE"/>
    <w:rPr>
      <w:rFonts w:ascii="Courier New" w:hAnsi="Courier New" w:cs="Courier New" w:hint="default"/>
    </w:rPr>
  </w:style>
  <w:style w:type="character" w:customStyle="1" w:styleId="WW8Num103z2">
    <w:name w:val="WW8Num103z2"/>
    <w:rsid w:val="003E2ACE"/>
    <w:rPr>
      <w:rFonts w:ascii="Wingdings" w:hAnsi="Wingdings" w:cs="Wingdings" w:hint="default"/>
    </w:rPr>
  </w:style>
  <w:style w:type="character" w:customStyle="1" w:styleId="WW8Num104z0">
    <w:name w:val="WW8Num104z0"/>
    <w:rsid w:val="003E2ACE"/>
    <w:rPr>
      <w:rFonts w:hint="default"/>
    </w:rPr>
  </w:style>
  <w:style w:type="character" w:customStyle="1" w:styleId="WW8Num105z0">
    <w:name w:val="WW8Num105z0"/>
    <w:rsid w:val="003E2ACE"/>
    <w:rPr>
      <w:rFonts w:ascii="Courier New" w:hAnsi="Courier New" w:cs="Courier New" w:hint="default"/>
    </w:rPr>
  </w:style>
  <w:style w:type="character" w:customStyle="1" w:styleId="WW8Num105z2">
    <w:name w:val="WW8Num105z2"/>
    <w:rsid w:val="003E2ACE"/>
    <w:rPr>
      <w:rFonts w:ascii="Wingdings" w:hAnsi="Wingdings" w:cs="Wingdings" w:hint="default"/>
    </w:rPr>
  </w:style>
  <w:style w:type="character" w:customStyle="1" w:styleId="WW8Num105z3">
    <w:name w:val="WW8Num105z3"/>
    <w:rsid w:val="003E2ACE"/>
    <w:rPr>
      <w:rFonts w:ascii="Symbol" w:hAnsi="Symbol" w:cs="Symbol" w:hint="default"/>
    </w:rPr>
  </w:style>
  <w:style w:type="character" w:customStyle="1" w:styleId="WW8Num106z0">
    <w:name w:val="WW8Num106z0"/>
    <w:rsid w:val="003E2ACE"/>
  </w:style>
  <w:style w:type="character" w:customStyle="1" w:styleId="WW8Num106z1">
    <w:name w:val="WW8Num106z1"/>
    <w:rsid w:val="003E2ACE"/>
  </w:style>
  <w:style w:type="character" w:customStyle="1" w:styleId="WW8Num106z2">
    <w:name w:val="WW8Num106z2"/>
    <w:rsid w:val="003E2ACE"/>
    <w:rPr>
      <w:b/>
      <w:i w:val="0"/>
    </w:rPr>
  </w:style>
  <w:style w:type="character" w:customStyle="1" w:styleId="WW8Num106z3">
    <w:name w:val="WW8Num106z3"/>
    <w:rsid w:val="003E2ACE"/>
  </w:style>
  <w:style w:type="character" w:customStyle="1" w:styleId="WW8Num106z4">
    <w:name w:val="WW8Num106z4"/>
    <w:rsid w:val="003E2ACE"/>
  </w:style>
  <w:style w:type="character" w:customStyle="1" w:styleId="WW8Num106z5">
    <w:name w:val="WW8Num106z5"/>
    <w:rsid w:val="003E2ACE"/>
  </w:style>
  <w:style w:type="character" w:customStyle="1" w:styleId="WW8Num106z6">
    <w:name w:val="WW8Num106z6"/>
    <w:rsid w:val="003E2ACE"/>
  </w:style>
  <w:style w:type="character" w:customStyle="1" w:styleId="WW8Num106z7">
    <w:name w:val="WW8Num106z7"/>
    <w:rsid w:val="003E2ACE"/>
  </w:style>
  <w:style w:type="character" w:customStyle="1" w:styleId="WW8Num106z8">
    <w:name w:val="WW8Num106z8"/>
    <w:rsid w:val="003E2ACE"/>
  </w:style>
  <w:style w:type="character" w:customStyle="1" w:styleId="WW8Num107z0">
    <w:name w:val="WW8Num107z0"/>
    <w:rsid w:val="003E2ACE"/>
    <w:rPr>
      <w:rFonts w:ascii="Symbol" w:hAnsi="Symbol" w:cs="Symbol" w:hint="default"/>
      <w:sz w:val="20"/>
    </w:rPr>
  </w:style>
  <w:style w:type="character" w:customStyle="1" w:styleId="WW8Num108z0">
    <w:name w:val="WW8Num108z0"/>
    <w:rsid w:val="003E2ACE"/>
  </w:style>
  <w:style w:type="character" w:customStyle="1" w:styleId="WW8Num108z1">
    <w:name w:val="WW8Num108z1"/>
    <w:rsid w:val="003E2ACE"/>
    <w:rPr>
      <w:rFonts w:hint="default"/>
    </w:rPr>
  </w:style>
  <w:style w:type="character" w:customStyle="1" w:styleId="WW8Num109z0">
    <w:name w:val="WW8Num109z0"/>
    <w:rsid w:val="003E2ACE"/>
    <w:rPr>
      <w:rFonts w:hint="default"/>
    </w:rPr>
  </w:style>
  <w:style w:type="character" w:customStyle="1" w:styleId="WW8Num110z0">
    <w:name w:val="WW8Num110z0"/>
    <w:rsid w:val="003E2ACE"/>
    <w:rPr>
      <w:rFonts w:ascii="Symbol" w:hAnsi="Symbol" w:cs="Symbol" w:hint="default"/>
    </w:rPr>
  </w:style>
  <w:style w:type="character" w:customStyle="1" w:styleId="WW8Num110z1">
    <w:name w:val="WW8Num110z1"/>
    <w:rsid w:val="003E2ACE"/>
    <w:rPr>
      <w:rFonts w:ascii="Courier New" w:hAnsi="Courier New" w:cs="Courier New" w:hint="default"/>
    </w:rPr>
  </w:style>
  <w:style w:type="character" w:customStyle="1" w:styleId="WW8Num110z2">
    <w:name w:val="WW8Num110z2"/>
    <w:rsid w:val="003E2ACE"/>
    <w:rPr>
      <w:rFonts w:ascii="Wingdings" w:hAnsi="Wingdings" w:cs="Wingdings" w:hint="default"/>
    </w:rPr>
  </w:style>
  <w:style w:type="character" w:customStyle="1" w:styleId="WW8Num111z0">
    <w:name w:val="WW8Num111z0"/>
    <w:rsid w:val="003E2ACE"/>
    <w:rPr>
      <w:rFonts w:hint="default"/>
    </w:rPr>
  </w:style>
  <w:style w:type="character" w:customStyle="1" w:styleId="WW8Num111z1">
    <w:name w:val="WW8Num111z1"/>
    <w:rsid w:val="003E2ACE"/>
  </w:style>
  <w:style w:type="character" w:customStyle="1" w:styleId="WW8Num111z2">
    <w:name w:val="WW8Num111z2"/>
    <w:rsid w:val="003E2ACE"/>
  </w:style>
  <w:style w:type="character" w:customStyle="1" w:styleId="WW8Num111z3">
    <w:name w:val="WW8Num111z3"/>
    <w:rsid w:val="003E2ACE"/>
  </w:style>
  <w:style w:type="character" w:customStyle="1" w:styleId="WW8Num111z4">
    <w:name w:val="WW8Num111z4"/>
    <w:rsid w:val="003E2ACE"/>
  </w:style>
  <w:style w:type="character" w:customStyle="1" w:styleId="WW8Num111z5">
    <w:name w:val="WW8Num111z5"/>
    <w:rsid w:val="003E2ACE"/>
  </w:style>
  <w:style w:type="character" w:customStyle="1" w:styleId="WW8Num111z6">
    <w:name w:val="WW8Num111z6"/>
    <w:rsid w:val="003E2ACE"/>
  </w:style>
  <w:style w:type="character" w:customStyle="1" w:styleId="WW8Num111z7">
    <w:name w:val="WW8Num111z7"/>
    <w:rsid w:val="003E2ACE"/>
  </w:style>
  <w:style w:type="character" w:customStyle="1" w:styleId="WW8Num111z8">
    <w:name w:val="WW8Num111z8"/>
    <w:rsid w:val="003E2ACE"/>
  </w:style>
  <w:style w:type="character" w:customStyle="1" w:styleId="WW8Num112z0">
    <w:name w:val="WW8Num112z0"/>
    <w:rsid w:val="003E2ACE"/>
  </w:style>
  <w:style w:type="character" w:customStyle="1" w:styleId="WW8Num113z0">
    <w:name w:val="WW8Num113z0"/>
    <w:rsid w:val="003E2ACE"/>
    <w:rPr>
      <w:rFonts w:ascii="Symbol" w:hAnsi="Symbol" w:cs="Symbol" w:hint="default"/>
    </w:rPr>
  </w:style>
  <w:style w:type="character" w:customStyle="1" w:styleId="WW8Num113z1">
    <w:name w:val="WW8Num113z1"/>
    <w:rsid w:val="003E2ACE"/>
    <w:rPr>
      <w:rFonts w:ascii="Courier New" w:hAnsi="Courier New" w:cs="Courier New" w:hint="default"/>
    </w:rPr>
  </w:style>
  <w:style w:type="character" w:customStyle="1" w:styleId="WW8Num113z2">
    <w:name w:val="WW8Num113z2"/>
    <w:rsid w:val="003E2ACE"/>
    <w:rPr>
      <w:rFonts w:ascii="Wingdings" w:hAnsi="Wingdings" w:cs="Wingdings" w:hint="default"/>
    </w:rPr>
  </w:style>
  <w:style w:type="character" w:customStyle="1" w:styleId="WW8Num114z0">
    <w:name w:val="WW8Num114z0"/>
    <w:rsid w:val="003E2ACE"/>
    <w:rPr>
      <w:rFonts w:ascii="Arial" w:hAnsi="Arial" w:cs="Arial" w:hint="default"/>
      <w:b w:val="0"/>
      <w:i w:val="0"/>
      <w:sz w:val="20"/>
      <w:szCs w:val="20"/>
    </w:rPr>
  </w:style>
  <w:style w:type="character" w:customStyle="1" w:styleId="WW8Num114z1">
    <w:name w:val="WW8Num114z1"/>
    <w:rsid w:val="003E2ACE"/>
  </w:style>
  <w:style w:type="character" w:customStyle="1" w:styleId="WW8Num114z2">
    <w:name w:val="WW8Num114z2"/>
    <w:rsid w:val="003E2ACE"/>
  </w:style>
  <w:style w:type="character" w:customStyle="1" w:styleId="WW8Num114z3">
    <w:name w:val="WW8Num114z3"/>
    <w:rsid w:val="003E2ACE"/>
  </w:style>
  <w:style w:type="character" w:customStyle="1" w:styleId="WW8Num114z4">
    <w:name w:val="WW8Num114z4"/>
    <w:rsid w:val="003E2ACE"/>
  </w:style>
  <w:style w:type="character" w:customStyle="1" w:styleId="WW8Num114z5">
    <w:name w:val="WW8Num114z5"/>
    <w:rsid w:val="003E2ACE"/>
  </w:style>
  <w:style w:type="character" w:customStyle="1" w:styleId="WW8Num114z6">
    <w:name w:val="WW8Num114z6"/>
    <w:rsid w:val="003E2ACE"/>
  </w:style>
  <w:style w:type="character" w:customStyle="1" w:styleId="WW8Num114z7">
    <w:name w:val="WW8Num114z7"/>
    <w:rsid w:val="003E2ACE"/>
  </w:style>
  <w:style w:type="character" w:customStyle="1" w:styleId="WW8Num114z8">
    <w:name w:val="WW8Num114z8"/>
    <w:rsid w:val="003E2ACE"/>
  </w:style>
  <w:style w:type="character" w:customStyle="1" w:styleId="WW8Num115z0">
    <w:name w:val="WW8Num115z0"/>
    <w:rsid w:val="003E2ACE"/>
  </w:style>
  <w:style w:type="character" w:customStyle="1" w:styleId="WW8Num116z0">
    <w:name w:val="WW8Num116z0"/>
    <w:rsid w:val="003E2ACE"/>
    <w:rPr>
      <w:rFonts w:ascii="Times New Roman" w:hAnsi="Times New Roman" w:cs="Times New Roman" w:hint="default"/>
    </w:rPr>
  </w:style>
  <w:style w:type="character" w:customStyle="1" w:styleId="WW8Num116z1">
    <w:name w:val="WW8Num116z1"/>
    <w:rsid w:val="003E2ACE"/>
    <w:rPr>
      <w:rFonts w:ascii="Courier New" w:hAnsi="Courier New" w:cs="Courier New" w:hint="default"/>
    </w:rPr>
  </w:style>
  <w:style w:type="character" w:customStyle="1" w:styleId="WW8Num116z2">
    <w:name w:val="WW8Num116z2"/>
    <w:rsid w:val="003E2ACE"/>
    <w:rPr>
      <w:rFonts w:ascii="Wingdings" w:hAnsi="Wingdings" w:cs="Wingdings" w:hint="default"/>
    </w:rPr>
  </w:style>
  <w:style w:type="character" w:customStyle="1" w:styleId="WW8Num116z3">
    <w:name w:val="WW8Num116z3"/>
    <w:rsid w:val="003E2ACE"/>
    <w:rPr>
      <w:rFonts w:ascii="Symbol" w:hAnsi="Symbol" w:cs="Symbol" w:hint="default"/>
    </w:rPr>
  </w:style>
  <w:style w:type="character" w:customStyle="1" w:styleId="WW8Num117z0">
    <w:name w:val="WW8Num117z0"/>
    <w:rsid w:val="003E2ACE"/>
    <w:rPr>
      <w:rFonts w:ascii="Symbol" w:hAnsi="Symbol" w:cs="Symbol" w:hint="default"/>
    </w:rPr>
  </w:style>
  <w:style w:type="character" w:customStyle="1" w:styleId="WW8Num117z1">
    <w:name w:val="WW8Num117z1"/>
    <w:rsid w:val="003E2ACE"/>
    <w:rPr>
      <w:rFonts w:ascii="Courier New" w:hAnsi="Courier New" w:cs="Courier New" w:hint="default"/>
    </w:rPr>
  </w:style>
  <w:style w:type="character" w:customStyle="1" w:styleId="WW8Num117z2">
    <w:name w:val="WW8Num117z2"/>
    <w:rsid w:val="003E2ACE"/>
    <w:rPr>
      <w:rFonts w:ascii="Wingdings" w:hAnsi="Wingdings" w:cs="Wingdings" w:hint="default"/>
    </w:rPr>
  </w:style>
  <w:style w:type="character" w:customStyle="1" w:styleId="WW8Num118z0">
    <w:name w:val="WW8Num118z0"/>
    <w:rsid w:val="003E2ACE"/>
    <w:rPr>
      <w:rFonts w:ascii="Symbol" w:hAnsi="Symbol" w:cs="Symbol" w:hint="default"/>
      <w:sz w:val="20"/>
    </w:rPr>
  </w:style>
  <w:style w:type="character" w:customStyle="1" w:styleId="WW8Num119z0">
    <w:name w:val="WW8Num119z0"/>
    <w:rsid w:val="003E2ACE"/>
    <w:rPr>
      <w:rFonts w:ascii="Courier New" w:hAnsi="Courier New" w:cs="Courier New" w:hint="default"/>
    </w:rPr>
  </w:style>
  <w:style w:type="character" w:customStyle="1" w:styleId="WW8Num119z2">
    <w:name w:val="WW8Num119z2"/>
    <w:rsid w:val="003E2ACE"/>
    <w:rPr>
      <w:rFonts w:ascii="Wingdings" w:hAnsi="Wingdings" w:cs="Wingdings" w:hint="default"/>
    </w:rPr>
  </w:style>
  <w:style w:type="character" w:customStyle="1" w:styleId="WW8Num119z3">
    <w:name w:val="WW8Num119z3"/>
    <w:rsid w:val="003E2ACE"/>
    <w:rPr>
      <w:rFonts w:ascii="Symbol" w:hAnsi="Symbol" w:cs="Symbol" w:hint="default"/>
    </w:rPr>
  </w:style>
  <w:style w:type="character" w:customStyle="1" w:styleId="WW8Num120z0">
    <w:name w:val="WW8Num120z0"/>
    <w:rsid w:val="003E2ACE"/>
    <w:rPr>
      <w:rFonts w:hint="default"/>
    </w:rPr>
  </w:style>
  <w:style w:type="character" w:customStyle="1" w:styleId="WW8Num121z0">
    <w:name w:val="WW8Num121z0"/>
    <w:rsid w:val="003E2ACE"/>
    <w:rPr>
      <w:rFonts w:ascii="Symbol" w:hAnsi="Symbol" w:cs="Symbol" w:hint="default"/>
    </w:rPr>
  </w:style>
  <w:style w:type="character" w:customStyle="1" w:styleId="WW8Num121z1">
    <w:name w:val="WW8Num121z1"/>
    <w:rsid w:val="003E2ACE"/>
  </w:style>
  <w:style w:type="character" w:customStyle="1" w:styleId="WW8Num121z2">
    <w:name w:val="WW8Num121z2"/>
    <w:rsid w:val="003E2ACE"/>
  </w:style>
  <w:style w:type="character" w:customStyle="1" w:styleId="WW8Num121z3">
    <w:name w:val="WW8Num121z3"/>
    <w:rsid w:val="003E2ACE"/>
  </w:style>
  <w:style w:type="character" w:customStyle="1" w:styleId="WW8Num121z4">
    <w:name w:val="WW8Num121z4"/>
    <w:rsid w:val="003E2ACE"/>
  </w:style>
  <w:style w:type="character" w:customStyle="1" w:styleId="WW8Num121z5">
    <w:name w:val="WW8Num121z5"/>
    <w:rsid w:val="003E2ACE"/>
  </w:style>
  <w:style w:type="character" w:customStyle="1" w:styleId="WW8Num121z6">
    <w:name w:val="WW8Num121z6"/>
    <w:rsid w:val="003E2ACE"/>
  </w:style>
  <w:style w:type="character" w:customStyle="1" w:styleId="WW8Num121z7">
    <w:name w:val="WW8Num121z7"/>
    <w:rsid w:val="003E2ACE"/>
  </w:style>
  <w:style w:type="character" w:customStyle="1" w:styleId="WW8Num121z8">
    <w:name w:val="WW8Num121z8"/>
    <w:rsid w:val="003E2ACE"/>
  </w:style>
  <w:style w:type="character" w:customStyle="1" w:styleId="WW8Num122z0">
    <w:name w:val="WW8Num122z0"/>
    <w:rsid w:val="003E2ACE"/>
    <w:rPr>
      <w:rFonts w:ascii="Symbol" w:hAnsi="Symbol" w:cs="Symbol" w:hint="default"/>
    </w:rPr>
  </w:style>
  <w:style w:type="character" w:customStyle="1" w:styleId="WW8Num122z1">
    <w:name w:val="WW8Num122z1"/>
    <w:rsid w:val="003E2ACE"/>
    <w:rPr>
      <w:rFonts w:ascii="Courier New" w:hAnsi="Courier New" w:cs="Courier New" w:hint="default"/>
    </w:rPr>
  </w:style>
  <w:style w:type="character" w:customStyle="1" w:styleId="WW8Num122z2">
    <w:name w:val="WW8Num122z2"/>
    <w:rsid w:val="003E2ACE"/>
    <w:rPr>
      <w:rFonts w:ascii="Wingdings" w:hAnsi="Wingdings" w:cs="Wingdings" w:hint="default"/>
    </w:rPr>
  </w:style>
  <w:style w:type="character" w:customStyle="1" w:styleId="WW8Num123z0">
    <w:name w:val="WW8Num123z0"/>
    <w:rsid w:val="003E2ACE"/>
    <w:rPr>
      <w:rFonts w:ascii="Times New Roman" w:hAnsi="Times New Roman" w:cs="Times New Roman" w:hint="default"/>
      <w:sz w:val="16"/>
    </w:rPr>
  </w:style>
  <w:style w:type="character" w:customStyle="1" w:styleId="WW8Num123z1">
    <w:name w:val="WW8Num123z1"/>
    <w:rsid w:val="003E2ACE"/>
    <w:rPr>
      <w:rFonts w:ascii="Courier New" w:hAnsi="Courier New" w:cs="Courier New" w:hint="default"/>
    </w:rPr>
  </w:style>
  <w:style w:type="character" w:customStyle="1" w:styleId="WW8Num123z2">
    <w:name w:val="WW8Num123z2"/>
    <w:rsid w:val="003E2ACE"/>
    <w:rPr>
      <w:rFonts w:ascii="Wingdings" w:hAnsi="Wingdings" w:cs="Wingdings" w:hint="default"/>
    </w:rPr>
  </w:style>
  <w:style w:type="character" w:customStyle="1" w:styleId="WW8Num123z3">
    <w:name w:val="WW8Num123z3"/>
    <w:rsid w:val="003E2ACE"/>
    <w:rPr>
      <w:rFonts w:ascii="Symbol" w:hAnsi="Symbol" w:cs="Symbol" w:hint="default"/>
    </w:rPr>
  </w:style>
  <w:style w:type="character" w:customStyle="1" w:styleId="WW8Num124z0">
    <w:name w:val="WW8Num124z0"/>
    <w:rsid w:val="003E2ACE"/>
    <w:rPr>
      <w:rFonts w:ascii="Symbol" w:hAnsi="Symbol" w:cs="Symbol" w:hint="default"/>
    </w:rPr>
  </w:style>
  <w:style w:type="character" w:customStyle="1" w:styleId="WW8Num124z1">
    <w:name w:val="WW8Num124z1"/>
    <w:rsid w:val="003E2ACE"/>
    <w:rPr>
      <w:rFonts w:ascii="Courier New" w:hAnsi="Courier New" w:cs="Courier New" w:hint="default"/>
    </w:rPr>
  </w:style>
  <w:style w:type="character" w:customStyle="1" w:styleId="WW8Num124z2">
    <w:name w:val="WW8Num124z2"/>
    <w:rsid w:val="003E2ACE"/>
    <w:rPr>
      <w:rFonts w:ascii="Wingdings" w:hAnsi="Wingdings" w:cs="Wingdings" w:hint="default"/>
    </w:rPr>
  </w:style>
  <w:style w:type="character" w:customStyle="1" w:styleId="WW8Num125z0">
    <w:name w:val="WW8Num125z0"/>
    <w:rsid w:val="003E2ACE"/>
    <w:rPr>
      <w:rFonts w:ascii="Times New Roman" w:hAnsi="Times New Roman" w:cs="Times New Roman" w:hint="default"/>
    </w:rPr>
  </w:style>
  <w:style w:type="character" w:customStyle="1" w:styleId="WW8Num125z1">
    <w:name w:val="WW8Num125z1"/>
    <w:rsid w:val="003E2ACE"/>
    <w:rPr>
      <w:rFonts w:ascii="Courier New" w:hAnsi="Courier New" w:cs="Courier New" w:hint="default"/>
    </w:rPr>
  </w:style>
  <w:style w:type="character" w:customStyle="1" w:styleId="WW8Num125z2">
    <w:name w:val="WW8Num125z2"/>
    <w:rsid w:val="003E2ACE"/>
    <w:rPr>
      <w:rFonts w:ascii="Wingdings" w:hAnsi="Wingdings" w:cs="Wingdings" w:hint="default"/>
    </w:rPr>
  </w:style>
  <w:style w:type="character" w:customStyle="1" w:styleId="WW8Num125z3">
    <w:name w:val="WW8Num125z3"/>
    <w:rsid w:val="003E2ACE"/>
    <w:rPr>
      <w:rFonts w:ascii="Symbol" w:hAnsi="Symbol" w:cs="Symbol" w:hint="default"/>
    </w:rPr>
  </w:style>
  <w:style w:type="character" w:customStyle="1" w:styleId="WW8Num126z0">
    <w:name w:val="WW8Num126z0"/>
    <w:rsid w:val="003E2ACE"/>
    <w:rPr>
      <w:rFonts w:ascii="Courier New" w:hAnsi="Courier New" w:cs="Courier New" w:hint="default"/>
    </w:rPr>
  </w:style>
  <w:style w:type="character" w:customStyle="1" w:styleId="WW8Num126z2">
    <w:name w:val="WW8Num126z2"/>
    <w:rsid w:val="003E2ACE"/>
    <w:rPr>
      <w:rFonts w:ascii="Wingdings" w:hAnsi="Wingdings" w:cs="Wingdings" w:hint="default"/>
    </w:rPr>
  </w:style>
  <w:style w:type="character" w:customStyle="1" w:styleId="WW8Num126z3">
    <w:name w:val="WW8Num126z3"/>
    <w:rsid w:val="003E2ACE"/>
    <w:rPr>
      <w:rFonts w:ascii="Symbol" w:hAnsi="Symbol" w:cs="Symbol" w:hint="default"/>
    </w:rPr>
  </w:style>
  <w:style w:type="character" w:customStyle="1" w:styleId="WW8Num127z0">
    <w:name w:val="WW8Num127z0"/>
    <w:rsid w:val="003E2ACE"/>
    <w:rPr>
      <w:rFonts w:ascii="Courier New" w:hAnsi="Courier New" w:cs="Courier New" w:hint="default"/>
    </w:rPr>
  </w:style>
  <w:style w:type="character" w:customStyle="1" w:styleId="WW8Num127z1">
    <w:name w:val="WW8Num127z1"/>
    <w:rsid w:val="003E2ACE"/>
    <w:rPr>
      <w:rFonts w:ascii="Symbol" w:eastAsia="Times New Roman" w:hAnsi="Symbol" w:cs="Times New Roman" w:hint="default"/>
    </w:rPr>
  </w:style>
  <w:style w:type="character" w:customStyle="1" w:styleId="WW8Num127z2">
    <w:name w:val="WW8Num127z2"/>
    <w:rsid w:val="003E2ACE"/>
    <w:rPr>
      <w:rFonts w:ascii="Wingdings" w:hAnsi="Wingdings" w:cs="Wingdings" w:hint="default"/>
    </w:rPr>
  </w:style>
  <w:style w:type="character" w:customStyle="1" w:styleId="WW8Num127z3">
    <w:name w:val="WW8Num127z3"/>
    <w:rsid w:val="003E2ACE"/>
    <w:rPr>
      <w:rFonts w:ascii="Symbol" w:hAnsi="Symbol" w:cs="Symbol" w:hint="default"/>
    </w:rPr>
  </w:style>
  <w:style w:type="character" w:customStyle="1" w:styleId="WW8Num128z0">
    <w:name w:val="WW8Num128z0"/>
    <w:rsid w:val="003E2ACE"/>
  </w:style>
  <w:style w:type="character" w:customStyle="1" w:styleId="WW8Num129z0">
    <w:name w:val="WW8Num129z0"/>
    <w:rsid w:val="003E2ACE"/>
    <w:rPr>
      <w:rFonts w:ascii="Times New Roman" w:hAnsi="Times New Roman" w:cs="Times New Roman" w:hint="default"/>
    </w:rPr>
  </w:style>
  <w:style w:type="character" w:customStyle="1" w:styleId="WW8Num129z1">
    <w:name w:val="WW8Num129z1"/>
    <w:rsid w:val="003E2ACE"/>
  </w:style>
  <w:style w:type="character" w:customStyle="1" w:styleId="WW8Num129z2">
    <w:name w:val="WW8Num129z2"/>
    <w:rsid w:val="003E2ACE"/>
  </w:style>
  <w:style w:type="character" w:customStyle="1" w:styleId="WW8Num129z3">
    <w:name w:val="WW8Num129z3"/>
    <w:rsid w:val="003E2ACE"/>
  </w:style>
  <w:style w:type="character" w:customStyle="1" w:styleId="WW8Num129z4">
    <w:name w:val="WW8Num129z4"/>
    <w:rsid w:val="003E2ACE"/>
  </w:style>
  <w:style w:type="character" w:customStyle="1" w:styleId="WW8Num129z5">
    <w:name w:val="WW8Num129z5"/>
    <w:rsid w:val="003E2ACE"/>
  </w:style>
  <w:style w:type="character" w:customStyle="1" w:styleId="WW8Num129z6">
    <w:name w:val="WW8Num129z6"/>
    <w:rsid w:val="003E2ACE"/>
  </w:style>
  <w:style w:type="character" w:customStyle="1" w:styleId="WW8Num129z7">
    <w:name w:val="WW8Num129z7"/>
    <w:rsid w:val="003E2ACE"/>
  </w:style>
  <w:style w:type="character" w:customStyle="1" w:styleId="WW8Num129z8">
    <w:name w:val="WW8Num129z8"/>
    <w:rsid w:val="003E2ACE"/>
  </w:style>
  <w:style w:type="character" w:customStyle="1" w:styleId="WW8Num130z0">
    <w:name w:val="WW8Num130z0"/>
    <w:rsid w:val="003E2ACE"/>
    <w:rPr>
      <w:rFonts w:ascii="Symbol" w:hAnsi="Symbol" w:cs="Symbol" w:hint="default"/>
    </w:rPr>
  </w:style>
  <w:style w:type="character" w:customStyle="1" w:styleId="WW8Num130z1">
    <w:name w:val="WW8Num130z1"/>
    <w:rsid w:val="003E2ACE"/>
    <w:rPr>
      <w:rFonts w:ascii="Courier New" w:hAnsi="Courier New" w:cs="Courier New" w:hint="default"/>
    </w:rPr>
  </w:style>
  <w:style w:type="character" w:customStyle="1" w:styleId="WW8Num130z2">
    <w:name w:val="WW8Num130z2"/>
    <w:rsid w:val="003E2ACE"/>
    <w:rPr>
      <w:rFonts w:ascii="Wingdings" w:hAnsi="Wingdings" w:cs="Wingdings" w:hint="default"/>
    </w:rPr>
  </w:style>
  <w:style w:type="character" w:customStyle="1" w:styleId="WW8Num131z0">
    <w:name w:val="WW8Num131z0"/>
    <w:rsid w:val="003E2ACE"/>
  </w:style>
  <w:style w:type="character" w:customStyle="1" w:styleId="WW8Num131z1">
    <w:name w:val="WW8Num131z1"/>
    <w:rsid w:val="003E2ACE"/>
    <w:rPr>
      <w:rFonts w:ascii="Symbol" w:hAnsi="Symbol" w:cs="Symbol" w:hint="default"/>
    </w:rPr>
  </w:style>
  <w:style w:type="character" w:customStyle="1" w:styleId="WW8Num132z0">
    <w:name w:val="WW8Num132z0"/>
    <w:rsid w:val="003E2ACE"/>
    <w:rPr>
      <w:rFonts w:ascii="Times New Roman" w:hAnsi="Times New Roman" w:cs="Times New Roman" w:hint="default"/>
    </w:rPr>
  </w:style>
  <w:style w:type="character" w:customStyle="1" w:styleId="WW8Num132z1">
    <w:name w:val="WW8Num132z1"/>
    <w:rsid w:val="003E2ACE"/>
    <w:rPr>
      <w:rFonts w:ascii="Courier New" w:hAnsi="Courier New" w:cs="Courier New" w:hint="default"/>
    </w:rPr>
  </w:style>
  <w:style w:type="character" w:customStyle="1" w:styleId="WW8Num132z2">
    <w:name w:val="WW8Num132z2"/>
    <w:rsid w:val="003E2ACE"/>
    <w:rPr>
      <w:rFonts w:ascii="Wingdings" w:hAnsi="Wingdings" w:cs="Wingdings" w:hint="default"/>
    </w:rPr>
  </w:style>
  <w:style w:type="character" w:customStyle="1" w:styleId="WW8Num132z3">
    <w:name w:val="WW8Num132z3"/>
    <w:rsid w:val="003E2ACE"/>
    <w:rPr>
      <w:rFonts w:ascii="Symbol" w:hAnsi="Symbol" w:cs="Symbol" w:hint="default"/>
    </w:rPr>
  </w:style>
  <w:style w:type="character" w:customStyle="1" w:styleId="WW8Num133z0">
    <w:name w:val="WW8Num133z0"/>
    <w:rsid w:val="003E2ACE"/>
    <w:rPr>
      <w:rFonts w:ascii="Times New Roman" w:hAnsi="Times New Roman" w:cs="Times New Roman" w:hint="default"/>
      <w:sz w:val="16"/>
    </w:rPr>
  </w:style>
  <w:style w:type="character" w:customStyle="1" w:styleId="WW8Num133z1">
    <w:name w:val="WW8Num133z1"/>
    <w:rsid w:val="003E2ACE"/>
    <w:rPr>
      <w:rFonts w:ascii="Courier New" w:hAnsi="Courier New" w:cs="Courier New" w:hint="default"/>
    </w:rPr>
  </w:style>
  <w:style w:type="character" w:customStyle="1" w:styleId="WW8Num133z2">
    <w:name w:val="WW8Num133z2"/>
    <w:rsid w:val="003E2ACE"/>
    <w:rPr>
      <w:rFonts w:ascii="Wingdings" w:hAnsi="Wingdings" w:cs="Wingdings" w:hint="default"/>
    </w:rPr>
  </w:style>
  <w:style w:type="character" w:customStyle="1" w:styleId="WW8Num133z3">
    <w:name w:val="WW8Num133z3"/>
    <w:rsid w:val="003E2ACE"/>
    <w:rPr>
      <w:rFonts w:ascii="Symbol" w:hAnsi="Symbol" w:cs="Symbol" w:hint="default"/>
    </w:rPr>
  </w:style>
  <w:style w:type="character" w:customStyle="1" w:styleId="WW8Num134z0">
    <w:name w:val="WW8Num134z0"/>
    <w:rsid w:val="003E2ACE"/>
    <w:rPr>
      <w:rFonts w:hint="default"/>
    </w:rPr>
  </w:style>
  <w:style w:type="character" w:customStyle="1" w:styleId="WW8Num134z1">
    <w:name w:val="WW8Num134z1"/>
    <w:rsid w:val="003E2ACE"/>
    <w:rPr>
      <w:rFonts w:ascii="Courier New" w:hAnsi="Courier New" w:cs="Courier New" w:hint="default"/>
    </w:rPr>
  </w:style>
  <w:style w:type="character" w:customStyle="1" w:styleId="WW8Num134z2">
    <w:name w:val="WW8Num134z2"/>
    <w:rsid w:val="003E2ACE"/>
    <w:rPr>
      <w:rFonts w:ascii="Wingdings" w:hAnsi="Wingdings" w:cs="Wingdings" w:hint="default"/>
    </w:rPr>
  </w:style>
  <w:style w:type="character" w:customStyle="1" w:styleId="WW8Num134z3">
    <w:name w:val="WW8Num134z3"/>
    <w:rsid w:val="003E2ACE"/>
    <w:rPr>
      <w:rFonts w:ascii="Symbol" w:hAnsi="Symbol" w:cs="Symbol" w:hint="default"/>
    </w:rPr>
  </w:style>
  <w:style w:type="character" w:customStyle="1" w:styleId="WW8Num135z0">
    <w:name w:val="WW8Num135z0"/>
    <w:rsid w:val="003E2ACE"/>
    <w:rPr>
      <w:rFonts w:hint="default"/>
    </w:rPr>
  </w:style>
  <w:style w:type="character" w:customStyle="1" w:styleId="WW8Num136z0">
    <w:name w:val="WW8Num136z0"/>
    <w:rsid w:val="003E2ACE"/>
  </w:style>
  <w:style w:type="character" w:customStyle="1" w:styleId="WW8Num137z0">
    <w:name w:val="WW8Num137z0"/>
    <w:rsid w:val="003E2ACE"/>
    <w:rPr>
      <w:rFonts w:ascii="Symbol" w:hAnsi="Symbol" w:cs="Symbol" w:hint="default"/>
      <w:sz w:val="20"/>
    </w:rPr>
  </w:style>
  <w:style w:type="character" w:customStyle="1" w:styleId="WW8Num138z0">
    <w:name w:val="WW8Num138z0"/>
    <w:rsid w:val="003E2ACE"/>
    <w:rPr>
      <w:rFonts w:hint="default"/>
    </w:rPr>
  </w:style>
  <w:style w:type="character" w:customStyle="1" w:styleId="WW8Num138z1">
    <w:name w:val="WW8Num138z1"/>
    <w:rsid w:val="003E2ACE"/>
  </w:style>
  <w:style w:type="character" w:customStyle="1" w:styleId="WW8Num138z2">
    <w:name w:val="WW8Num138z2"/>
    <w:rsid w:val="003E2ACE"/>
  </w:style>
  <w:style w:type="character" w:customStyle="1" w:styleId="WW8Num138z3">
    <w:name w:val="WW8Num138z3"/>
    <w:rsid w:val="003E2ACE"/>
  </w:style>
  <w:style w:type="character" w:customStyle="1" w:styleId="WW8Num138z4">
    <w:name w:val="WW8Num138z4"/>
    <w:rsid w:val="003E2ACE"/>
  </w:style>
  <w:style w:type="character" w:customStyle="1" w:styleId="WW8Num138z5">
    <w:name w:val="WW8Num138z5"/>
    <w:rsid w:val="003E2ACE"/>
  </w:style>
  <w:style w:type="character" w:customStyle="1" w:styleId="WW8Num138z6">
    <w:name w:val="WW8Num138z6"/>
    <w:rsid w:val="003E2ACE"/>
  </w:style>
  <w:style w:type="character" w:customStyle="1" w:styleId="WW8Num138z7">
    <w:name w:val="WW8Num138z7"/>
    <w:rsid w:val="003E2ACE"/>
  </w:style>
  <w:style w:type="character" w:customStyle="1" w:styleId="WW8Num138z8">
    <w:name w:val="WW8Num138z8"/>
    <w:rsid w:val="003E2ACE"/>
  </w:style>
  <w:style w:type="character" w:customStyle="1" w:styleId="WW8Num139z0">
    <w:name w:val="WW8Num139z0"/>
    <w:rsid w:val="003E2ACE"/>
    <w:rPr>
      <w:rFonts w:ascii="Times New Roman" w:hAnsi="Times New Roman" w:cs="Times New Roman" w:hint="default"/>
    </w:rPr>
  </w:style>
  <w:style w:type="character" w:customStyle="1" w:styleId="WW8Num139z1">
    <w:name w:val="WW8Num139z1"/>
    <w:rsid w:val="003E2ACE"/>
    <w:rPr>
      <w:rFonts w:ascii="Courier New" w:hAnsi="Courier New" w:cs="Courier New" w:hint="default"/>
    </w:rPr>
  </w:style>
  <w:style w:type="character" w:customStyle="1" w:styleId="WW8Num139z2">
    <w:name w:val="WW8Num139z2"/>
    <w:rsid w:val="003E2ACE"/>
    <w:rPr>
      <w:rFonts w:ascii="Wingdings" w:hAnsi="Wingdings" w:cs="Wingdings" w:hint="default"/>
    </w:rPr>
  </w:style>
  <w:style w:type="character" w:customStyle="1" w:styleId="WW8Num139z3">
    <w:name w:val="WW8Num139z3"/>
    <w:rsid w:val="003E2ACE"/>
    <w:rPr>
      <w:rFonts w:ascii="Symbol" w:hAnsi="Symbol" w:cs="Symbol" w:hint="default"/>
    </w:rPr>
  </w:style>
  <w:style w:type="character" w:customStyle="1" w:styleId="WW8Num140z0">
    <w:name w:val="WW8Num140z0"/>
    <w:rsid w:val="003E2ACE"/>
    <w:rPr>
      <w:rFonts w:ascii="Symbol" w:hAnsi="Symbol" w:cs="Symbol" w:hint="default"/>
    </w:rPr>
  </w:style>
  <w:style w:type="character" w:customStyle="1" w:styleId="WW8Num140z1">
    <w:name w:val="WW8Num140z1"/>
    <w:rsid w:val="003E2ACE"/>
    <w:rPr>
      <w:rFonts w:ascii="Courier New" w:hAnsi="Courier New" w:cs="Courier New" w:hint="default"/>
    </w:rPr>
  </w:style>
  <w:style w:type="character" w:customStyle="1" w:styleId="WW8Num140z2">
    <w:name w:val="WW8Num140z2"/>
    <w:rsid w:val="003E2ACE"/>
    <w:rPr>
      <w:rFonts w:ascii="Wingdings" w:hAnsi="Wingdings" w:cs="Wingdings" w:hint="default"/>
    </w:rPr>
  </w:style>
  <w:style w:type="character" w:customStyle="1" w:styleId="WW8Num141z0">
    <w:name w:val="WW8Num141z0"/>
    <w:rsid w:val="003E2ACE"/>
    <w:rPr>
      <w:rFonts w:ascii="Symbol" w:hAnsi="Symbol" w:cs="Symbol" w:hint="default"/>
    </w:rPr>
  </w:style>
  <w:style w:type="character" w:customStyle="1" w:styleId="WW8Num141z1">
    <w:name w:val="WW8Num141z1"/>
    <w:rsid w:val="003E2ACE"/>
    <w:rPr>
      <w:rFonts w:ascii="Courier New" w:hAnsi="Courier New" w:cs="Courier New" w:hint="default"/>
    </w:rPr>
  </w:style>
  <w:style w:type="character" w:customStyle="1" w:styleId="WW8Num141z2">
    <w:name w:val="WW8Num141z2"/>
    <w:rsid w:val="003E2ACE"/>
    <w:rPr>
      <w:rFonts w:ascii="Wingdings" w:hAnsi="Wingdings" w:cs="Wingdings" w:hint="default"/>
    </w:rPr>
  </w:style>
  <w:style w:type="character" w:customStyle="1" w:styleId="WW8Num142z0">
    <w:name w:val="WW8Num142z0"/>
    <w:rsid w:val="003E2ACE"/>
    <w:rPr>
      <w:rFonts w:ascii="Symbol" w:hAnsi="Symbol" w:cs="Symbol" w:hint="default"/>
    </w:rPr>
  </w:style>
  <w:style w:type="character" w:customStyle="1" w:styleId="WW8Num142z1">
    <w:name w:val="WW8Num142z1"/>
    <w:rsid w:val="003E2ACE"/>
    <w:rPr>
      <w:rFonts w:ascii="Courier New" w:hAnsi="Courier New" w:cs="Courier New" w:hint="default"/>
    </w:rPr>
  </w:style>
  <w:style w:type="character" w:customStyle="1" w:styleId="WW8Num142z2">
    <w:name w:val="WW8Num142z2"/>
    <w:rsid w:val="003E2ACE"/>
    <w:rPr>
      <w:rFonts w:ascii="Wingdings" w:hAnsi="Wingdings" w:cs="Wingdings" w:hint="default"/>
    </w:rPr>
  </w:style>
  <w:style w:type="character" w:customStyle="1" w:styleId="WW8Num143z0">
    <w:name w:val="WW8Num143z0"/>
    <w:rsid w:val="003E2ACE"/>
    <w:rPr>
      <w:rFonts w:hint="default"/>
      <w:color w:val="auto"/>
    </w:rPr>
  </w:style>
  <w:style w:type="character" w:customStyle="1" w:styleId="WW8Num143z1">
    <w:name w:val="WW8Num143z1"/>
    <w:rsid w:val="003E2ACE"/>
  </w:style>
  <w:style w:type="character" w:customStyle="1" w:styleId="WW8Num143z2">
    <w:name w:val="WW8Num143z2"/>
    <w:rsid w:val="003E2ACE"/>
  </w:style>
  <w:style w:type="character" w:customStyle="1" w:styleId="WW8Num143z3">
    <w:name w:val="WW8Num143z3"/>
    <w:rsid w:val="003E2ACE"/>
  </w:style>
  <w:style w:type="character" w:customStyle="1" w:styleId="WW8Num143z4">
    <w:name w:val="WW8Num143z4"/>
    <w:rsid w:val="003E2ACE"/>
  </w:style>
  <w:style w:type="character" w:customStyle="1" w:styleId="WW8Num143z5">
    <w:name w:val="WW8Num143z5"/>
    <w:rsid w:val="003E2ACE"/>
  </w:style>
  <w:style w:type="character" w:customStyle="1" w:styleId="WW8Num143z6">
    <w:name w:val="WW8Num143z6"/>
    <w:rsid w:val="003E2ACE"/>
  </w:style>
  <w:style w:type="character" w:customStyle="1" w:styleId="WW8Num143z7">
    <w:name w:val="WW8Num143z7"/>
    <w:rsid w:val="003E2ACE"/>
  </w:style>
  <w:style w:type="character" w:customStyle="1" w:styleId="WW8Num143z8">
    <w:name w:val="WW8Num143z8"/>
    <w:rsid w:val="003E2ACE"/>
  </w:style>
  <w:style w:type="character" w:customStyle="1" w:styleId="WW8Num144z0">
    <w:name w:val="WW8Num144z0"/>
    <w:rsid w:val="003E2ACE"/>
    <w:rPr>
      <w:rFonts w:ascii="Symbol" w:hAnsi="Symbol" w:cs="Symbol" w:hint="default"/>
    </w:rPr>
  </w:style>
  <w:style w:type="character" w:customStyle="1" w:styleId="WW8Num144z1">
    <w:name w:val="WW8Num144z1"/>
    <w:rsid w:val="003E2ACE"/>
    <w:rPr>
      <w:rFonts w:ascii="Courier New" w:hAnsi="Courier New" w:cs="Courier New" w:hint="default"/>
    </w:rPr>
  </w:style>
  <w:style w:type="character" w:customStyle="1" w:styleId="WW8Num144z2">
    <w:name w:val="WW8Num144z2"/>
    <w:rsid w:val="003E2ACE"/>
    <w:rPr>
      <w:rFonts w:ascii="Wingdings" w:hAnsi="Wingdings" w:cs="Wingdings" w:hint="default"/>
    </w:rPr>
  </w:style>
  <w:style w:type="character" w:customStyle="1" w:styleId="WW8Num145z0">
    <w:name w:val="WW8Num145z0"/>
    <w:rsid w:val="003E2ACE"/>
  </w:style>
  <w:style w:type="character" w:customStyle="1" w:styleId="WW8Num146z0">
    <w:name w:val="WW8Num146z0"/>
    <w:rsid w:val="003E2ACE"/>
    <w:rPr>
      <w:rFonts w:ascii="Symbol" w:hAnsi="Symbol" w:cs="Symbol" w:hint="default"/>
    </w:rPr>
  </w:style>
  <w:style w:type="character" w:customStyle="1" w:styleId="WW8Num146z1">
    <w:name w:val="WW8Num146z1"/>
    <w:rsid w:val="003E2ACE"/>
    <w:rPr>
      <w:rFonts w:ascii="Courier New" w:hAnsi="Courier New" w:cs="Courier New" w:hint="default"/>
    </w:rPr>
  </w:style>
  <w:style w:type="character" w:customStyle="1" w:styleId="WW8Num146z2">
    <w:name w:val="WW8Num146z2"/>
    <w:rsid w:val="003E2ACE"/>
    <w:rPr>
      <w:rFonts w:ascii="Wingdings" w:hAnsi="Wingdings" w:cs="Wingdings" w:hint="default"/>
    </w:rPr>
  </w:style>
  <w:style w:type="character" w:customStyle="1" w:styleId="WW8Num147z1">
    <w:name w:val="WW8Num147z1"/>
    <w:rsid w:val="003E2ACE"/>
    <w:rPr>
      <w:rFonts w:ascii="Courier New" w:hAnsi="Courier New" w:cs="Courier New" w:hint="default"/>
    </w:rPr>
  </w:style>
  <w:style w:type="character" w:customStyle="1" w:styleId="WW8Num147z2">
    <w:name w:val="WW8Num147z2"/>
    <w:rsid w:val="003E2ACE"/>
    <w:rPr>
      <w:rFonts w:ascii="Wingdings" w:hAnsi="Wingdings" w:cs="Wingdings" w:hint="default"/>
    </w:rPr>
  </w:style>
  <w:style w:type="character" w:customStyle="1" w:styleId="WW8Num148z1">
    <w:name w:val="WW8Num148z1"/>
    <w:rsid w:val="003E2ACE"/>
    <w:rPr>
      <w:rFonts w:ascii="Courier New" w:hAnsi="Courier New" w:cs="Courier New" w:hint="default"/>
    </w:rPr>
  </w:style>
  <w:style w:type="character" w:customStyle="1" w:styleId="WW8Num148z2">
    <w:name w:val="WW8Num148z2"/>
    <w:rsid w:val="003E2ACE"/>
    <w:rPr>
      <w:rFonts w:ascii="Wingdings" w:hAnsi="Wingdings" w:cs="Wingdings" w:hint="default"/>
    </w:rPr>
  </w:style>
  <w:style w:type="character" w:customStyle="1" w:styleId="WW8Num148z3">
    <w:name w:val="WW8Num148z3"/>
    <w:rsid w:val="003E2ACE"/>
    <w:rPr>
      <w:rFonts w:ascii="Symbol" w:hAnsi="Symbol" w:cs="Symbol" w:hint="default"/>
    </w:rPr>
  </w:style>
  <w:style w:type="character" w:customStyle="1" w:styleId="WW8Num149z1">
    <w:name w:val="WW8Num149z1"/>
    <w:rsid w:val="003E2ACE"/>
    <w:rPr>
      <w:rFonts w:ascii="Courier New" w:hAnsi="Courier New" w:cs="Courier New" w:hint="default"/>
    </w:rPr>
  </w:style>
  <w:style w:type="character" w:customStyle="1" w:styleId="WW8Num149z2">
    <w:name w:val="WW8Num149z2"/>
    <w:rsid w:val="003E2ACE"/>
    <w:rPr>
      <w:rFonts w:ascii="Wingdings" w:hAnsi="Wingdings" w:cs="Wingdings" w:hint="default"/>
    </w:rPr>
  </w:style>
  <w:style w:type="character" w:customStyle="1" w:styleId="WW8Num149z3">
    <w:name w:val="WW8Num149z3"/>
    <w:rsid w:val="003E2ACE"/>
    <w:rPr>
      <w:rFonts w:ascii="Symbol" w:hAnsi="Symbol" w:cs="Symbol" w:hint="default"/>
    </w:rPr>
  </w:style>
  <w:style w:type="character" w:customStyle="1" w:styleId="WW8Num151z1">
    <w:name w:val="WW8Num151z1"/>
    <w:rsid w:val="003E2ACE"/>
  </w:style>
  <w:style w:type="character" w:customStyle="1" w:styleId="WW8Num151z2">
    <w:name w:val="WW8Num151z2"/>
    <w:rsid w:val="003E2ACE"/>
  </w:style>
  <w:style w:type="character" w:customStyle="1" w:styleId="WW8Num151z3">
    <w:name w:val="WW8Num151z3"/>
    <w:rsid w:val="003E2ACE"/>
  </w:style>
  <w:style w:type="character" w:customStyle="1" w:styleId="WW8Num151z4">
    <w:name w:val="WW8Num151z4"/>
    <w:rsid w:val="003E2ACE"/>
  </w:style>
  <w:style w:type="character" w:customStyle="1" w:styleId="WW8Num151z5">
    <w:name w:val="WW8Num151z5"/>
    <w:rsid w:val="003E2ACE"/>
  </w:style>
  <w:style w:type="character" w:customStyle="1" w:styleId="WW8Num151z6">
    <w:name w:val="WW8Num151z6"/>
    <w:rsid w:val="003E2ACE"/>
  </w:style>
  <w:style w:type="character" w:customStyle="1" w:styleId="WW8Num151z7">
    <w:name w:val="WW8Num151z7"/>
    <w:rsid w:val="003E2ACE"/>
  </w:style>
  <w:style w:type="character" w:customStyle="1" w:styleId="WW8Num151z8">
    <w:name w:val="WW8Num151z8"/>
    <w:rsid w:val="003E2ACE"/>
  </w:style>
  <w:style w:type="character" w:customStyle="1" w:styleId="WW8Num152z0">
    <w:name w:val="WW8Num152z0"/>
    <w:rsid w:val="003E2ACE"/>
    <w:rPr>
      <w:rFonts w:ascii="Arial" w:hAnsi="Arial" w:cs="Arial" w:hint="default"/>
      <w:b w:val="0"/>
      <w:i w:val="0"/>
      <w:sz w:val="20"/>
      <w:szCs w:val="20"/>
      <w:lang w:val="en-US" w:eastAsia="en-US"/>
    </w:rPr>
  </w:style>
  <w:style w:type="character" w:customStyle="1" w:styleId="WW8Num152z1">
    <w:name w:val="WW8Num152z1"/>
    <w:rsid w:val="003E2ACE"/>
  </w:style>
  <w:style w:type="character" w:customStyle="1" w:styleId="WW8Num152z2">
    <w:name w:val="WW8Num152z2"/>
    <w:rsid w:val="003E2ACE"/>
  </w:style>
  <w:style w:type="character" w:customStyle="1" w:styleId="WW8Num152z3">
    <w:name w:val="WW8Num152z3"/>
    <w:rsid w:val="003E2ACE"/>
  </w:style>
  <w:style w:type="character" w:customStyle="1" w:styleId="WW8Num152z4">
    <w:name w:val="WW8Num152z4"/>
    <w:rsid w:val="003E2ACE"/>
  </w:style>
  <w:style w:type="character" w:customStyle="1" w:styleId="WW8Num152z5">
    <w:name w:val="WW8Num152z5"/>
    <w:rsid w:val="003E2ACE"/>
  </w:style>
  <w:style w:type="character" w:customStyle="1" w:styleId="WW8Num152z6">
    <w:name w:val="WW8Num152z6"/>
    <w:rsid w:val="003E2ACE"/>
  </w:style>
  <w:style w:type="character" w:customStyle="1" w:styleId="WW8Num152z7">
    <w:name w:val="WW8Num152z7"/>
    <w:rsid w:val="003E2ACE"/>
  </w:style>
  <w:style w:type="character" w:customStyle="1" w:styleId="WW8Num152z8">
    <w:name w:val="WW8Num152z8"/>
    <w:rsid w:val="003E2ACE"/>
  </w:style>
  <w:style w:type="character" w:customStyle="1" w:styleId="WW8Num155z1">
    <w:name w:val="WW8Num155z1"/>
    <w:rsid w:val="003E2ACE"/>
    <w:rPr>
      <w:rFonts w:ascii="Courier New" w:hAnsi="Courier New" w:cs="Courier New" w:hint="default"/>
    </w:rPr>
  </w:style>
  <w:style w:type="character" w:customStyle="1" w:styleId="WW8Num155z2">
    <w:name w:val="WW8Num155z2"/>
    <w:rsid w:val="003E2ACE"/>
  </w:style>
  <w:style w:type="character" w:customStyle="1" w:styleId="WW8Num155z3">
    <w:name w:val="WW8Num155z3"/>
    <w:rsid w:val="003E2ACE"/>
  </w:style>
  <w:style w:type="character" w:customStyle="1" w:styleId="WW8Num155z4">
    <w:name w:val="WW8Num155z4"/>
    <w:rsid w:val="003E2ACE"/>
  </w:style>
  <w:style w:type="character" w:customStyle="1" w:styleId="WW8Num155z5">
    <w:name w:val="WW8Num155z5"/>
    <w:rsid w:val="003E2ACE"/>
  </w:style>
  <w:style w:type="character" w:customStyle="1" w:styleId="WW8Num155z6">
    <w:name w:val="WW8Num155z6"/>
    <w:rsid w:val="003E2ACE"/>
  </w:style>
  <w:style w:type="character" w:customStyle="1" w:styleId="WW8Num155z7">
    <w:name w:val="WW8Num155z7"/>
    <w:rsid w:val="003E2ACE"/>
  </w:style>
  <w:style w:type="character" w:customStyle="1" w:styleId="WW8Num155z8">
    <w:name w:val="WW8Num155z8"/>
    <w:rsid w:val="003E2ACE"/>
  </w:style>
  <w:style w:type="character" w:customStyle="1" w:styleId="WW8Num156z2">
    <w:name w:val="WW8Num156z2"/>
    <w:rsid w:val="003E2ACE"/>
    <w:rPr>
      <w:rFonts w:ascii="Symbol" w:eastAsia="Times New Roman" w:hAnsi="Symbol" w:cs="Times New Roman" w:hint="default"/>
    </w:rPr>
  </w:style>
  <w:style w:type="character" w:customStyle="1" w:styleId="WW8Num156z3">
    <w:name w:val="WW8Num156z3"/>
    <w:rsid w:val="003E2ACE"/>
    <w:rPr>
      <w:rFonts w:ascii="Symbol" w:hAnsi="Symbol" w:cs="Symbol" w:hint="default"/>
    </w:rPr>
  </w:style>
  <w:style w:type="character" w:customStyle="1" w:styleId="WW8Num156z5">
    <w:name w:val="WW8Num156z5"/>
    <w:rsid w:val="003E2ACE"/>
    <w:rPr>
      <w:rFonts w:ascii="Wingdings" w:hAnsi="Wingdings" w:cs="Wingdings" w:hint="default"/>
    </w:rPr>
  </w:style>
  <w:style w:type="character" w:customStyle="1" w:styleId="WW8Num157z1">
    <w:name w:val="WW8Num157z1"/>
    <w:rsid w:val="003E2ACE"/>
    <w:rPr>
      <w:rFonts w:ascii="Courier New" w:hAnsi="Courier New" w:cs="Courier New" w:hint="default"/>
    </w:rPr>
  </w:style>
  <w:style w:type="character" w:customStyle="1" w:styleId="WW8Num157z2">
    <w:name w:val="WW8Num157z2"/>
    <w:rsid w:val="003E2ACE"/>
    <w:rPr>
      <w:rFonts w:ascii="Wingdings" w:hAnsi="Wingdings" w:cs="Wingdings" w:hint="default"/>
    </w:rPr>
  </w:style>
  <w:style w:type="character" w:customStyle="1" w:styleId="WW8Num158z2">
    <w:name w:val="WW8Num158z2"/>
    <w:rsid w:val="003E2ACE"/>
    <w:rPr>
      <w:rFonts w:ascii="Wingdings" w:hAnsi="Wingdings" w:cs="Wingdings" w:hint="default"/>
    </w:rPr>
  </w:style>
  <w:style w:type="character" w:customStyle="1" w:styleId="WW8Num158z3">
    <w:name w:val="WW8Num158z3"/>
    <w:rsid w:val="003E2ACE"/>
    <w:rPr>
      <w:rFonts w:ascii="Symbol" w:hAnsi="Symbol" w:cs="Symbol" w:hint="default"/>
    </w:rPr>
  </w:style>
  <w:style w:type="character" w:customStyle="1" w:styleId="WW8Num159z1">
    <w:name w:val="WW8Num159z1"/>
    <w:rsid w:val="003E2ACE"/>
    <w:rPr>
      <w:rFonts w:hint="default"/>
    </w:rPr>
  </w:style>
  <w:style w:type="character" w:customStyle="1" w:styleId="WW8Num159z2">
    <w:name w:val="WW8Num159z2"/>
    <w:rsid w:val="003E2ACE"/>
    <w:rPr>
      <w:rFonts w:ascii="Wingdings" w:hAnsi="Wingdings" w:cs="Wingdings" w:hint="default"/>
    </w:rPr>
  </w:style>
  <w:style w:type="character" w:customStyle="1" w:styleId="WW8Num159z4">
    <w:name w:val="WW8Num159z4"/>
    <w:rsid w:val="003E2ACE"/>
    <w:rPr>
      <w:rFonts w:ascii="Courier New" w:hAnsi="Courier New" w:cs="Courier New" w:hint="default"/>
    </w:rPr>
  </w:style>
  <w:style w:type="character" w:customStyle="1" w:styleId="WW8Num160z1">
    <w:name w:val="WW8Num160z1"/>
    <w:rsid w:val="003E2ACE"/>
  </w:style>
  <w:style w:type="character" w:customStyle="1" w:styleId="WW8Num160z2">
    <w:name w:val="WW8Num160z2"/>
    <w:rsid w:val="003E2ACE"/>
  </w:style>
  <w:style w:type="character" w:customStyle="1" w:styleId="WW8Num160z3">
    <w:name w:val="WW8Num160z3"/>
    <w:rsid w:val="003E2ACE"/>
  </w:style>
  <w:style w:type="character" w:customStyle="1" w:styleId="WW8Num160z4">
    <w:name w:val="WW8Num160z4"/>
    <w:rsid w:val="003E2ACE"/>
  </w:style>
  <w:style w:type="character" w:customStyle="1" w:styleId="WW8Num160z5">
    <w:name w:val="WW8Num160z5"/>
    <w:rsid w:val="003E2ACE"/>
  </w:style>
  <w:style w:type="character" w:customStyle="1" w:styleId="WW8Num160z6">
    <w:name w:val="WW8Num160z6"/>
    <w:rsid w:val="003E2ACE"/>
  </w:style>
  <w:style w:type="character" w:customStyle="1" w:styleId="WW8Num160z7">
    <w:name w:val="WW8Num160z7"/>
    <w:rsid w:val="003E2ACE"/>
  </w:style>
  <w:style w:type="character" w:customStyle="1" w:styleId="WW8Num160z8">
    <w:name w:val="WW8Num160z8"/>
    <w:rsid w:val="003E2ACE"/>
  </w:style>
  <w:style w:type="character" w:customStyle="1" w:styleId="WW8Num162z1">
    <w:name w:val="WW8Num162z1"/>
    <w:rsid w:val="003E2ACE"/>
  </w:style>
  <w:style w:type="character" w:customStyle="1" w:styleId="WW8Num162z2">
    <w:name w:val="WW8Num162z2"/>
    <w:rsid w:val="003E2ACE"/>
  </w:style>
  <w:style w:type="character" w:customStyle="1" w:styleId="WW8Num162z3">
    <w:name w:val="WW8Num162z3"/>
    <w:rsid w:val="003E2ACE"/>
  </w:style>
  <w:style w:type="character" w:customStyle="1" w:styleId="WW8Num162z4">
    <w:name w:val="WW8Num162z4"/>
    <w:rsid w:val="003E2ACE"/>
  </w:style>
  <w:style w:type="character" w:customStyle="1" w:styleId="WW8Num162z5">
    <w:name w:val="WW8Num162z5"/>
    <w:rsid w:val="003E2ACE"/>
  </w:style>
  <w:style w:type="character" w:customStyle="1" w:styleId="WW8Num162z6">
    <w:name w:val="WW8Num162z6"/>
    <w:rsid w:val="003E2ACE"/>
  </w:style>
  <w:style w:type="character" w:customStyle="1" w:styleId="WW8Num162z7">
    <w:name w:val="WW8Num162z7"/>
    <w:rsid w:val="003E2ACE"/>
  </w:style>
  <w:style w:type="character" w:customStyle="1" w:styleId="WW8Num162z8">
    <w:name w:val="WW8Num162z8"/>
    <w:rsid w:val="003E2ACE"/>
  </w:style>
  <w:style w:type="character" w:customStyle="1" w:styleId="WW8Num164z0">
    <w:name w:val="WW8Num164z0"/>
    <w:rsid w:val="003E2ACE"/>
    <w:rPr>
      <w:rFonts w:ascii="Courier New" w:hAnsi="Courier New" w:cs="Courier New" w:hint="default"/>
    </w:rPr>
  </w:style>
  <w:style w:type="character" w:customStyle="1" w:styleId="WW8Num164z2">
    <w:name w:val="WW8Num164z2"/>
    <w:rsid w:val="003E2ACE"/>
    <w:rPr>
      <w:rFonts w:ascii="Wingdings" w:hAnsi="Wingdings" w:cs="Wingdings" w:hint="default"/>
    </w:rPr>
  </w:style>
  <w:style w:type="character" w:customStyle="1" w:styleId="WW8Num164z3">
    <w:name w:val="WW8Num164z3"/>
    <w:rsid w:val="003E2ACE"/>
    <w:rPr>
      <w:rFonts w:ascii="Symbol" w:hAnsi="Symbol" w:cs="Symbol" w:hint="default"/>
    </w:rPr>
  </w:style>
  <w:style w:type="character" w:customStyle="1" w:styleId="WW8Num165z1">
    <w:name w:val="WW8Num165z1"/>
    <w:rsid w:val="003E2ACE"/>
    <w:rPr>
      <w:rFonts w:ascii="Courier New" w:hAnsi="Courier New" w:cs="Courier New" w:hint="default"/>
    </w:rPr>
  </w:style>
  <w:style w:type="character" w:customStyle="1" w:styleId="WW8Num165z2">
    <w:name w:val="WW8Num165z2"/>
    <w:rsid w:val="003E2ACE"/>
    <w:rPr>
      <w:rFonts w:ascii="Wingdings" w:hAnsi="Wingdings" w:cs="Wingdings" w:hint="default"/>
    </w:rPr>
  </w:style>
  <w:style w:type="character" w:customStyle="1" w:styleId="WW8Num167z0">
    <w:name w:val="WW8Num167z0"/>
    <w:rsid w:val="003E2ACE"/>
    <w:rPr>
      <w:rFonts w:ascii="Symbol" w:hAnsi="Symbol" w:cs="Symbol" w:hint="default"/>
    </w:rPr>
  </w:style>
  <w:style w:type="character" w:customStyle="1" w:styleId="WW8Num167z1">
    <w:name w:val="WW8Num167z1"/>
    <w:rsid w:val="003E2ACE"/>
    <w:rPr>
      <w:rFonts w:ascii="Courier New" w:hAnsi="Courier New" w:cs="Courier New" w:hint="default"/>
    </w:rPr>
  </w:style>
  <w:style w:type="character" w:customStyle="1" w:styleId="WW8Num167z2">
    <w:name w:val="WW8Num167z2"/>
    <w:rsid w:val="003E2ACE"/>
    <w:rPr>
      <w:rFonts w:ascii="Wingdings" w:hAnsi="Wingdings" w:cs="Wingdings" w:hint="default"/>
    </w:rPr>
  </w:style>
  <w:style w:type="character" w:customStyle="1" w:styleId="WW8NumSt51z0">
    <w:name w:val="WW8NumSt51z0"/>
    <w:rsid w:val="003E2ACE"/>
    <w:rPr>
      <w:rFonts w:ascii="Symbol" w:hAnsi="Symbol" w:cs="Symbol" w:hint="default"/>
    </w:rPr>
  </w:style>
  <w:style w:type="character" w:customStyle="1" w:styleId="WW8NumSt58z0">
    <w:name w:val="WW8NumSt58z0"/>
    <w:rsid w:val="003E2ACE"/>
    <w:rPr>
      <w:rFonts w:ascii="Symbol" w:hAnsi="Symbol" w:cs="Symbol" w:hint="default"/>
      <w:sz w:val="24"/>
    </w:rPr>
  </w:style>
  <w:style w:type="character" w:customStyle="1" w:styleId="WW8NumSt73z0">
    <w:name w:val="WW8NumSt73z0"/>
    <w:rsid w:val="003E2ACE"/>
    <w:rPr>
      <w:rFonts w:ascii="Times New Roman" w:hAnsi="Times New Roman" w:cs="Times New Roman" w:hint="default"/>
    </w:rPr>
  </w:style>
  <w:style w:type="character" w:customStyle="1" w:styleId="WW8NumSt74z0">
    <w:name w:val="WW8NumSt74z0"/>
    <w:rsid w:val="003E2ACE"/>
    <w:rPr>
      <w:rFonts w:ascii="Times New Roman" w:hAnsi="Times New Roman" w:cs="Times New Roman" w:hint="default"/>
    </w:rPr>
  </w:style>
  <w:style w:type="character" w:customStyle="1" w:styleId="WW8NumSt75z0">
    <w:name w:val="WW8NumSt75z0"/>
    <w:rsid w:val="003E2ACE"/>
    <w:rPr>
      <w:rFonts w:ascii="Times New Roman" w:hAnsi="Times New Roman" w:cs="Times New Roman" w:hint="default"/>
    </w:rPr>
  </w:style>
  <w:style w:type="character" w:customStyle="1" w:styleId="WW8NumSt92z0">
    <w:name w:val="WW8NumSt92z0"/>
    <w:rsid w:val="003E2ACE"/>
    <w:rPr>
      <w:rFonts w:ascii="Symbol" w:hAnsi="Symbol" w:cs="Symbol" w:hint="default"/>
      <w:sz w:val="20"/>
    </w:rPr>
  </w:style>
  <w:style w:type="character" w:customStyle="1" w:styleId="WW8Num8z3">
    <w:name w:val="WW8Num8z3"/>
    <w:rsid w:val="003E2ACE"/>
  </w:style>
  <w:style w:type="character" w:customStyle="1" w:styleId="WW8Num8z4">
    <w:name w:val="WW8Num8z4"/>
    <w:rsid w:val="003E2ACE"/>
  </w:style>
  <w:style w:type="character" w:customStyle="1" w:styleId="WW8Num8z5">
    <w:name w:val="WW8Num8z5"/>
    <w:rsid w:val="003E2ACE"/>
  </w:style>
  <w:style w:type="character" w:customStyle="1" w:styleId="WW8Num8z6">
    <w:name w:val="WW8Num8z6"/>
    <w:rsid w:val="003E2ACE"/>
  </w:style>
  <w:style w:type="character" w:customStyle="1" w:styleId="WW8Num8z7">
    <w:name w:val="WW8Num8z7"/>
    <w:rsid w:val="003E2ACE"/>
  </w:style>
  <w:style w:type="character" w:customStyle="1" w:styleId="WW8Num8z8">
    <w:name w:val="WW8Num8z8"/>
    <w:rsid w:val="003E2ACE"/>
  </w:style>
  <w:style w:type="character" w:customStyle="1" w:styleId="WW8Num9z3">
    <w:name w:val="WW8Num9z3"/>
    <w:rsid w:val="003E2ACE"/>
  </w:style>
  <w:style w:type="character" w:customStyle="1" w:styleId="WW8Num9z5">
    <w:name w:val="WW8Num9z5"/>
    <w:rsid w:val="003E2ACE"/>
  </w:style>
  <w:style w:type="character" w:customStyle="1" w:styleId="WW8Num9z6">
    <w:name w:val="WW8Num9z6"/>
    <w:rsid w:val="003E2ACE"/>
  </w:style>
  <w:style w:type="character" w:customStyle="1" w:styleId="WW8Num9z7">
    <w:name w:val="WW8Num9z7"/>
    <w:rsid w:val="003E2ACE"/>
  </w:style>
  <w:style w:type="character" w:customStyle="1" w:styleId="WW8Num9z8">
    <w:name w:val="WW8Num9z8"/>
    <w:rsid w:val="003E2ACE"/>
  </w:style>
  <w:style w:type="character" w:customStyle="1" w:styleId="WW8Num13z3">
    <w:name w:val="WW8Num13z3"/>
    <w:rsid w:val="003E2ACE"/>
  </w:style>
  <w:style w:type="character" w:customStyle="1" w:styleId="WW8Num13z4">
    <w:name w:val="WW8Num13z4"/>
    <w:rsid w:val="003E2ACE"/>
  </w:style>
  <w:style w:type="character" w:customStyle="1" w:styleId="WW8Num13z5">
    <w:name w:val="WW8Num13z5"/>
    <w:rsid w:val="003E2ACE"/>
  </w:style>
  <w:style w:type="character" w:customStyle="1" w:styleId="WW8Num13z6">
    <w:name w:val="WW8Num13z6"/>
    <w:rsid w:val="003E2ACE"/>
  </w:style>
  <w:style w:type="character" w:customStyle="1" w:styleId="WW8Num13z7">
    <w:name w:val="WW8Num13z7"/>
    <w:rsid w:val="003E2ACE"/>
  </w:style>
  <w:style w:type="character" w:customStyle="1" w:styleId="WW8Num13z8">
    <w:name w:val="WW8Num13z8"/>
    <w:rsid w:val="003E2ACE"/>
  </w:style>
  <w:style w:type="character" w:customStyle="1" w:styleId="WW8Num16z3">
    <w:name w:val="WW8Num16z3"/>
    <w:rsid w:val="003E2ACE"/>
  </w:style>
  <w:style w:type="character" w:customStyle="1" w:styleId="WW8Num16z4">
    <w:name w:val="WW8Num16z4"/>
    <w:rsid w:val="003E2ACE"/>
  </w:style>
  <w:style w:type="character" w:customStyle="1" w:styleId="WW8Num16z5">
    <w:name w:val="WW8Num16z5"/>
    <w:rsid w:val="003E2ACE"/>
  </w:style>
  <w:style w:type="character" w:customStyle="1" w:styleId="WW8Num16z6">
    <w:name w:val="WW8Num16z6"/>
    <w:rsid w:val="003E2ACE"/>
  </w:style>
  <w:style w:type="character" w:customStyle="1" w:styleId="WW8Num16z7">
    <w:name w:val="WW8Num16z7"/>
    <w:rsid w:val="003E2ACE"/>
  </w:style>
  <w:style w:type="character" w:customStyle="1" w:styleId="WW8Num16z8">
    <w:name w:val="WW8Num16z8"/>
    <w:rsid w:val="003E2ACE"/>
  </w:style>
  <w:style w:type="character" w:customStyle="1" w:styleId="WW8Num18z3">
    <w:name w:val="WW8Num18z3"/>
    <w:rsid w:val="003E2ACE"/>
  </w:style>
  <w:style w:type="character" w:customStyle="1" w:styleId="WW8Num18z4">
    <w:name w:val="WW8Num18z4"/>
    <w:rsid w:val="003E2ACE"/>
  </w:style>
  <w:style w:type="character" w:customStyle="1" w:styleId="WW8Num18z5">
    <w:name w:val="WW8Num18z5"/>
    <w:rsid w:val="003E2ACE"/>
  </w:style>
  <w:style w:type="character" w:customStyle="1" w:styleId="WW8Num18z6">
    <w:name w:val="WW8Num18z6"/>
    <w:rsid w:val="003E2ACE"/>
  </w:style>
  <w:style w:type="character" w:customStyle="1" w:styleId="WW8Num18z7">
    <w:name w:val="WW8Num18z7"/>
    <w:rsid w:val="003E2ACE"/>
  </w:style>
  <w:style w:type="character" w:customStyle="1" w:styleId="WW8Num18z8">
    <w:name w:val="WW8Num18z8"/>
    <w:rsid w:val="003E2ACE"/>
  </w:style>
  <w:style w:type="character" w:customStyle="1" w:styleId="WW8Num20z1">
    <w:name w:val="WW8Num20z1"/>
    <w:rsid w:val="003E2ACE"/>
  </w:style>
  <w:style w:type="character" w:customStyle="1" w:styleId="WW8Num20z4">
    <w:name w:val="WW8Num20z4"/>
    <w:rsid w:val="003E2ACE"/>
  </w:style>
  <w:style w:type="character" w:customStyle="1" w:styleId="WW8Num20z5">
    <w:name w:val="WW8Num20z5"/>
    <w:rsid w:val="003E2ACE"/>
  </w:style>
  <w:style w:type="character" w:customStyle="1" w:styleId="WW8Num20z6">
    <w:name w:val="WW8Num20z6"/>
    <w:rsid w:val="003E2ACE"/>
  </w:style>
  <w:style w:type="character" w:customStyle="1" w:styleId="WW8Num20z7">
    <w:name w:val="WW8Num20z7"/>
    <w:rsid w:val="003E2ACE"/>
  </w:style>
  <w:style w:type="character" w:customStyle="1" w:styleId="WW8Num20z8">
    <w:name w:val="WW8Num20z8"/>
    <w:rsid w:val="003E2ACE"/>
  </w:style>
  <w:style w:type="character" w:customStyle="1" w:styleId="WW8Num21z3">
    <w:name w:val="WW8Num21z3"/>
    <w:rsid w:val="003E2ACE"/>
  </w:style>
  <w:style w:type="character" w:customStyle="1" w:styleId="WW8Num21z4">
    <w:name w:val="WW8Num21z4"/>
    <w:rsid w:val="003E2ACE"/>
  </w:style>
  <w:style w:type="character" w:customStyle="1" w:styleId="WW8Num21z5">
    <w:name w:val="WW8Num21z5"/>
    <w:rsid w:val="003E2ACE"/>
  </w:style>
  <w:style w:type="character" w:customStyle="1" w:styleId="WW8Num21z6">
    <w:name w:val="WW8Num21z6"/>
    <w:rsid w:val="003E2ACE"/>
  </w:style>
  <w:style w:type="character" w:customStyle="1" w:styleId="WW8Num21z7">
    <w:name w:val="WW8Num21z7"/>
    <w:rsid w:val="003E2ACE"/>
  </w:style>
  <w:style w:type="character" w:customStyle="1" w:styleId="WW8Num21z8">
    <w:name w:val="WW8Num21z8"/>
    <w:rsid w:val="003E2ACE"/>
  </w:style>
  <w:style w:type="character" w:customStyle="1" w:styleId="WW8Num22z2">
    <w:name w:val="WW8Num22z2"/>
    <w:rsid w:val="003E2ACE"/>
  </w:style>
  <w:style w:type="character" w:customStyle="1" w:styleId="WW8Num22z3">
    <w:name w:val="WW8Num22z3"/>
    <w:rsid w:val="003E2ACE"/>
  </w:style>
  <w:style w:type="character" w:customStyle="1" w:styleId="WW8Num22z4">
    <w:name w:val="WW8Num22z4"/>
    <w:rsid w:val="003E2ACE"/>
  </w:style>
  <w:style w:type="character" w:customStyle="1" w:styleId="WW8Num22z5">
    <w:name w:val="WW8Num22z5"/>
    <w:rsid w:val="003E2ACE"/>
  </w:style>
  <w:style w:type="character" w:customStyle="1" w:styleId="WW8Num22z6">
    <w:name w:val="WW8Num22z6"/>
    <w:rsid w:val="003E2ACE"/>
  </w:style>
  <w:style w:type="character" w:customStyle="1" w:styleId="WW8Num22z7">
    <w:name w:val="WW8Num22z7"/>
    <w:rsid w:val="003E2ACE"/>
  </w:style>
  <w:style w:type="character" w:customStyle="1" w:styleId="WW8Num22z8">
    <w:name w:val="WW8Num22z8"/>
    <w:rsid w:val="003E2ACE"/>
  </w:style>
  <w:style w:type="character" w:customStyle="1" w:styleId="WW8Num25z3">
    <w:name w:val="WW8Num25z3"/>
    <w:rsid w:val="003E2ACE"/>
    <w:rPr>
      <w:rFonts w:ascii="Symbol" w:hAnsi="Symbol" w:cs="Symbol" w:hint="default"/>
    </w:rPr>
  </w:style>
  <w:style w:type="character" w:customStyle="1" w:styleId="WW8Num26z3">
    <w:name w:val="WW8Num26z3"/>
    <w:rsid w:val="003E2ACE"/>
  </w:style>
  <w:style w:type="character" w:customStyle="1" w:styleId="WW8Num26z4">
    <w:name w:val="WW8Num26z4"/>
    <w:rsid w:val="003E2ACE"/>
  </w:style>
  <w:style w:type="character" w:customStyle="1" w:styleId="WW8Num26z5">
    <w:name w:val="WW8Num26z5"/>
    <w:rsid w:val="003E2ACE"/>
  </w:style>
  <w:style w:type="character" w:customStyle="1" w:styleId="WW8Num26z6">
    <w:name w:val="WW8Num26z6"/>
    <w:rsid w:val="003E2ACE"/>
  </w:style>
  <w:style w:type="character" w:customStyle="1" w:styleId="WW8Num26z7">
    <w:name w:val="WW8Num26z7"/>
    <w:rsid w:val="003E2ACE"/>
  </w:style>
  <w:style w:type="character" w:customStyle="1" w:styleId="WW8Num26z8">
    <w:name w:val="WW8Num26z8"/>
    <w:rsid w:val="003E2ACE"/>
  </w:style>
  <w:style w:type="character" w:customStyle="1" w:styleId="WW8Num27z3">
    <w:name w:val="WW8Num27z3"/>
    <w:rsid w:val="003E2ACE"/>
    <w:rPr>
      <w:rFonts w:ascii="Symbol" w:hAnsi="Symbol" w:cs="Symbol" w:hint="default"/>
    </w:rPr>
  </w:style>
  <w:style w:type="character" w:customStyle="1" w:styleId="WW8Num29z3">
    <w:name w:val="WW8Num29z3"/>
    <w:rsid w:val="003E2ACE"/>
    <w:rPr>
      <w:rFonts w:ascii="Symbol" w:hAnsi="Symbol" w:cs="Symbol" w:hint="default"/>
    </w:rPr>
  </w:style>
  <w:style w:type="character" w:customStyle="1" w:styleId="WW8Num30z3">
    <w:name w:val="WW8Num30z3"/>
    <w:rsid w:val="003E2ACE"/>
  </w:style>
  <w:style w:type="character" w:customStyle="1" w:styleId="WW8Num30z4">
    <w:name w:val="WW8Num30z4"/>
    <w:rsid w:val="003E2ACE"/>
  </w:style>
  <w:style w:type="character" w:customStyle="1" w:styleId="WW8Num30z5">
    <w:name w:val="WW8Num30z5"/>
    <w:rsid w:val="003E2ACE"/>
  </w:style>
  <w:style w:type="character" w:customStyle="1" w:styleId="WW8Num30z6">
    <w:name w:val="WW8Num30z6"/>
    <w:rsid w:val="003E2ACE"/>
  </w:style>
  <w:style w:type="character" w:customStyle="1" w:styleId="WW8Num30z7">
    <w:name w:val="WW8Num30z7"/>
    <w:rsid w:val="003E2ACE"/>
  </w:style>
  <w:style w:type="character" w:customStyle="1" w:styleId="WW8Num30z8">
    <w:name w:val="WW8Num30z8"/>
    <w:rsid w:val="003E2ACE"/>
  </w:style>
  <w:style w:type="character" w:customStyle="1" w:styleId="WW8Num33z3">
    <w:name w:val="WW8Num33z3"/>
    <w:rsid w:val="003E2ACE"/>
  </w:style>
  <w:style w:type="character" w:customStyle="1" w:styleId="WW8Num33z4">
    <w:name w:val="WW8Num33z4"/>
    <w:rsid w:val="003E2ACE"/>
  </w:style>
  <w:style w:type="character" w:customStyle="1" w:styleId="WW8Num33z5">
    <w:name w:val="WW8Num33z5"/>
    <w:rsid w:val="003E2ACE"/>
  </w:style>
  <w:style w:type="character" w:customStyle="1" w:styleId="WW8Num33z6">
    <w:name w:val="WW8Num33z6"/>
    <w:rsid w:val="003E2ACE"/>
  </w:style>
  <w:style w:type="character" w:customStyle="1" w:styleId="WW8Num33z7">
    <w:name w:val="WW8Num33z7"/>
    <w:rsid w:val="003E2ACE"/>
  </w:style>
  <w:style w:type="character" w:customStyle="1" w:styleId="WW8Num33z8">
    <w:name w:val="WW8Num33z8"/>
    <w:rsid w:val="003E2ACE"/>
  </w:style>
  <w:style w:type="character" w:customStyle="1" w:styleId="WW8Num34z3">
    <w:name w:val="WW8Num34z3"/>
    <w:rsid w:val="003E2ACE"/>
  </w:style>
  <w:style w:type="character" w:customStyle="1" w:styleId="WW8Num34z5">
    <w:name w:val="WW8Num34z5"/>
    <w:rsid w:val="003E2ACE"/>
  </w:style>
  <w:style w:type="character" w:customStyle="1" w:styleId="WW8Num34z6">
    <w:name w:val="WW8Num34z6"/>
    <w:rsid w:val="003E2ACE"/>
  </w:style>
  <w:style w:type="character" w:customStyle="1" w:styleId="WW8Num34z7">
    <w:name w:val="WW8Num34z7"/>
    <w:rsid w:val="003E2ACE"/>
  </w:style>
  <w:style w:type="character" w:customStyle="1" w:styleId="WW8Num34z8">
    <w:name w:val="WW8Num34z8"/>
    <w:rsid w:val="003E2ACE"/>
  </w:style>
  <w:style w:type="character" w:customStyle="1" w:styleId="WW8Num35z2">
    <w:name w:val="WW8Num35z2"/>
    <w:rsid w:val="003E2ACE"/>
  </w:style>
  <w:style w:type="character" w:customStyle="1" w:styleId="WW8Num35z3">
    <w:name w:val="WW8Num35z3"/>
    <w:rsid w:val="003E2ACE"/>
  </w:style>
  <w:style w:type="character" w:customStyle="1" w:styleId="WW8Num35z4">
    <w:name w:val="WW8Num35z4"/>
    <w:rsid w:val="003E2ACE"/>
  </w:style>
  <w:style w:type="character" w:customStyle="1" w:styleId="WW8Num35z5">
    <w:name w:val="WW8Num35z5"/>
    <w:rsid w:val="003E2ACE"/>
  </w:style>
  <w:style w:type="character" w:customStyle="1" w:styleId="WW8Num35z6">
    <w:name w:val="WW8Num35z6"/>
    <w:rsid w:val="003E2ACE"/>
  </w:style>
  <w:style w:type="character" w:customStyle="1" w:styleId="WW8Num35z7">
    <w:name w:val="WW8Num35z7"/>
    <w:rsid w:val="003E2ACE"/>
  </w:style>
  <w:style w:type="character" w:customStyle="1" w:styleId="WW8Num35z8">
    <w:name w:val="WW8Num35z8"/>
    <w:rsid w:val="003E2ACE"/>
  </w:style>
  <w:style w:type="character" w:customStyle="1" w:styleId="WW8Num39z2">
    <w:name w:val="WW8Num39z2"/>
    <w:rsid w:val="003E2ACE"/>
    <w:rPr>
      <w:rFonts w:ascii="Wingdings" w:hAnsi="Wingdings" w:cs="Wingdings" w:hint="default"/>
    </w:rPr>
  </w:style>
  <w:style w:type="character" w:customStyle="1" w:styleId="WW8Num43z1">
    <w:name w:val="WW8Num43z1"/>
    <w:rsid w:val="003E2ACE"/>
  </w:style>
  <w:style w:type="character" w:customStyle="1" w:styleId="WW8Num43z2">
    <w:name w:val="WW8Num43z2"/>
    <w:rsid w:val="003E2ACE"/>
  </w:style>
  <w:style w:type="character" w:customStyle="1" w:styleId="WW8Num43z3">
    <w:name w:val="WW8Num43z3"/>
    <w:rsid w:val="003E2ACE"/>
  </w:style>
  <w:style w:type="character" w:customStyle="1" w:styleId="WW8Num43z4">
    <w:name w:val="WW8Num43z4"/>
    <w:rsid w:val="003E2ACE"/>
  </w:style>
  <w:style w:type="character" w:customStyle="1" w:styleId="WW8Num43z5">
    <w:name w:val="WW8Num43z5"/>
    <w:rsid w:val="003E2ACE"/>
  </w:style>
  <w:style w:type="character" w:customStyle="1" w:styleId="WW8Num43z6">
    <w:name w:val="WW8Num43z6"/>
    <w:rsid w:val="003E2ACE"/>
  </w:style>
  <w:style w:type="character" w:customStyle="1" w:styleId="WW8Num43z7">
    <w:name w:val="WW8Num43z7"/>
    <w:rsid w:val="003E2ACE"/>
  </w:style>
  <w:style w:type="character" w:customStyle="1" w:styleId="WW8Num43z8">
    <w:name w:val="WW8Num43z8"/>
    <w:rsid w:val="003E2ACE"/>
  </w:style>
  <w:style w:type="character" w:customStyle="1" w:styleId="WW8Num44z3">
    <w:name w:val="WW8Num44z3"/>
    <w:rsid w:val="003E2ACE"/>
    <w:rPr>
      <w:rFonts w:ascii="Symbol" w:hAnsi="Symbol" w:cs="Symbol" w:hint="default"/>
    </w:rPr>
  </w:style>
  <w:style w:type="character" w:customStyle="1" w:styleId="WW8Num49z3">
    <w:name w:val="WW8Num49z3"/>
    <w:rsid w:val="003E2ACE"/>
    <w:rPr>
      <w:rFonts w:ascii="Symbol" w:hAnsi="Symbol" w:cs="Symbol" w:hint="default"/>
    </w:rPr>
  </w:style>
  <w:style w:type="character" w:customStyle="1" w:styleId="WW8Num52z3">
    <w:name w:val="WW8Num52z3"/>
    <w:rsid w:val="003E2ACE"/>
    <w:rPr>
      <w:rFonts w:ascii="Symbol" w:hAnsi="Symbol" w:cs="Symbol" w:hint="default"/>
    </w:rPr>
  </w:style>
  <w:style w:type="character" w:customStyle="1" w:styleId="WW8Num57z3">
    <w:name w:val="WW8Num57z3"/>
    <w:rsid w:val="003E2ACE"/>
  </w:style>
  <w:style w:type="character" w:customStyle="1" w:styleId="WW8Num57z4">
    <w:name w:val="WW8Num57z4"/>
    <w:rsid w:val="003E2ACE"/>
  </w:style>
  <w:style w:type="character" w:customStyle="1" w:styleId="WW8Num57z5">
    <w:name w:val="WW8Num57z5"/>
    <w:rsid w:val="003E2ACE"/>
  </w:style>
  <w:style w:type="character" w:customStyle="1" w:styleId="WW8Num57z6">
    <w:name w:val="WW8Num57z6"/>
    <w:rsid w:val="003E2ACE"/>
  </w:style>
  <w:style w:type="character" w:customStyle="1" w:styleId="WW8Num57z7">
    <w:name w:val="WW8Num57z7"/>
    <w:rsid w:val="003E2ACE"/>
  </w:style>
  <w:style w:type="character" w:customStyle="1" w:styleId="WW8Num57z8">
    <w:name w:val="WW8Num57z8"/>
    <w:rsid w:val="003E2ACE"/>
  </w:style>
  <w:style w:type="character" w:customStyle="1" w:styleId="WW8Num58z1">
    <w:name w:val="WW8Num58z1"/>
    <w:rsid w:val="003E2ACE"/>
  </w:style>
  <w:style w:type="character" w:customStyle="1" w:styleId="WW8Num58z4">
    <w:name w:val="WW8Num58z4"/>
    <w:rsid w:val="003E2ACE"/>
  </w:style>
  <w:style w:type="character" w:customStyle="1" w:styleId="WW8Num58z5">
    <w:name w:val="WW8Num58z5"/>
    <w:rsid w:val="003E2ACE"/>
  </w:style>
  <w:style w:type="character" w:customStyle="1" w:styleId="WW8Num58z6">
    <w:name w:val="WW8Num58z6"/>
    <w:rsid w:val="003E2ACE"/>
  </w:style>
  <w:style w:type="character" w:customStyle="1" w:styleId="WW8Num58z7">
    <w:name w:val="WW8Num58z7"/>
    <w:rsid w:val="003E2ACE"/>
  </w:style>
  <w:style w:type="character" w:customStyle="1" w:styleId="WW8Num58z8">
    <w:name w:val="WW8Num58z8"/>
    <w:rsid w:val="003E2ACE"/>
  </w:style>
  <w:style w:type="character" w:customStyle="1" w:styleId="WW8Num59z3">
    <w:name w:val="WW8Num59z3"/>
    <w:rsid w:val="003E2ACE"/>
    <w:rPr>
      <w:rFonts w:ascii="Symbol" w:hAnsi="Symbol" w:cs="Symbol" w:hint="default"/>
    </w:rPr>
  </w:style>
  <w:style w:type="character" w:customStyle="1" w:styleId="WW8Num61z3">
    <w:name w:val="WW8Num61z3"/>
    <w:rsid w:val="003E2ACE"/>
    <w:rPr>
      <w:rFonts w:ascii="Symbol" w:hAnsi="Symbol" w:cs="Symbol" w:hint="default"/>
    </w:rPr>
  </w:style>
  <w:style w:type="character" w:customStyle="1" w:styleId="WW8Num63z3">
    <w:name w:val="WW8Num63z3"/>
    <w:rsid w:val="003E2ACE"/>
    <w:rPr>
      <w:rFonts w:ascii="Symbol" w:hAnsi="Symbol" w:cs="Symbol" w:hint="default"/>
    </w:rPr>
  </w:style>
  <w:style w:type="character" w:customStyle="1" w:styleId="WW8Num65z3">
    <w:name w:val="WW8Num65z3"/>
    <w:rsid w:val="003E2ACE"/>
  </w:style>
  <w:style w:type="character" w:customStyle="1" w:styleId="WW8Num65z4">
    <w:name w:val="WW8Num65z4"/>
    <w:rsid w:val="003E2ACE"/>
  </w:style>
  <w:style w:type="character" w:customStyle="1" w:styleId="WW8Num65z5">
    <w:name w:val="WW8Num65z5"/>
    <w:rsid w:val="003E2ACE"/>
  </w:style>
  <w:style w:type="character" w:customStyle="1" w:styleId="WW8Num65z6">
    <w:name w:val="WW8Num65z6"/>
    <w:rsid w:val="003E2ACE"/>
  </w:style>
  <w:style w:type="character" w:customStyle="1" w:styleId="WW8Num65z7">
    <w:name w:val="WW8Num65z7"/>
    <w:rsid w:val="003E2ACE"/>
  </w:style>
  <w:style w:type="character" w:customStyle="1" w:styleId="WW8Num65z8">
    <w:name w:val="WW8Num65z8"/>
    <w:rsid w:val="003E2ACE"/>
  </w:style>
  <w:style w:type="character" w:customStyle="1" w:styleId="WW8Num67z1">
    <w:name w:val="WW8Num67z1"/>
    <w:rsid w:val="003E2ACE"/>
  </w:style>
  <w:style w:type="character" w:customStyle="1" w:styleId="WW8Num67z3">
    <w:name w:val="WW8Num67z3"/>
    <w:rsid w:val="003E2ACE"/>
  </w:style>
  <w:style w:type="character" w:customStyle="1" w:styleId="WW8Num67z5">
    <w:name w:val="WW8Num67z5"/>
    <w:rsid w:val="003E2ACE"/>
  </w:style>
  <w:style w:type="character" w:customStyle="1" w:styleId="WW8Num67z6">
    <w:name w:val="WW8Num67z6"/>
    <w:rsid w:val="003E2ACE"/>
  </w:style>
  <w:style w:type="character" w:customStyle="1" w:styleId="WW8Num67z7">
    <w:name w:val="WW8Num67z7"/>
    <w:rsid w:val="003E2ACE"/>
  </w:style>
  <w:style w:type="character" w:customStyle="1" w:styleId="WW8Num67z8">
    <w:name w:val="WW8Num67z8"/>
    <w:rsid w:val="003E2ACE"/>
  </w:style>
  <w:style w:type="character" w:customStyle="1" w:styleId="WW8Num68z2">
    <w:name w:val="WW8Num68z2"/>
    <w:rsid w:val="003E2ACE"/>
  </w:style>
  <w:style w:type="character" w:customStyle="1" w:styleId="WW8Num68z3">
    <w:name w:val="WW8Num68z3"/>
    <w:rsid w:val="003E2ACE"/>
  </w:style>
  <w:style w:type="character" w:customStyle="1" w:styleId="WW8Num68z4">
    <w:name w:val="WW8Num68z4"/>
    <w:rsid w:val="003E2ACE"/>
  </w:style>
  <w:style w:type="character" w:customStyle="1" w:styleId="WW8Num68z5">
    <w:name w:val="WW8Num68z5"/>
    <w:rsid w:val="003E2ACE"/>
  </w:style>
  <w:style w:type="character" w:customStyle="1" w:styleId="WW8Num68z6">
    <w:name w:val="WW8Num68z6"/>
    <w:rsid w:val="003E2ACE"/>
  </w:style>
  <w:style w:type="character" w:customStyle="1" w:styleId="WW8Num68z7">
    <w:name w:val="WW8Num68z7"/>
    <w:rsid w:val="003E2ACE"/>
  </w:style>
  <w:style w:type="character" w:customStyle="1" w:styleId="WW8Num68z8">
    <w:name w:val="WW8Num68z8"/>
    <w:rsid w:val="003E2ACE"/>
  </w:style>
  <w:style w:type="character" w:customStyle="1" w:styleId="WW8Num70z3">
    <w:name w:val="WW8Num70z3"/>
    <w:rsid w:val="003E2ACE"/>
  </w:style>
  <w:style w:type="character" w:customStyle="1" w:styleId="WW8Num70z4">
    <w:name w:val="WW8Num70z4"/>
    <w:rsid w:val="003E2ACE"/>
  </w:style>
  <w:style w:type="character" w:customStyle="1" w:styleId="WW8Num70z5">
    <w:name w:val="WW8Num70z5"/>
    <w:rsid w:val="003E2ACE"/>
  </w:style>
  <w:style w:type="character" w:customStyle="1" w:styleId="WW8Num70z6">
    <w:name w:val="WW8Num70z6"/>
    <w:rsid w:val="003E2ACE"/>
  </w:style>
  <w:style w:type="character" w:customStyle="1" w:styleId="WW8Num70z7">
    <w:name w:val="WW8Num70z7"/>
    <w:rsid w:val="003E2ACE"/>
  </w:style>
  <w:style w:type="character" w:customStyle="1" w:styleId="WW8Num70z8">
    <w:name w:val="WW8Num70z8"/>
    <w:rsid w:val="003E2ACE"/>
  </w:style>
  <w:style w:type="character" w:customStyle="1" w:styleId="WW8NumSt1z0">
    <w:name w:val="WW8NumSt1z0"/>
    <w:rsid w:val="003E2ACE"/>
    <w:rPr>
      <w:rFonts w:ascii="Symbol" w:hAnsi="Symbol" w:cs="Symbol" w:hint="default"/>
    </w:rPr>
  </w:style>
  <w:style w:type="character" w:customStyle="1" w:styleId="WW8NumSt10z0">
    <w:name w:val="WW8NumSt10z0"/>
    <w:rsid w:val="003E2ACE"/>
    <w:rPr>
      <w:rFonts w:ascii="Symbol" w:hAnsi="Symbol" w:cs="Symbol" w:hint="default"/>
    </w:rPr>
  </w:style>
  <w:style w:type="character" w:customStyle="1" w:styleId="WW8NumSt10z1">
    <w:name w:val="WW8NumSt10z1"/>
    <w:rsid w:val="003E2ACE"/>
    <w:rPr>
      <w:rFonts w:ascii="Courier New" w:hAnsi="Courier New" w:cs="Courier New" w:hint="default"/>
    </w:rPr>
  </w:style>
  <w:style w:type="character" w:customStyle="1" w:styleId="WW8NumSt10z2">
    <w:name w:val="WW8NumSt10z2"/>
    <w:rsid w:val="003E2ACE"/>
    <w:rPr>
      <w:rFonts w:ascii="Wingdings" w:hAnsi="Wingdings" w:cs="Wingdings" w:hint="default"/>
    </w:rPr>
  </w:style>
  <w:style w:type="character" w:customStyle="1" w:styleId="WW8NumSt60z0">
    <w:name w:val="WW8NumSt60z0"/>
    <w:rsid w:val="003E2ACE"/>
    <w:rPr>
      <w:rFonts w:ascii="Symbol" w:hAnsi="Symbol" w:cs="Symbol" w:hint="default"/>
      <w:sz w:val="24"/>
    </w:rPr>
  </w:style>
  <w:style w:type="character" w:customStyle="1" w:styleId="ZnakZnak31">
    <w:name w:val="Znak Znak31"/>
    <w:rsid w:val="003E2ACE"/>
    <w:rPr>
      <w:rFonts w:ascii="Arial" w:eastAsia="Times New Roman" w:hAnsi="Arial" w:cs="Times New Roman"/>
      <w:sz w:val="18"/>
      <w:szCs w:val="20"/>
    </w:rPr>
  </w:style>
  <w:style w:type="character" w:customStyle="1" w:styleId="ZnakZnak300">
    <w:name w:val="Znak Znak30"/>
    <w:rsid w:val="003E2ACE"/>
    <w:rPr>
      <w:rFonts w:ascii="Times New Roman" w:eastAsia="Times New Roman" w:hAnsi="Times New Roman" w:cs="Times New Roman"/>
      <w:sz w:val="20"/>
      <w:szCs w:val="20"/>
    </w:rPr>
  </w:style>
  <w:style w:type="character" w:customStyle="1" w:styleId="ZnakZnak29">
    <w:name w:val="Znak Znak29"/>
    <w:rsid w:val="003E2ACE"/>
    <w:rPr>
      <w:rFonts w:ascii="Times New Roman" w:eastAsia="Times New Roman" w:hAnsi="Times New Roman" w:cs="Times New Roman"/>
      <w:b/>
      <w:sz w:val="20"/>
      <w:szCs w:val="20"/>
      <w:lang w:val="en-US"/>
    </w:rPr>
  </w:style>
  <w:style w:type="character" w:customStyle="1" w:styleId="ZnakZnak28">
    <w:name w:val="Znak Znak28"/>
    <w:rsid w:val="003E2ACE"/>
    <w:rPr>
      <w:rFonts w:ascii="Arial" w:eastAsia="Times New Roman" w:hAnsi="Arial" w:cs="Times New Roman"/>
      <w:sz w:val="18"/>
      <w:szCs w:val="20"/>
    </w:rPr>
  </w:style>
  <w:style w:type="character" w:customStyle="1" w:styleId="Znakiprzypiswdolnych">
    <w:name w:val="Znaki przypisów dolnych"/>
    <w:rsid w:val="003E2ACE"/>
    <w:rPr>
      <w:vertAlign w:val="superscript"/>
    </w:rPr>
  </w:style>
  <w:style w:type="character" w:customStyle="1" w:styleId="Znakiprzypiswkocowych">
    <w:name w:val="Znaki przypisów końcowych"/>
    <w:rsid w:val="003E2ACE"/>
    <w:rPr>
      <w:vertAlign w:val="superscript"/>
    </w:rPr>
  </w:style>
  <w:style w:type="character" w:customStyle="1" w:styleId="Odwoaniedokomentarza2">
    <w:name w:val="Odwołanie do komentarza2"/>
    <w:rsid w:val="003E2ACE"/>
    <w:rPr>
      <w:sz w:val="16"/>
    </w:rPr>
  </w:style>
  <w:style w:type="character" w:customStyle="1" w:styleId="Odwoanieprzypisudolnego1">
    <w:name w:val="Odwołanie przypisu dolnego1"/>
    <w:rsid w:val="003E2ACE"/>
    <w:rPr>
      <w:vertAlign w:val="superscript"/>
    </w:rPr>
  </w:style>
  <w:style w:type="character" w:customStyle="1" w:styleId="Odwoanieprzypisukocowego1">
    <w:name w:val="Odwołanie przypisu końcowego1"/>
    <w:rsid w:val="003E2ACE"/>
    <w:rPr>
      <w:vertAlign w:val="superscript"/>
    </w:rPr>
  </w:style>
  <w:style w:type="character" w:customStyle="1" w:styleId="ZnakZnak46">
    <w:name w:val="Znak Znak46"/>
    <w:rsid w:val="003E2ACE"/>
    <w:rPr>
      <w:b/>
      <w:spacing w:val="-3"/>
      <w:sz w:val="28"/>
      <w:lang w:val="x-none"/>
    </w:rPr>
  </w:style>
  <w:style w:type="character" w:customStyle="1" w:styleId="ZnakZnak45">
    <w:name w:val="Znak Znak45"/>
    <w:rsid w:val="003E2ACE"/>
    <w:rPr>
      <w:b/>
      <w:lang w:val="x-none"/>
    </w:rPr>
  </w:style>
  <w:style w:type="character" w:customStyle="1" w:styleId="ZnakZnak34">
    <w:name w:val="Znak Znak34"/>
    <w:rsid w:val="003E2ACE"/>
    <w:rPr>
      <w:b/>
      <w:i/>
      <w:sz w:val="52"/>
      <w:lang w:val="x-none"/>
    </w:rPr>
  </w:style>
  <w:style w:type="character" w:customStyle="1" w:styleId="ZnakZnak35">
    <w:name w:val="Znak Znak35"/>
    <w:rsid w:val="003E2ACE"/>
    <w:rPr>
      <w:rFonts w:ascii="Tahoma" w:hAnsi="Tahoma" w:cs="Tahoma"/>
      <w:sz w:val="16"/>
      <w:szCs w:val="16"/>
    </w:rPr>
  </w:style>
  <w:style w:type="character" w:customStyle="1" w:styleId="ZnakZnak37">
    <w:name w:val="Znak Znak37"/>
    <w:rsid w:val="003E2ACE"/>
  </w:style>
  <w:style w:type="character" w:customStyle="1" w:styleId="ZnakZnak44">
    <w:name w:val="Znak Znak44"/>
    <w:rsid w:val="003E2ACE"/>
    <w:rPr>
      <w:b/>
      <w:color w:val="FFFF00"/>
      <w:lang w:val="x-none"/>
    </w:rPr>
  </w:style>
  <w:style w:type="character" w:customStyle="1" w:styleId="ZnakZnak43">
    <w:name w:val="Znak Znak43"/>
    <w:rsid w:val="003E2ACE"/>
    <w:rPr>
      <w:b/>
      <w:lang w:val="x-none"/>
    </w:rPr>
  </w:style>
  <w:style w:type="character" w:customStyle="1" w:styleId="ZnakZnak42">
    <w:name w:val="Znak Znak42"/>
    <w:rsid w:val="003E2ACE"/>
    <w:rPr>
      <w:b/>
      <w:color w:val="000000"/>
      <w:lang w:val="x-none"/>
    </w:rPr>
  </w:style>
  <w:style w:type="character" w:customStyle="1" w:styleId="ZnakZnak41">
    <w:name w:val="Znak Znak41"/>
    <w:rsid w:val="003E2ACE"/>
    <w:rPr>
      <w:u w:val="single"/>
      <w:lang w:val="x-none"/>
    </w:rPr>
  </w:style>
  <w:style w:type="character" w:customStyle="1" w:styleId="ZnakZnak40">
    <w:name w:val="Znak Znak40"/>
    <w:rsid w:val="003E2ACE"/>
    <w:rPr>
      <w:i/>
      <w:iCs/>
      <w:sz w:val="24"/>
      <w:szCs w:val="24"/>
      <w:lang w:val="x-none"/>
    </w:rPr>
  </w:style>
  <w:style w:type="character" w:customStyle="1" w:styleId="ZnakZnak39">
    <w:name w:val="Znak Znak39"/>
    <w:rsid w:val="003E2ACE"/>
    <w:rPr>
      <w:b/>
      <w:sz w:val="36"/>
      <w:lang w:val="x-none"/>
    </w:rPr>
  </w:style>
  <w:style w:type="character" w:customStyle="1" w:styleId="ZnakZnak36">
    <w:name w:val="Znak Znak36"/>
    <w:rsid w:val="003E2ACE"/>
    <w:rPr>
      <w:sz w:val="24"/>
    </w:rPr>
  </w:style>
  <w:style w:type="character" w:customStyle="1" w:styleId="ZnakZnak33">
    <w:name w:val="Znak Znak33"/>
    <w:rsid w:val="003E2ACE"/>
    <w:rPr>
      <w:rFonts w:ascii="Adobe Caslon Pro Bold" w:hAnsi="Adobe Caslon Pro Bold" w:cs="Adobe Caslon Pro Bold"/>
      <w:b/>
      <w:bCs/>
      <w:color w:val="000000"/>
      <w:sz w:val="38"/>
      <w:szCs w:val="38"/>
    </w:rPr>
  </w:style>
  <w:style w:type="character" w:customStyle="1" w:styleId="ZnakZnak32">
    <w:name w:val="Znak Znak32"/>
    <w:rsid w:val="003E2ACE"/>
    <w:rPr>
      <w:b/>
      <w:bCs/>
    </w:rPr>
  </w:style>
  <w:style w:type="character" w:customStyle="1" w:styleId="ZnakZnak38">
    <w:name w:val="Znak Znak38"/>
    <w:rsid w:val="003E2ACE"/>
  </w:style>
  <w:style w:type="paragraph" w:customStyle="1" w:styleId="Plandokumentu1">
    <w:name w:val="Plan dokumentu1"/>
    <w:basedOn w:val="Normalny"/>
    <w:rsid w:val="003E2ACE"/>
    <w:pPr>
      <w:shd w:val="clear" w:color="auto" w:fill="000080"/>
      <w:suppressAutoHyphens/>
    </w:pPr>
    <w:rPr>
      <w:rFonts w:ascii="Tahoma" w:hAnsi="Tahoma" w:cs="Tahoma"/>
      <w:lang w:eastAsia="zh-CN"/>
    </w:rPr>
  </w:style>
  <w:style w:type="paragraph" w:styleId="Spisilustracji">
    <w:name w:val="table of figures"/>
    <w:basedOn w:val="Normalny"/>
    <w:next w:val="Tekstpodstawowy"/>
    <w:rsid w:val="003E2ACE"/>
    <w:pPr>
      <w:keepLines/>
      <w:tabs>
        <w:tab w:val="left" w:pos="-720"/>
      </w:tabs>
      <w:suppressAutoHyphens/>
      <w:overflowPunct w:val="0"/>
      <w:autoSpaceDE w:val="0"/>
      <w:spacing w:before="260"/>
      <w:jc w:val="center"/>
    </w:pPr>
    <w:rPr>
      <w:b/>
      <w:sz w:val="24"/>
      <w:lang w:eastAsia="zh-CN"/>
    </w:rPr>
  </w:style>
  <w:style w:type="paragraph" w:customStyle="1" w:styleId="Listapunktowana41">
    <w:name w:val="Lista punktowana 41"/>
    <w:basedOn w:val="Normalny"/>
    <w:rsid w:val="003E2ACE"/>
    <w:pPr>
      <w:suppressAutoHyphens/>
      <w:ind w:left="340" w:hanging="340"/>
    </w:pPr>
    <w:rPr>
      <w:lang w:eastAsia="zh-CN"/>
    </w:rPr>
  </w:style>
  <w:style w:type="paragraph" w:customStyle="1" w:styleId="Listapunktowana51">
    <w:name w:val="Lista punktowana 51"/>
    <w:basedOn w:val="Normalny"/>
    <w:rsid w:val="003E2ACE"/>
    <w:pPr>
      <w:tabs>
        <w:tab w:val="left" w:pos="926"/>
      </w:tabs>
      <w:suppressAutoHyphens/>
      <w:ind w:left="926" w:hanging="360"/>
    </w:pPr>
    <w:rPr>
      <w:lang w:eastAsia="zh-CN"/>
    </w:rPr>
  </w:style>
  <w:style w:type="paragraph" w:customStyle="1" w:styleId="Listanumerowana1">
    <w:name w:val="Lista numerowana1"/>
    <w:basedOn w:val="Normalny"/>
    <w:rsid w:val="003E2ACE"/>
    <w:pPr>
      <w:numPr>
        <w:numId w:val="5"/>
      </w:numPr>
      <w:suppressAutoHyphens/>
    </w:pPr>
    <w:rPr>
      <w:lang w:eastAsia="zh-CN"/>
    </w:rPr>
  </w:style>
  <w:style w:type="paragraph" w:customStyle="1" w:styleId="WW-Domylnie">
    <w:name w:val="WW-Domyślnie"/>
    <w:rsid w:val="003E2ACE"/>
    <w:pPr>
      <w:tabs>
        <w:tab w:val="left" w:pos="720"/>
      </w:tabs>
      <w:suppressAutoHyphens/>
      <w:spacing w:after="200" w:line="276" w:lineRule="auto"/>
    </w:pPr>
    <w:rPr>
      <w:rFonts w:eastAsia="Lucida Sans Unicode" w:cs="Calibri"/>
      <w:color w:val="00000A"/>
      <w:sz w:val="22"/>
      <w:szCs w:val="22"/>
      <w:lang w:val="en-US" w:eastAsia="zh-CN"/>
    </w:rPr>
  </w:style>
  <w:style w:type="paragraph" w:customStyle="1" w:styleId="LO-Normal">
    <w:name w:val="LO-Normal"/>
    <w:basedOn w:val="Normalny"/>
    <w:rsid w:val="003E2ACE"/>
    <w:pPr>
      <w:suppressAutoHyphens/>
      <w:spacing w:before="240" w:line="276" w:lineRule="auto"/>
    </w:pPr>
    <w:rPr>
      <w:rFonts w:ascii="Calibri" w:hAnsi="Calibri" w:cs="Calibri"/>
      <w:sz w:val="22"/>
      <w:szCs w:val="22"/>
      <w:lang w:val="en-US" w:eastAsia="zh-CN" w:bidi="en-US"/>
    </w:rPr>
  </w:style>
  <w:style w:type="paragraph" w:customStyle="1" w:styleId="Spistreci10">
    <w:name w:val="Spis treści 10"/>
    <w:basedOn w:val="Indeks"/>
    <w:rsid w:val="003E2ACE"/>
    <w:pPr>
      <w:tabs>
        <w:tab w:val="right" w:leader="dot" w:pos="7091"/>
      </w:tabs>
      <w:ind w:left="2547"/>
    </w:pPr>
    <w:rPr>
      <w:lang w:eastAsia="zh-CN"/>
    </w:rPr>
  </w:style>
  <w:style w:type="paragraph" w:customStyle="1" w:styleId="Nagwektabeli">
    <w:name w:val="Nagłówek tabeli"/>
    <w:basedOn w:val="Zawartotabeli"/>
    <w:rsid w:val="003E2ACE"/>
    <w:rPr>
      <w:rFonts w:cs="PL Ottawa"/>
      <w:b/>
      <w:bCs/>
      <w:lang w:eastAsia="zh-CN"/>
    </w:rPr>
  </w:style>
  <w:style w:type="paragraph" w:customStyle="1" w:styleId="Tekstkomentarza2">
    <w:name w:val="Tekst komentarza2"/>
    <w:basedOn w:val="Normalny"/>
    <w:rsid w:val="003E2ACE"/>
    <w:rPr>
      <w:b/>
      <w:lang w:val="en-US"/>
    </w:rPr>
  </w:style>
  <w:style w:type="paragraph" w:customStyle="1" w:styleId="Listapunktowana20">
    <w:name w:val="Lista punktowana2"/>
    <w:basedOn w:val="Normalny"/>
    <w:rsid w:val="003E2ACE"/>
    <w:pPr>
      <w:ind w:firstLine="709"/>
    </w:pPr>
    <w:rPr>
      <w:lang w:eastAsia="zh-CN"/>
    </w:rPr>
  </w:style>
  <w:style w:type="paragraph" w:customStyle="1" w:styleId="Tekstpodstawowywcity32">
    <w:name w:val="Tekst podstawowy wcięty 32"/>
    <w:basedOn w:val="Normalny"/>
    <w:rsid w:val="003E2ACE"/>
    <w:pPr>
      <w:ind w:left="408"/>
    </w:pPr>
  </w:style>
  <w:style w:type="paragraph" w:customStyle="1" w:styleId="Zwykytekst2">
    <w:name w:val="Zwykły tekst2"/>
    <w:basedOn w:val="Normalny"/>
    <w:rsid w:val="003E2ACE"/>
    <w:rPr>
      <w:rFonts w:ascii="Courier New" w:hAnsi="Courier New" w:cs="Courier New"/>
    </w:rPr>
  </w:style>
  <w:style w:type="paragraph" w:customStyle="1" w:styleId="Listapunktowana32">
    <w:name w:val="Lista punktowana 32"/>
    <w:basedOn w:val="Normalny"/>
    <w:rsid w:val="003E2ACE"/>
    <w:pPr>
      <w:tabs>
        <w:tab w:val="left" w:pos="926"/>
      </w:tabs>
      <w:ind w:left="926" w:hanging="360"/>
    </w:pPr>
    <w:rPr>
      <w:lang w:eastAsia="zh-CN"/>
    </w:rPr>
  </w:style>
  <w:style w:type="paragraph" w:customStyle="1" w:styleId="Legenda2">
    <w:name w:val="Legenda2"/>
    <w:basedOn w:val="Normalny"/>
    <w:next w:val="Normalny"/>
    <w:rsid w:val="003E2ACE"/>
    <w:pPr>
      <w:autoSpaceDE w:val="0"/>
      <w:spacing w:before="170" w:after="57" w:line="240" w:lineRule="atLeast"/>
      <w:jc w:val="center"/>
      <w:textAlignment w:val="center"/>
    </w:pPr>
    <w:rPr>
      <w:rFonts w:ascii="Adobe Caslon Pro Bold" w:hAnsi="Adobe Caslon Pro Bold" w:cs="Adobe Caslon Pro Bold"/>
      <w:b/>
      <w:bCs/>
      <w:color w:val="000000"/>
    </w:rPr>
  </w:style>
  <w:style w:type="paragraph" w:customStyle="1" w:styleId="Listapunktowana22">
    <w:name w:val="Lista punktowana 22"/>
    <w:basedOn w:val="Normalny"/>
    <w:rsid w:val="003E2ACE"/>
    <w:pPr>
      <w:tabs>
        <w:tab w:val="left" w:pos="708"/>
      </w:tabs>
      <w:spacing w:before="120"/>
      <w:ind w:left="708" w:hanging="708"/>
    </w:pPr>
    <w:rPr>
      <w:rFonts w:ascii="Arial" w:hAnsi="Arial" w:cs="Arial"/>
      <w:sz w:val="24"/>
      <w:szCs w:val="24"/>
      <w:lang w:val="fr-FR" w:eastAsia="zh-CN"/>
    </w:rPr>
  </w:style>
  <w:style w:type="paragraph" w:customStyle="1" w:styleId="Wcicienormalne2">
    <w:name w:val="Wcięcie normalne2"/>
    <w:basedOn w:val="Normalny"/>
    <w:rsid w:val="003E2ACE"/>
    <w:pPr>
      <w:spacing w:before="120"/>
      <w:ind w:left="720"/>
    </w:pPr>
    <w:rPr>
      <w:lang w:eastAsia="zh-CN"/>
    </w:rPr>
  </w:style>
  <w:style w:type="paragraph" w:customStyle="1" w:styleId="Plandokumentu2">
    <w:name w:val="Plan dokumentu2"/>
    <w:basedOn w:val="Normalny"/>
    <w:rsid w:val="003E2ACE"/>
    <w:pPr>
      <w:shd w:val="clear" w:color="auto" w:fill="000080"/>
    </w:pPr>
    <w:rPr>
      <w:rFonts w:ascii="Tahoma" w:hAnsi="Tahoma" w:cs="Tahoma"/>
      <w:shd w:val="clear" w:color="auto" w:fill="000080"/>
    </w:rPr>
  </w:style>
  <w:style w:type="paragraph" w:customStyle="1" w:styleId="Listapunktowana42">
    <w:name w:val="Lista punktowana 42"/>
    <w:basedOn w:val="Normalny"/>
    <w:rsid w:val="003E2ACE"/>
    <w:pPr>
      <w:ind w:left="340" w:hanging="340"/>
    </w:pPr>
    <w:rPr>
      <w:lang w:eastAsia="zh-CN"/>
    </w:rPr>
  </w:style>
  <w:style w:type="paragraph" w:customStyle="1" w:styleId="Lista-kontynuacja20">
    <w:name w:val="Lista - kontynuacja2"/>
    <w:basedOn w:val="Normalny"/>
    <w:rsid w:val="003E2ACE"/>
    <w:pPr>
      <w:spacing w:after="120"/>
      <w:ind w:left="283"/>
    </w:pPr>
    <w:rPr>
      <w:lang w:eastAsia="zh-CN"/>
    </w:rPr>
  </w:style>
  <w:style w:type="paragraph" w:customStyle="1" w:styleId="Listapunktowana52">
    <w:name w:val="Lista punktowana 52"/>
    <w:basedOn w:val="Normalny"/>
    <w:rsid w:val="003E2ACE"/>
    <w:pPr>
      <w:tabs>
        <w:tab w:val="left" w:pos="926"/>
      </w:tabs>
      <w:ind w:left="926" w:hanging="360"/>
    </w:pPr>
    <w:rPr>
      <w:lang w:eastAsia="zh-CN"/>
    </w:rPr>
  </w:style>
  <w:style w:type="paragraph" w:customStyle="1" w:styleId="Listanumerowana20">
    <w:name w:val="Lista numerowana2"/>
    <w:basedOn w:val="Normalny"/>
    <w:rsid w:val="003E2ACE"/>
    <w:pPr>
      <w:tabs>
        <w:tab w:val="num" w:pos="926"/>
      </w:tabs>
      <w:ind w:left="926" w:hanging="360"/>
    </w:pPr>
    <w:rPr>
      <w:lang w:eastAsia="zh-CN"/>
    </w:rPr>
  </w:style>
  <w:style w:type="paragraph" w:customStyle="1" w:styleId="Standardowy10">
    <w:name w:val="Standardowy1"/>
    <w:rsid w:val="003E2ACE"/>
    <w:pPr>
      <w:suppressAutoHyphens/>
      <w:overflowPunct w:val="0"/>
      <w:autoSpaceDE w:val="0"/>
      <w:textAlignment w:val="baseline"/>
    </w:pPr>
    <w:rPr>
      <w:rFonts w:ascii="Times New Roman" w:eastAsia="Times New Roman" w:hAnsi="Times New Roman"/>
      <w:lang w:eastAsia="zh-CN"/>
    </w:rPr>
  </w:style>
  <w:style w:type="paragraph" w:customStyle="1" w:styleId="Lista-kontynuacja21">
    <w:name w:val="Lista - kontynuacja 21"/>
    <w:basedOn w:val="Normalny"/>
    <w:rsid w:val="003E2ACE"/>
    <w:pPr>
      <w:spacing w:after="120"/>
      <w:ind w:left="566"/>
    </w:pPr>
    <w:rPr>
      <w:lang w:eastAsia="zh-CN"/>
    </w:rPr>
  </w:style>
  <w:style w:type="paragraph" w:customStyle="1" w:styleId="Tekstprzypisukocowego10">
    <w:name w:val="Tekst przypisu końcowego1"/>
    <w:basedOn w:val="Normalny"/>
    <w:rsid w:val="003E2ACE"/>
    <w:pPr>
      <w:spacing w:before="120"/>
    </w:pPr>
    <w:rPr>
      <w:lang w:eastAsia="zh-CN"/>
    </w:rPr>
  </w:style>
  <w:style w:type="paragraph" w:styleId="Nagwekwykazurde">
    <w:name w:val="toa heading"/>
    <w:basedOn w:val="Nagwek1"/>
    <w:next w:val="Normalny"/>
    <w:rsid w:val="003E2ACE"/>
    <w:pPr>
      <w:keepLines/>
      <w:spacing w:before="480" w:after="0" w:line="276" w:lineRule="auto"/>
    </w:pPr>
    <w:rPr>
      <w:rFonts w:ascii="Cambria" w:hAnsi="Cambria" w:cs="Cambria"/>
      <w:bCs/>
      <w:color w:val="365F91"/>
      <w:spacing w:val="0"/>
      <w:kern w:val="1"/>
      <w:szCs w:val="28"/>
      <w:lang w:eastAsia="zh-CN"/>
    </w:rPr>
  </w:style>
  <w:style w:type="paragraph" w:customStyle="1" w:styleId="HeaderEven">
    <w:name w:val="Header Even"/>
    <w:basedOn w:val="Bezodstpw"/>
    <w:rsid w:val="003E2ACE"/>
    <w:pPr>
      <w:pBdr>
        <w:top w:val="none" w:sz="0" w:space="0" w:color="000000"/>
        <w:left w:val="none" w:sz="0" w:space="0" w:color="000000"/>
        <w:bottom w:val="single" w:sz="4" w:space="1" w:color="4F81BD"/>
        <w:right w:val="none" w:sz="0" w:space="0" w:color="000000"/>
      </w:pBdr>
    </w:pPr>
    <w:rPr>
      <w:rFonts w:eastAsia="Times New Roman" w:cs="Calibri"/>
      <w:b/>
      <w:bCs/>
      <w:color w:val="1F497D"/>
      <w:sz w:val="20"/>
      <w:szCs w:val="23"/>
      <w:lang w:eastAsia="ja-JP"/>
    </w:rPr>
  </w:style>
  <w:style w:type="paragraph" w:customStyle="1" w:styleId="FooterOdd">
    <w:name w:val="Footer Odd"/>
    <w:basedOn w:val="Normalny"/>
    <w:rsid w:val="003E2ACE"/>
    <w:pPr>
      <w:pBdr>
        <w:top w:val="single" w:sz="4" w:space="1" w:color="4F81BD"/>
        <w:left w:val="none" w:sz="0" w:space="0" w:color="000000"/>
        <w:bottom w:val="none" w:sz="0" w:space="0" w:color="000000"/>
        <w:right w:val="none" w:sz="0" w:space="0" w:color="000000"/>
      </w:pBdr>
      <w:spacing w:after="180" w:line="264" w:lineRule="auto"/>
      <w:jc w:val="right"/>
    </w:pPr>
    <w:rPr>
      <w:rFonts w:ascii="Calibri" w:hAnsi="Calibri" w:cs="Calibri"/>
      <w:color w:val="1F497D"/>
      <w:szCs w:val="23"/>
      <w:lang w:eastAsia="ja-JP"/>
    </w:rPr>
  </w:style>
  <w:style w:type="character" w:customStyle="1" w:styleId="trademark">
    <w:name w:val="trademark"/>
    <w:rsid w:val="003E2ACE"/>
  </w:style>
  <w:style w:type="paragraph" w:customStyle="1" w:styleId="ZnakZnakZnakZnakZnakZnakZnak">
    <w:name w:val="Znak Znak Znak Znak Znak Znak Znak"/>
    <w:basedOn w:val="Normalny"/>
    <w:uiPriority w:val="99"/>
    <w:rsid w:val="003E2ACE"/>
    <w:rPr>
      <w:sz w:val="24"/>
      <w:szCs w:val="24"/>
    </w:rPr>
  </w:style>
  <w:style w:type="table" w:customStyle="1" w:styleId="Tabela-Siatka6">
    <w:name w:val="Tabela - Siatka6"/>
    <w:basedOn w:val="TableNormal"/>
    <w:next w:val="Tabela-Siatka"/>
    <w:uiPriority w:val="59"/>
    <w:rsid w:val="00BA15B1"/>
    <w:pPr>
      <w:autoSpaceDE/>
      <w:autoSpaceDN/>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5">
    <w:name w:val="Styl5"/>
    <w:basedOn w:val="Normalny"/>
    <w:rsid w:val="009D208D"/>
  </w:style>
  <w:style w:type="paragraph" w:styleId="Listanumerowana2">
    <w:name w:val="List Number 2"/>
    <w:basedOn w:val="Normalny"/>
    <w:semiHidden/>
    <w:unhideWhenUsed/>
    <w:rsid w:val="009D208D"/>
    <w:pPr>
      <w:numPr>
        <w:numId w:val="243"/>
      </w:numPr>
      <w:jc w:val="left"/>
    </w:pPr>
  </w:style>
  <w:style w:type="paragraph" w:styleId="Listanumerowana3">
    <w:name w:val="List Number 3"/>
    <w:basedOn w:val="Normalny"/>
    <w:semiHidden/>
    <w:unhideWhenUsed/>
    <w:rsid w:val="009D208D"/>
    <w:pPr>
      <w:spacing w:before="60" w:after="60" w:line="312" w:lineRule="auto"/>
      <w:ind w:left="680" w:hanging="340"/>
    </w:pPr>
  </w:style>
  <w:style w:type="paragraph" w:customStyle="1" w:styleId="111">
    <w:name w:val="1.1."/>
    <w:basedOn w:val="Normalny"/>
    <w:next w:val="Normalny"/>
    <w:rsid w:val="009D208D"/>
    <w:pPr>
      <w:keepNext/>
      <w:widowControl w:val="0"/>
      <w:spacing w:before="240" w:after="120" w:line="300" w:lineRule="atLeast"/>
      <w:jc w:val="left"/>
    </w:pPr>
    <w:rPr>
      <w:sz w:val="24"/>
    </w:rPr>
  </w:style>
  <w:style w:type="paragraph" w:customStyle="1" w:styleId="100">
    <w:name w:val="10"/>
    <w:basedOn w:val="Tekstpodstawowy"/>
    <w:semiHidden/>
    <w:rsid w:val="009D208D"/>
    <w:pPr>
      <w:spacing w:after="0"/>
    </w:pPr>
  </w:style>
  <w:style w:type="paragraph" w:customStyle="1" w:styleId="podpkt11">
    <w:name w:val="pod_pkt1.1"/>
    <w:basedOn w:val="Normalny"/>
    <w:rsid w:val="009D208D"/>
    <w:pPr>
      <w:keepNext/>
      <w:spacing w:after="120"/>
      <w:ind w:left="425" w:hanging="425"/>
      <w:jc w:val="left"/>
    </w:pPr>
    <w:rPr>
      <w:sz w:val="24"/>
    </w:rPr>
  </w:style>
  <w:style w:type="character" w:customStyle="1" w:styleId="10ZnakZnakZnakZnakZnak">
    <w:name w:val="_10 Znak Znak Znak Znak Znak"/>
    <w:link w:val="10ZnakZnakZnakZnak"/>
    <w:semiHidden/>
    <w:locked/>
    <w:rsid w:val="009D208D"/>
  </w:style>
  <w:style w:type="paragraph" w:customStyle="1" w:styleId="10ZnakZnakZnakZnak">
    <w:name w:val="_10 Znak Znak Znak Znak"/>
    <w:basedOn w:val="Tekstpodstawowy"/>
    <w:link w:val="10ZnakZnakZnakZnakZnak"/>
    <w:autoRedefine/>
    <w:semiHidden/>
    <w:rsid w:val="009D208D"/>
    <w:pPr>
      <w:tabs>
        <w:tab w:val="left" w:pos="0"/>
      </w:tabs>
      <w:spacing w:after="0"/>
    </w:pPr>
    <w:rPr>
      <w:rFonts w:ascii="Calibri" w:eastAsia="Calibri" w:hAnsi="Calibri"/>
    </w:rPr>
  </w:style>
  <w:style w:type="paragraph" w:customStyle="1" w:styleId="STytu">
    <w:name w:val="STytuł"/>
    <w:basedOn w:val="Normalny"/>
    <w:semiHidden/>
    <w:rsid w:val="009D208D"/>
    <w:pPr>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jc w:val="center"/>
    </w:pPr>
    <w:rPr>
      <w:b/>
      <w:sz w:val="36"/>
    </w:rPr>
  </w:style>
  <w:style w:type="character" w:customStyle="1" w:styleId="Styl12pt">
    <w:name w:val="Styl 12 pt"/>
    <w:rsid w:val="009D208D"/>
    <w:rPr>
      <w:rFonts w:ascii="Times New Roman" w:hAnsi="Times New Roman" w:cs="Times New Roman" w:hint="default"/>
      <w:sz w:val="20"/>
    </w:rPr>
  </w:style>
  <w:style w:type="character" w:customStyle="1" w:styleId="10Znak">
    <w:name w:val="_10 Znak"/>
    <w:rsid w:val="009D208D"/>
    <w:rPr>
      <w:color w:val="000000"/>
      <w:lang w:val="pl-PL" w:eastAsia="pl-PL"/>
    </w:rPr>
  </w:style>
  <w:style w:type="character" w:customStyle="1" w:styleId="ZnakZnak18">
    <w:name w:val="Znak Znak18"/>
    <w:locked/>
    <w:rsid w:val="009D208D"/>
    <w:rPr>
      <w:b/>
      <w:bCs w:val="0"/>
      <w:caps/>
      <w:kern w:val="28"/>
      <w:lang w:val="pl-PL" w:eastAsia="pl-PL" w:bidi="ar-SA"/>
    </w:rPr>
  </w:style>
  <w:style w:type="character" w:customStyle="1" w:styleId="ZnakZnak17">
    <w:name w:val="Znak Znak17"/>
    <w:locked/>
    <w:rsid w:val="009D208D"/>
    <w:rPr>
      <w:b/>
      <w:bCs w:val="0"/>
      <w:lang w:val="pl-PL" w:eastAsia="pl-PL" w:bidi="ar-SA"/>
    </w:rPr>
  </w:style>
  <w:style w:type="character" w:customStyle="1" w:styleId="ZnakZnak16">
    <w:name w:val="Znak Znak16"/>
    <w:locked/>
    <w:rsid w:val="009D208D"/>
    <w:rPr>
      <w:lang w:val="pl-PL" w:eastAsia="pl-PL" w:bidi="ar-SA"/>
    </w:rPr>
  </w:style>
  <w:style w:type="character" w:customStyle="1" w:styleId="ZnakZnak15">
    <w:name w:val="Znak Znak15"/>
    <w:locked/>
    <w:rsid w:val="009D208D"/>
    <w:rPr>
      <w:b/>
      <w:bCs/>
      <w:sz w:val="28"/>
      <w:szCs w:val="28"/>
      <w:lang w:val="pl-PL" w:eastAsia="pl-PL" w:bidi="ar-SA"/>
    </w:rPr>
  </w:style>
  <w:style w:type="character" w:customStyle="1" w:styleId="ZnakZnak13">
    <w:name w:val="Znak Znak13"/>
    <w:locked/>
    <w:rsid w:val="009D208D"/>
    <w:rPr>
      <w:b/>
      <w:bCs/>
      <w:sz w:val="22"/>
      <w:szCs w:val="22"/>
      <w:lang w:val="pl-PL" w:eastAsia="pl-PL" w:bidi="ar-SA"/>
    </w:rPr>
  </w:style>
  <w:style w:type="character" w:customStyle="1" w:styleId="ZnakZnak12">
    <w:name w:val="Znak Znak12"/>
    <w:locked/>
    <w:rsid w:val="009D208D"/>
    <w:rPr>
      <w:sz w:val="24"/>
      <w:szCs w:val="24"/>
      <w:lang w:val="pl-PL" w:eastAsia="pl-PL" w:bidi="ar-SA"/>
    </w:rPr>
  </w:style>
  <w:style w:type="character" w:customStyle="1" w:styleId="ZnakZnak11">
    <w:name w:val="Znak Znak11"/>
    <w:locked/>
    <w:rsid w:val="009D208D"/>
    <w:rPr>
      <w:i/>
      <w:iCs/>
      <w:sz w:val="24"/>
      <w:szCs w:val="24"/>
      <w:lang w:val="pl-PL" w:eastAsia="pl-PL" w:bidi="ar-SA"/>
    </w:rPr>
  </w:style>
  <w:style w:type="character" w:customStyle="1" w:styleId="ZnakZnak10">
    <w:name w:val="Znak Znak10"/>
    <w:locked/>
    <w:rsid w:val="009D208D"/>
    <w:rPr>
      <w:rFonts w:ascii="Arial" w:hAnsi="Arial" w:cs="Arial" w:hint="default"/>
      <w:sz w:val="22"/>
      <w:szCs w:val="22"/>
      <w:lang w:val="pl-PL" w:eastAsia="pl-PL" w:bidi="ar-SA"/>
    </w:rPr>
  </w:style>
  <w:style w:type="character" w:customStyle="1" w:styleId="ZnakZnak9">
    <w:name w:val="Znak Znak9"/>
    <w:locked/>
    <w:rsid w:val="009D208D"/>
    <w:rPr>
      <w:lang w:val="pl-PL" w:eastAsia="pl-PL" w:bidi="ar-SA"/>
    </w:rPr>
  </w:style>
  <w:style w:type="character" w:customStyle="1" w:styleId="ZnakZnak8">
    <w:name w:val="Znak Znak8"/>
    <w:locked/>
    <w:rsid w:val="009D208D"/>
    <w:rPr>
      <w:lang w:val="pl-PL" w:eastAsia="pl-PL" w:bidi="ar-SA"/>
    </w:rPr>
  </w:style>
  <w:style w:type="character" w:customStyle="1" w:styleId="ZnakZnak7">
    <w:name w:val="Znak Znak7"/>
    <w:locked/>
    <w:rsid w:val="009D208D"/>
    <w:rPr>
      <w:sz w:val="16"/>
      <w:lang w:val="pl-PL" w:eastAsia="pl-PL" w:bidi="ar-SA"/>
    </w:rPr>
  </w:style>
  <w:style w:type="character" w:customStyle="1" w:styleId="ZnakZnak5">
    <w:name w:val="Znak Znak5"/>
    <w:locked/>
    <w:rsid w:val="009D208D"/>
    <w:rPr>
      <w:lang w:val="pl-PL" w:eastAsia="pl-PL" w:bidi="ar-SA"/>
    </w:rPr>
  </w:style>
  <w:style w:type="character" w:customStyle="1" w:styleId="ZnakZnak6">
    <w:name w:val="Znak Znak6"/>
    <w:locked/>
    <w:rsid w:val="009D208D"/>
    <w:rPr>
      <w:sz w:val="16"/>
      <w:szCs w:val="16"/>
      <w:lang w:val="pl-PL" w:eastAsia="pl-PL" w:bidi="ar-SA"/>
    </w:rPr>
  </w:style>
  <w:style w:type="character" w:customStyle="1" w:styleId="ZnakZnak4">
    <w:name w:val="Znak Znak4"/>
    <w:locked/>
    <w:rsid w:val="009D208D"/>
    <w:rPr>
      <w:sz w:val="16"/>
      <w:szCs w:val="16"/>
      <w:lang w:val="pl-PL" w:eastAsia="pl-PL" w:bidi="ar-SA"/>
    </w:rPr>
  </w:style>
  <w:style w:type="table" w:customStyle="1" w:styleId="Tabela-Siatka11">
    <w:name w:val="Tabela - Siatka1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9D208D"/>
    <w:pPr>
      <w:keepNext/>
      <w:widowControl w:val="0"/>
      <w:spacing w:before="360" w:after="120" w:line="360" w:lineRule="auto"/>
      <w:jc w:val="left"/>
    </w:pPr>
    <w:rPr>
      <w:b/>
      <w:sz w:val="24"/>
    </w:rPr>
  </w:style>
  <w:style w:type="paragraph" w:customStyle="1" w:styleId="Nagwek-SST-parzysty">
    <w:name w:val="Nagłówek - SST - parzysty"/>
    <w:basedOn w:val="Nagwek-SST-nieparzysty"/>
    <w:rsid w:val="009D208D"/>
    <w:pPr>
      <w:tabs>
        <w:tab w:val="clear" w:pos="355"/>
        <w:tab w:val="left" w:pos="0"/>
      </w:tabs>
      <w:suppressAutoHyphens w:val="0"/>
      <w:overflowPunct/>
      <w:autoSpaceDE w:val="0"/>
      <w:ind w:right="0"/>
      <w:textAlignment w:val="auto"/>
    </w:pPr>
    <w:rPr>
      <w:bCs/>
      <w:iCs w:val="0"/>
      <w:noProof/>
      <w:kern w:val="0"/>
      <w:lang w:eastAsia="pl-PL"/>
    </w:rPr>
  </w:style>
  <w:style w:type="paragraph" w:customStyle="1" w:styleId="BlockText1">
    <w:name w:val="Block Text1"/>
    <w:basedOn w:val="Normalny"/>
    <w:rsid w:val="009D208D"/>
    <w:pPr>
      <w:spacing w:before="240" w:after="120" w:line="300" w:lineRule="atLeast"/>
      <w:ind w:left="1276" w:right="85" w:hanging="1276"/>
      <w:jc w:val="left"/>
    </w:pPr>
    <w:rPr>
      <w:b/>
      <w:sz w:val="24"/>
    </w:rPr>
  </w:style>
  <w:style w:type="paragraph" w:customStyle="1" w:styleId="HNumber">
    <w:name w:val="H Number"/>
    <w:basedOn w:val="Normalny"/>
    <w:rsid w:val="009D208D"/>
    <w:pPr>
      <w:spacing w:before="120"/>
      <w:ind w:left="851" w:hanging="851"/>
    </w:pPr>
    <w:rPr>
      <w:lang w:val="en-GB" w:eastAsia="en-US"/>
    </w:rPr>
  </w:style>
  <w:style w:type="character" w:customStyle="1" w:styleId="10ZnakZnakZnak">
    <w:name w:val="_10 Znak Znak Znak"/>
    <w:basedOn w:val="Domylnaczcionkaakapitu"/>
    <w:link w:val="10ZnakZnak"/>
    <w:locked/>
    <w:rsid w:val="009D208D"/>
  </w:style>
  <w:style w:type="paragraph" w:customStyle="1" w:styleId="10ZnakZnak">
    <w:name w:val="_10 Znak Znak"/>
    <w:basedOn w:val="Normalny"/>
    <w:link w:val="10ZnakZnakZnak"/>
    <w:rsid w:val="009D208D"/>
    <w:rPr>
      <w:rFonts w:ascii="Calibri" w:eastAsia="Calibri" w:hAnsi="Calibri"/>
    </w:rPr>
  </w:style>
  <w:style w:type="paragraph" w:customStyle="1" w:styleId="Tretekstu">
    <w:name w:val="Treść tekstu"/>
    <w:basedOn w:val="Normalny"/>
    <w:rsid w:val="00874F51"/>
    <w:pPr>
      <w:spacing w:after="140" w:line="288" w:lineRule="auto"/>
      <w:jc w:val="left"/>
    </w:pPr>
    <w:rPr>
      <w:rFonts w:ascii="Calibri" w:eastAsia="Calibri" w:hAnsi="Calibri"/>
      <w:sz w:val="22"/>
      <w:szCs w:val="22"/>
      <w:lang w:eastAsia="zh-CN"/>
    </w:rPr>
  </w:style>
  <w:style w:type="numbering" w:customStyle="1" w:styleId="Bezlisty6">
    <w:name w:val="Bez listy6"/>
    <w:next w:val="Bezlisty"/>
    <w:uiPriority w:val="99"/>
    <w:semiHidden/>
    <w:unhideWhenUsed/>
    <w:rsid w:val="008C0B65"/>
  </w:style>
  <w:style w:type="table" w:customStyle="1" w:styleId="Tabela-Siatka7">
    <w:name w:val="Tabela - Siatka7"/>
    <w:basedOn w:val="Standardowy"/>
    <w:next w:val="Tabela-Siatka"/>
    <w:uiPriority w:val="59"/>
    <w:rsid w:val="008C0B6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TTEKST">
    <w:name w:val="BT_TEKST"/>
    <w:basedOn w:val="Normalny"/>
    <w:link w:val="BTTEKSTChar"/>
    <w:rsid w:val="008C0B65"/>
    <w:pPr>
      <w:spacing w:before="120" w:after="120"/>
    </w:pPr>
    <w:rPr>
      <w:rFonts w:ascii="Arial" w:eastAsia="Calibri" w:hAnsi="Arial"/>
      <w:sz w:val="19"/>
      <w:szCs w:val="22"/>
      <w:lang w:eastAsia="en-US"/>
    </w:rPr>
  </w:style>
  <w:style w:type="paragraph" w:customStyle="1" w:styleId="BTTitle1">
    <w:name w:val="BT_Title1"/>
    <w:basedOn w:val="Tytu"/>
    <w:link w:val="BTTitle1Char"/>
    <w:rsid w:val="008C0B65"/>
    <w:pPr>
      <w:numPr>
        <w:ilvl w:val="0"/>
        <w:numId w:val="551"/>
      </w:numPr>
      <w:spacing w:before="240" w:after="240"/>
      <w:jc w:val="both"/>
    </w:pPr>
    <w:rPr>
      <w:rFonts w:ascii="Arial" w:hAnsi="Arial"/>
      <w:i w:val="0"/>
      <w:caps/>
      <w:spacing w:val="-10"/>
      <w:kern w:val="28"/>
      <w:sz w:val="24"/>
      <w:szCs w:val="56"/>
      <w:lang w:eastAsia="en-US"/>
    </w:rPr>
  </w:style>
  <w:style w:type="character" w:customStyle="1" w:styleId="BTTEKSTChar">
    <w:name w:val="BT_TEKST Char"/>
    <w:link w:val="BTTEKST"/>
    <w:rsid w:val="008C0B65"/>
    <w:rPr>
      <w:rFonts w:ascii="Arial" w:hAnsi="Arial"/>
      <w:sz w:val="19"/>
      <w:szCs w:val="22"/>
      <w:lang w:eastAsia="en-US"/>
    </w:rPr>
  </w:style>
  <w:style w:type="character" w:customStyle="1" w:styleId="BTTitle1Char">
    <w:name w:val="BT_Title1 Char"/>
    <w:link w:val="BTTitle1"/>
    <w:rsid w:val="008C0B65"/>
    <w:rPr>
      <w:rFonts w:ascii="Arial" w:eastAsia="Times New Roman" w:hAnsi="Arial"/>
      <w:b/>
      <w:caps/>
      <w:spacing w:val="-10"/>
      <w:kern w:val="28"/>
      <w:sz w:val="24"/>
      <w:szCs w:val="56"/>
      <w:lang w:eastAsia="en-US"/>
    </w:rPr>
  </w:style>
  <w:style w:type="paragraph" w:customStyle="1" w:styleId="BTTitle2">
    <w:name w:val="BT_Title2"/>
    <w:basedOn w:val="BTTitle1"/>
    <w:rsid w:val="008C0B65"/>
    <w:pPr>
      <w:numPr>
        <w:ilvl w:val="1"/>
      </w:numPr>
      <w:ind w:left="283" w:hanging="283"/>
    </w:pPr>
    <w:rPr>
      <w:caps w:val="0"/>
    </w:rPr>
  </w:style>
  <w:style w:type="paragraph" w:customStyle="1" w:styleId="BTTitle3">
    <w:name w:val="BT_Title3"/>
    <w:basedOn w:val="BTTitle2"/>
    <w:rsid w:val="008C0B65"/>
    <w:pPr>
      <w:numPr>
        <w:ilvl w:val="2"/>
      </w:numPr>
      <w:spacing w:after="120"/>
      <w:ind w:left="283" w:hanging="283"/>
    </w:pPr>
    <w:rPr>
      <w:sz w:val="22"/>
    </w:rPr>
  </w:style>
  <w:style w:type="paragraph" w:customStyle="1" w:styleId="BTTitle4">
    <w:name w:val="BT_Title4"/>
    <w:basedOn w:val="BTTitle3"/>
    <w:rsid w:val="008C0B65"/>
    <w:pPr>
      <w:numPr>
        <w:ilvl w:val="3"/>
      </w:numPr>
      <w:ind w:left="283" w:hanging="283"/>
    </w:pPr>
    <w:rPr>
      <w:sz w:val="20"/>
    </w:rPr>
  </w:style>
  <w:style w:type="paragraph" w:customStyle="1" w:styleId="BTBullets">
    <w:name w:val="BT_Bullets"/>
    <w:basedOn w:val="BTTEKST"/>
    <w:rsid w:val="008C0B65"/>
    <w:pPr>
      <w:numPr>
        <w:ilvl w:val="5"/>
        <w:numId w:val="551"/>
      </w:numPr>
      <w:ind w:left="283" w:hanging="283"/>
      <w:contextualSpacing/>
    </w:pPr>
  </w:style>
  <w:style w:type="paragraph" w:customStyle="1" w:styleId="BTNagwek1">
    <w:name w:val="BT_Nagłówek1"/>
    <w:basedOn w:val="Normalny"/>
    <w:link w:val="BTNagwek1Char"/>
    <w:rsid w:val="008C0B65"/>
    <w:pPr>
      <w:spacing w:after="160" w:line="259" w:lineRule="auto"/>
      <w:contextualSpacing/>
    </w:pPr>
    <w:rPr>
      <w:rFonts w:ascii="Arial" w:eastAsia="Calibri" w:hAnsi="Arial" w:cs="Arial"/>
      <w:sz w:val="19"/>
      <w:szCs w:val="19"/>
      <w:lang w:eastAsia="en-US"/>
    </w:rPr>
  </w:style>
  <w:style w:type="character" w:customStyle="1" w:styleId="BTNagwek1Char">
    <w:name w:val="BT_Nagłówek1 Char"/>
    <w:link w:val="BTNagwek1"/>
    <w:rsid w:val="008C0B65"/>
    <w:rPr>
      <w:rFonts w:ascii="Arial" w:hAnsi="Arial" w:cs="Arial"/>
      <w:sz w:val="19"/>
      <w:szCs w:val="19"/>
      <w:lang w:eastAsia="en-US"/>
    </w:rPr>
  </w:style>
  <w:style w:type="paragraph" w:customStyle="1" w:styleId="Htext">
    <w:name w:val="Htext"/>
    <w:basedOn w:val="Normalny"/>
    <w:link w:val="HtextChar"/>
    <w:rsid w:val="008C0B65"/>
    <w:pPr>
      <w:widowControl w:val="0"/>
      <w:tabs>
        <w:tab w:val="left" w:leader="dot" w:pos="0"/>
        <w:tab w:val="left" w:pos="1440"/>
      </w:tabs>
      <w:overflowPunct w:val="0"/>
      <w:autoSpaceDE w:val="0"/>
      <w:autoSpaceDN w:val="0"/>
      <w:adjustRightInd w:val="0"/>
      <w:spacing w:before="40" w:after="20"/>
      <w:ind w:left="432"/>
      <w:jc w:val="left"/>
    </w:pPr>
    <w:rPr>
      <w:rFonts w:ascii="Arial" w:hAnsi="Arial" w:cs="Arial"/>
      <w:snapToGrid w:val="0"/>
      <w:sz w:val="22"/>
      <w:szCs w:val="22"/>
    </w:rPr>
  </w:style>
  <w:style w:type="character" w:customStyle="1" w:styleId="HtextChar">
    <w:name w:val="Htext Char"/>
    <w:link w:val="Htext"/>
    <w:rsid w:val="008C0B65"/>
    <w:rPr>
      <w:rFonts w:ascii="Arial" w:eastAsia="Times New Roman" w:hAnsi="Arial" w:cs="Arial"/>
      <w:snapToGrid w:val="0"/>
      <w:sz w:val="22"/>
      <w:szCs w:val="22"/>
    </w:rPr>
  </w:style>
  <w:style w:type="paragraph" w:customStyle="1" w:styleId="Styl7">
    <w:name w:val="Styl7"/>
    <w:basedOn w:val="Normalny"/>
    <w:rsid w:val="008C0B65"/>
    <w:pPr>
      <w:keepNext/>
      <w:keepLines/>
      <w:numPr>
        <w:numId w:val="552"/>
      </w:numPr>
      <w:tabs>
        <w:tab w:val="clear" w:pos="1353"/>
      </w:tabs>
      <w:spacing w:before="200" w:after="200" w:line="276" w:lineRule="auto"/>
      <w:ind w:left="720" w:hanging="360"/>
      <w:outlineLvl w:val="1"/>
    </w:pPr>
    <w:rPr>
      <w:rFonts w:ascii="Arial" w:hAnsi="Arial"/>
      <w:bCs/>
      <w:sz w:val="22"/>
      <w:szCs w:val="26"/>
      <w:u w:val="words"/>
      <w:lang w:eastAsia="en-US"/>
    </w:rPr>
  </w:style>
  <w:style w:type="paragraph" w:customStyle="1" w:styleId="Style99">
    <w:name w:val="Style99"/>
    <w:basedOn w:val="Normalny"/>
    <w:rsid w:val="008C0B65"/>
    <w:pPr>
      <w:widowControl w:val="0"/>
      <w:autoSpaceDE w:val="0"/>
      <w:autoSpaceDN w:val="0"/>
      <w:adjustRightInd w:val="0"/>
      <w:spacing w:line="254" w:lineRule="exact"/>
    </w:pPr>
    <w:rPr>
      <w:rFonts w:ascii="Arial" w:hAnsi="Arial"/>
      <w:sz w:val="24"/>
      <w:szCs w:val="24"/>
    </w:rPr>
  </w:style>
  <w:style w:type="paragraph" w:customStyle="1" w:styleId="tytulspecyfikacji">
    <w:name w:val="tytul specyfikacji"/>
    <w:rsid w:val="008C0B65"/>
    <w:pPr>
      <w:ind w:left="91"/>
      <w:jc w:val="center"/>
    </w:pPr>
    <w:rPr>
      <w:rFonts w:ascii="Times New Roman" w:eastAsia="Times New Roman" w:hAnsi="Times New Roman"/>
      <w:b/>
      <w:sz w:val="28"/>
      <w:szCs w:val="24"/>
      <w:lang w:val="en-US"/>
    </w:rPr>
  </w:style>
  <w:style w:type="paragraph" w:customStyle="1" w:styleId="AAAAA">
    <w:name w:val="AAAAA"/>
    <w:rsid w:val="008C0B65"/>
    <w:pPr>
      <w:jc w:val="both"/>
    </w:pPr>
    <w:rPr>
      <w:rFonts w:ascii="Times New Roman" w:eastAsia="Times New Roman" w:hAnsi="Times New Roman"/>
    </w:rPr>
  </w:style>
  <w:style w:type="character" w:customStyle="1" w:styleId="FontStyle295">
    <w:name w:val="Font Style295"/>
    <w:rsid w:val="008C0B65"/>
    <w:rPr>
      <w:rFonts w:ascii="Times New Roman" w:hAnsi="Times New Roman" w:cs="Times New Roman"/>
      <w:b/>
      <w:bCs/>
      <w:sz w:val="18"/>
      <w:szCs w:val="18"/>
    </w:rPr>
  </w:style>
  <w:style w:type="paragraph" w:customStyle="1" w:styleId="Style24">
    <w:name w:val="Style24"/>
    <w:basedOn w:val="Normalny"/>
    <w:rsid w:val="008C0B65"/>
    <w:pPr>
      <w:widowControl w:val="0"/>
      <w:autoSpaceDE w:val="0"/>
      <w:autoSpaceDN w:val="0"/>
      <w:adjustRightInd w:val="0"/>
      <w:jc w:val="left"/>
    </w:pPr>
    <w:rPr>
      <w:rFonts w:ascii="Arial Unicode MS" w:eastAsia="Arial Unicode MS" w:hAnsi="Arial"/>
      <w:sz w:val="24"/>
      <w:szCs w:val="24"/>
    </w:rPr>
  </w:style>
  <w:style w:type="paragraph" w:customStyle="1" w:styleId="Einzug1">
    <w:name w:val="Einzug 1"/>
    <w:basedOn w:val="Normalny"/>
    <w:rsid w:val="008C0B65"/>
    <w:pPr>
      <w:ind w:left="851" w:right="284"/>
    </w:pPr>
    <w:rPr>
      <w:rFonts w:ascii="Arial" w:hAnsi="Arial"/>
      <w:sz w:val="22"/>
      <w:szCs w:val="24"/>
      <w:lang w:val="de-DE"/>
    </w:rPr>
  </w:style>
  <w:style w:type="character" w:customStyle="1" w:styleId="TekstZnakZnak">
    <w:name w:val="Tekst Znak Znak"/>
    <w:rsid w:val="008C0B65"/>
    <w:rPr>
      <w:rFonts w:ascii="Arial" w:eastAsia="Times New Roman" w:hAnsi="Arial"/>
      <w:bCs/>
      <w:noProof/>
      <w:sz w:val="22"/>
      <w:szCs w:val="22"/>
      <w:lang w:eastAsia="en-US"/>
    </w:rPr>
  </w:style>
  <w:style w:type="paragraph" w:customStyle="1" w:styleId="Podpunkty">
    <w:name w:val="Podpunkty"/>
    <w:basedOn w:val="Normalny"/>
    <w:autoRedefine/>
    <w:rsid w:val="008C0B65"/>
    <w:pPr>
      <w:spacing w:after="120"/>
    </w:pPr>
    <w:rPr>
      <w:rFonts w:ascii="Arial" w:hAnsi="Arial"/>
      <w:b/>
      <w:bCs/>
      <w:noProof/>
      <w:sz w:val="22"/>
      <w:szCs w:val="22"/>
    </w:rPr>
  </w:style>
  <w:style w:type="paragraph" w:customStyle="1" w:styleId="wyliczenie">
    <w:name w:val="wyliczenie"/>
    <w:basedOn w:val="Normalny"/>
    <w:rsid w:val="008C0B65"/>
    <w:pPr>
      <w:tabs>
        <w:tab w:val="left" w:pos="567"/>
      </w:tabs>
      <w:jc w:val="left"/>
    </w:pPr>
    <w:rPr>
      <w:rFonts w:ascii="Arial" w:hAnsi="Arial"/>
    </w:rPr>
  </w:style>
  <w:style w:type="paragraph" w:customStyle="1" w:styleId="specyfikacje">
    <w:name w:val="specyfikacje"/>
    <w:basedOn w:val="Normalny"/>
    <w:rsid w:val="008C0B65"/>
    <w:pPr>
      <w:numPr>
        <w:numId w:val="585"/>
      </w:numPr>
      <w:tabs>
        <w:tab w:val="left" w:pos="851"/>
      </w:tabs>
      <w:spacing w:line="360" w:lineRule="auto"/>
    </w:pPr>
    <w:rPr>
      <w:rFonts w:ascii="Arial" w:hAnsi="Arial"/>
      <w:spacing w:val="-3"/>
      <w:sz w:val="22"/>
      <w:u w:val="single"/>
    </w:rPr>
  </w:style>
  <w:style w:type="table" w:customStyle="1" w:styleId="Tabela-Siatka12">
    <w:name w:val="Tabela - Siatka1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kpnormpunkt">
    <w:name w:val="Kokp norm punkt"/>
    <w:basedOn w:val="Akapitzlist"/>
    <w:link w:val="KokpnormpunktZnak"/>
    <w:qFormat/>
    <w:rsid w:val="008C0B65"/>
    <w:pPr>
      <w:numPr>
        <w:numId w:val="586"/>
      </w:numPr>
      <w:spacing w:line="360" w:lineRule="auto"/>
    </w:pPr>
    <w:rPr>
      <w:rFonts w:eastAsia="Calibri"/>
      <w:sz w:val="20"/>
      <w:szCs w:val="22"/>
      <w:lang w:eastAsia="en-US"/>
    </w:rPr>
  </w:style>
  <w:style w:type="character" w:customStyle="1" w:styleId="KokpnormpunktZnak">
    <w:name w:val="Kokp norm punkt Znak"/>
    <w:link w:val="Kokpnormpunkt"/>
    <w:rsid w:val="008C0B65"/>
    <w:rPr>
      <w:rFonts w:ascii="Times New Roman" w:hAnsi="Times New Roman"/>
      <w:szCs w:val="22"/>
      <w:lang w:eastAsia="en-US"/>
    </w:rPr>
  </w:style>
  <w:style w:type="character" w:customStyle="1" w:styleId="fontstyle01">
    <w:name w:val="fontstyle01"/>
    <w:rsid w:val="008C0B65"/>
    <w:rPr>
      <w:rFonts w:ascii="Tahoma" w:hAnsi="Tahoma" w:cs="Tahoma" w:hint="default"/>
      <w:b w:val="0"/>
      <w:bCs w:val="0"/>
      <w:i w:val="0"/>
      <w:iCs w:val="0"/>
      <w:color w:val="000000"/>
      <w:sz w:val="20"/>
      <w:szCs w:val="20"/>
    </w:rPr>
  </w:style>
  <w:style w:type="character" w:customStyle="1" w:styleId="fontstyle21">
    <w:name w:val="fontstyle21"/>
    <w:rsid w:val="008C0B65"/>
    <w:rPr>
      <w:rFonts w:ascii="Tahoma" w:hAnsi="Tahoma" w:cs="Tahoma" w:hint="default"/>
      <w:b w:val="0"/>
      <w:bCs w:val="0"/>
      <w:i w:val="0"/>
      <w:iCs w:val="0"/>
      <w:color w:val="000000"/>
      <w:sz w:val="20"/>
      <w:szCs w:val="20"/>
    </w:rPr>
  </w:style>
  <w:style w:type="paragraph" w:customStyle="1" w:styleId="-">
    <w:name w:val="-"/>
    <w:basedOn w:val="Akapitzlist"/>
    <w:qFormat/>
    <w:rsid w:val="00852948"/>
    <w:pPr>
      <w:numPr>
        <w:numId w:val="616"/>
      </w:numPr>
    </w:pPr>
    <w:rPr>
      <w:sz w:val="20"/>
      <w:szCs w:val="20"/>
    </w:rPr>
  </w:style>
  <w:style w:type="paragraph" w:customStyle="1" w:styleId="a0">
    <w:name w:val="a)"/>
    <w:basedOn w:val="Akapitzlist"/>
    <w:qFormat/>
    <w:rsid w:val="00852948"/>
    <w:pPr>
      <w:numPr>
        <w:numId w:val="610"/>
      </w:numPr>
      <w:tabs>
        <w:tab w:val="left" w:pos="0"/>
      </w:tabs>
    </w:pPr>
    <w:rPr>
      <w:sz w:val="20"/>
      <w:szCs w:val="20"/>
    </w:rPr>
  </w:style>
  <w:style w:type="paragraph" w:customStyle="1" w:styleId="1">
    <w:name w:val="1."/>
    <w:basedOn w:val="-"/>
    <w:qFormat/>
    <w:rsid w:val="00D2797B"/>
    <w:pPr>
      <w:numPr>
        <w:numId w:val="619"/>
      </w:numPr>
    </w:pPr>
  </w:style>
  <w:style w:type="paragraph" w:customStyle="1" w:styleId="A">
    <w:name w:val="A."/>
    <w:basedOn w:val="Akapitzlist"/>
    <w:qFormat/>
    <w:rsid w:val="001165CE"/>
    <w:pPr>
      <w:numPr>
        <w:numId w:val="622"/>
      </w:numPr>
    </w:pPr>
    <w:rPr>
      <w:b/>
      <w:sz w:val="20"/>
      <w:szCs w:val="20"/>
    </w:rPr>
  </w:style>
  <w:style w:type="paragraph" w:customStyle="1" w:styleId="Tekstpodstawowy24">
    <w:name w:val="Tekst podstawowy 24"/>
    <w:basedOn w:val="Normalny"/>
    <w:rsid w:val="00967A06"/>
    <w:pPr>
      <w:pBdr>
        <w:top w:val="single" w:sz="6" w:space="1" w:color="auto"/>
        <w:bottom w:val="single" w:sz="6" w:space="1" w:color="auto"/>
      </w:pBdr>
      <w:spacing w:line="180" w:lineRule="exact"/>
    </w:pPr>
    <w:rPr>
      <w:sz w:val="16"/>
    </w:rPr>
  </w:style>
  <w:style w:type="paragraph" w:customStyle="1" w:styleId="Bezodstpw2">
    <w:name w:val="Bez odstępów2"/>
    <w:basedOn w:val="Normalny"/>
    <w:rsid w:val="00967A0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Tekstpodstawowywcity23">
    <w:name w:val="Tekst podstawowy wcięty 23"/>
    <w:basedOn w:val="Normalny"/>
    <w:rsid w:val="00967A06"/>
    <w:pPr>
      <w:overflowPunct w:val="0"/>
      <w:autoSpaceDE w:val="0"/>
      <w:autoSpaceDN w:val="0"/>
      <w:adjustRightInd w:val="0"/>
      <w:spacing w:line="360" w:lineRule="auto"/>
      <w:ind w:left="709"/>
      <w:textAlignment w:val="baseline"/>
    </w:pPr>
    <w:rPr>
      <w:rFonts w:ascii="Arial" w:hAnsi="Arial"/>
      <w:sz w:val="24"/>
    </w:rPr>
  </w:style>
  <w:style w:type="paragraph" w:customStyle="1" w:styleId="Tekstpodstawowywcity33">
    <w:name w:val="Tekst podstawowy wcięty 33"/>
    <w:basedOn w:val="Normalny"/>
    <w:rsid w:val="00967A06"/>
    <w:pPr>
      <w:overflowPunct w:val="0"/>
      <w:autoSpaceDE w:val="0"/>
      <w:autoSpaceDN w:val="0"/>
      <w:adjustRightInd w:val="0"/>
      <w:ind w:firstLine="709"/>
    </w:pPr>
  </w:style>
  <w:style w:type="character" w:customStyle="1" w:styleId="ZnakZnak3a">
    <w:name w:val="Znak Znak3"/>
    <w:rsid w:val="00967A06"/>
    <w:rPr>
      <w:rFonts w:ascii="Century Gothic" w:hAnsi="Century Gothic"/>
      <w:sz w:val="24"/>
    </w:rPr>
  </w:style>
  <w:style w:type="paragraph" w:customStyle="1" w:styleId="Akapitzlist3">
    <w:name w:val="Akapit z listą3"/>
    <w:basedOn w:val="Normalny"/>
    <w:rsid w:val="00967A06"/>
    <w:pPr>
      <w:ind w:left="720"/>
    </w:pPr>
    <w:rPr>
      <w:rFonts w:ascii="Arial" w:hAnsi="Arial"/>
      <w:sz w:val="24"/>
      <w:szCs w:val="22"/>
      <w:lang w:val="en-US" w:eastAsia="en-US"/>
    </w:rPr>
  </w:style>
  <w:style w:type="paragraph" w:customStyle="1" w:styleId="Tekstpodstawowy33">
    <w:name w:val="Tekst podstawowy 33"/>
    <w:basedOn w:val="Normalny"/>
    <w:rsid w:val="00967A06"/>
    <w:pPr>
      <w:widowControl w:val="0"/>
      <w:overflowPunct w:val="0"/>
      <w:autoSpaceDE w:val="0"/>
      <w:autoSpaceDN w:val="0"/>
      <w:adjustRightInd w:val="0"/>
    </w:pPr>
    <w:rPr>
      <w:sz w:val="24"/>
    </w:rPr>
  </w:style>
  <w:style w:type="paragraph" w:customStyle="1" w:styleId="Data2">
    <w:name w:val="Data2"/>
    <w:basedOn w:val="Normalny"/>
    <w:rsid w:val="00967A06"/>
    <w:rPr>
      <w:sz w:val="22"/>
    </w:rPr>
  </w:style>
  <w:style w:type="paragraph" w:customStyle="1" w:styleId="Normalny31">
    <w:name w:val="Normalny3"/>
    <w:basedOn w:val="Normalny"/>
    <w:rsid w:val="00967A06"/>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andardowy2">
    <w:name w:val="Standardowy2"/>
    <w:rsid w:val="00967A06"/>
    <w:pPr>
      <w:overflowPunct w:val="0"/>
      <w:autoSpaceDE w:val="0"/>
      <w:autoSpaceDN w:val="0"/>
      <w:adjustRightInd w:val="0"/>
      <w:textAlignment w:val="baseline"/>
    </w:pPr>
    <w:rPr>
      <w:rFonts w:ascii="Times New Roman" w:eastAsia="Times New Roman" w:hAnsi="Times New Roman"/>
    </w:rPr>
  </w:style>
  <w:style w:type="paragraph" w:customStyle="1" w:styleId="Tekstprzypisukocowego2">
    <w:name w:val="Tekst przypisu końcowego2"/>
    <w:basedOn w:val="Normalny"/>
    <w:rsid w:val="00967A06"/>
    <w:pPr>
      <w:spacing w:before="120"/>
    </w:pPr>
  </w:style>
  <w:style w:type="character" w:customStyle="1" w:styleId="ZnakZnak310">
    <w:name w:val="Znak Znak31"/>
    <w:rsid w:val="00967A06"/>
    <w:rPr>
      <w:rFonts w:ascii="Arial" w:eastAsia="Times New Roman" w:hAnsi="Arial" w:cs="Times New Roman"/>
      <w:sz w:val="18"/>
      <w:szCs w:val="20"/>
    </w:rPr>
  </w:style>
  <w:style w:type="character" w:customStyle="1" w:styleId="ZnakZnak301">
    <w:name w:val="Znak Znak30"/>
    <w:rsid w:val="00967A06"/>
    <w:rPr>
      <w:rFonts w:ascii="Times New Roman" w:eastAsia="Times New Roman" w:hAnsi="Times New Roman" w:cs="Times New Roman"/>
      <w:sz w:val="20"/>
      <w:szCs w:val="20"/>
    </w:rPr>
  </w:style>
  <w:style w:type="character" w:customStyle="1" w:styleId="ZnakZnak290">
    <w:name w:val="Znak Znak29"/>
    <w:rsid w:val="00967A06"/>
    <w:rPr>
      <w:rFonts w:ascii="Times New Roman" w:eastAsia="Times New Roman" w:hAnsi="Times New Roman" w:cs="Times New Roman"/>
      <w:b/>
      <w:sz w:val="20"/>
      <w:szCs w:val="20"/>
      <w:lang w:val="en-US"/>
    </w:rPr>
  </w:style>
  <w:style w:type="character" w:customStyle="1" w:styleId="ZnakZnak280">
    <w:name w:val="Znak Znak28"/>
    <w:rsid w:val="00967A06"/>
    <w:rPr>
      <w:rFonts w:ascii="Arial" w:eastAsia="Times New Roman" w:hAnsi="Arial" w:cs="Times New Roman"/>
      <w:sz w:val="18"/>
      <w:szCs w:val="20"/>
    </w:rPr>
  </w:style>
  <w:style w:type="character" w:customStyle="1" w:styleId="ZnakZnak460">
    <w:name w:val="Znak Znak46"/>
    <w:rsid w:val="00967A06"/>
    <w:rPr>
      <w:b/>
      <w:spacing w:val="-3"/>
      <w:sz w:val="28"/>
      <w:lang w:val="x-none"/>
    </w:rPr>
  </w:style>
  <w:style w:type="character" w:customStyle="1" w:styleId="ZnakZnak450">
    <w:name w:val="Znak Znak45"/>
    <w:rsid w:val="00967A06"/>
    <w:rPr>
      <w:b/>
      <w:lang w:val="x-none"/>
    </w:rPr>
  </w:style>
  <w:style w:type="character" w:customStyle="1" w:styleId="ZnakZnak340">
    <w:name w:val="Znak Znak34"/>
    <w:rsid w:val="00967A06"/>
    <w:rPr>
      <w:b/>
      <w:i/>
      <w:sz w:val="52"/>
      <w:lang w:val="x-none"/>
    </w:rPr>
  </w:style>
  <w:style w:type="character" w:customStyle="1" w:styleId="ZnakZnak350">
    <w:name w:val="Znak Znak35"/>
    <w:rsid w:val="00967A06"/>
    <w:rPr>
      <w:rFonts w:ascii="Tahoma" w:hAnsi="Tahoma" w:cs="Tahoma"/>
      <w:sz w:val="16"/>
      <w:szCs w:val="16"/>
    </w:rPr>
  </w:style>
  <w:style w:type="character" w:customStyle="1" w:styleId="ZnakZnak370">
    <w:name w:val="Znak Znak37"/>
    <w:rsid w:val="00967A06"/>
  </w:style>
  <w:style w:type="character" w:customStyle="1" w:styleId="ZnakZnak440">
    <w:name w:val="Znak Znak44"/>
    <w:rsid w:val="00967A06"/>
    <w:rPr>
      <w:b/>
      <w:color w:val="FFFF00"/>
      <w:lang w:val="x-none"/>
    </w:rPr>
  </w:style>
  <w:style w:type="character" w:customStyle="1" w:styleId="ZnakZnak430">
    <w:name w:val="Znak Znak43"/>
    <w:rsid w:val="00967A06"/>
    <w:rPr>
      <w:b/>
      <w:lang w:val="x-none"/>
    </w:rPr>
  </w:style>
  <w:style w:type="character" w:customStyle="1" w:styleId="ZnakZnak420">
    <w:name w:val="Znak Znak42"/>
    <w:rsid w:val="00967A06"/>
    <w:rPr>
      <w:b/>
      <w:color w:val="000000"/>
      <w:lang w:val="x-none"/>
    </w:rPr>
  </w:style>
  <w:style w:type="character" w:customStyle="1" w:styleId="ZnakZnak410">
    <w:name w:val="Znak Znak41"/>
    <w:rsid w:val="00967A06"/>
    <w:rPr>
      <w:u w:val="single"/>
      <w:lang w:val="x-none"/>
    </w:rPr>
  </w:style>
  <w:style w:type="character" w:customStyle="1" w:styleId="ZnakZnak400">
    <w:name w:val="Znak Znak40"/>
    <w:rsid w:val="00967A06"/>
    <w:rPr>
      <w:i/>
      <w:iCs/>
      <w:sz w:val="24"/>
      <w:szCs w:val="24"/>
      <w:lang w:val="x-none"/>
    </w:rPr>
  </w:style>
  <w:style w:type="character" w:customStyle="1" w:styleId="ZnakZnak390">
    <w:name w:val="Znak Znak39"/>
    <w:rsid w:val="00967A06"/>
    <w:rPr>
      <w:b/>
      <w:sz w:val="36"/>
      <w:lang w:val="x-none"/>
    </w:rPr>
  </w:style>
  <w:style w:type="character" w:customStyle="1" w:styleId="ZnakZnak360">
    <w:name w:val="Znak Znak36"/>
    <w:rsid w:val="00967A06"/>
    <w:rPr>
      <w:sz w:val="24"/>
    </w:rPr>
  </w:style>
  <w:style w:type="character" w:customStyle="1" w:styleId="ZnakZnak330">
    <w:name w:val="Znak Znak33"/>
    <w:rsid w:val="00967A06"/>
    <w:rPr>
      <w:rFonts w:ascii="Adobe Caslon Pro Bold" w:hAnsi="Adobe Caslon Pro Bold" w:cs="Adobe Caslon Pro Bold"/>
      <w:b/>
      <w:bCs/>
      <w:color w:val="000000"/>
      <w:sz w:val="38"/>
      <w:szCs w:val="38"/>
    </w:rPr>
  </w:style>
  <w:style w:type="character" w:customStyle="1" w:styleId="ZnakZnak320">
    <w:name w:val="Znak Znak32"/>
    <w:rsid w:val="00967A06"/>
    <w:rPr>
      <w:b/>
      <w:bCs/>
    </w:rPr>
  </w:style>
  <w:style w:type="character" w:customStyle="1" w:styleId="ZnakZnak380">
    <w:name w:val="Znak Znak38"/>
    <w:rsid w:val="00967A06"/>
  </w:style>
  <w:style w:type="paragraph" w:customStyle="1" w:styleId="Style3">
    <w:name w:val="Style 3"/>
    <w:uiPriority w:val="99"/>
    <w:rsid w:val="000C23A8"/>
    <w:pPr>
      <w:widowControl w:val="0"/>
      <w:autoSpaceDE w:val="0"/>
      <w:autoSpaceDN w:val="0"/>
      <w:ind w:left="720"/>
    </w:pPr>
    <w:rPr>
      <w:rFonts w:ascii="Times New Roman" w:eastAsia="Times New Roman" w:hAnsi="Times New Roman"/>
      <w:lang w:val="en-US"/>
    </w:rPr>
  </w:style>
  <w:style w:type="character" w:customStyle="1" w:styleId="Teksttreci4TimesNewRoman">
    <w:name w:val="Tekst treści (4) + Times New Roman"/>
    <w:aliases w:val="10 pt,Bez pogrubienia,Odstępy 0 pt"/>
    <w:uiPriority w:val="99"/>
    <w:rsid w:val="000C23A8"/>
    <w:rPr>
      <w:rFonts w:ascii="Times New Roman" w:hAnsi="Times New Roman"/>
      <w:smallCaps/>
      <w:spacing w:val="0"/>
      <w:sz w:val="20"/>
      <w:shd w:val="clear" w:color="auto" w:fill="FFFFFF"/>
    </w:rPr>
  </w:style>
  <w:style w:type="paragraph" w:customStyle="1" w:styleId="Style12">
    <w:name w:val="Style12"/>
    <w:basedOn w:val="Normalny"/>
    <w:uiPriority w:val="99"/>
    <w:rsid w:val="000C23A8"/>
    <w:pPr>
      <w:widowControl w:val="0"/>
      <w:autoSpaceDE w:val="0"/>
      <w:autoSpaceDN w:val="0"/>
      <w:adjustRightInd w:val="0"/>
      <w:spacing w:line="246" w:lineRule="exact"/>
    </w:pPr>
    <w:rPr>
      <w:sz w:val="24"/>
      <w:szCs w:val="24"/>
    </w:rPr>
  </w:style>
  <w:style w:type="character" w:customStyle="1" w:styleId="FontStyle30">
    <w:name w:val="Font Style30"/>
    <w:uiPriority w:val="99"/>
    <w:rsid w:val="000C23A8"/>
    <w:rPr>
      <w:rFonts w:ascii="Arial" w:hAnsi="Arial"/>
      <w:b/>
      <w:color w:val="000000"/>
      <w:sz w:val="20"/>
    </w:rPr>
  </w:style>
  <w:style w:type="character" w:customStyle="1" w:styleId="FontStyle81">
    <w:name w:val="Font Style81"/>
    <w:uiPriority w:val="99"/>
    <w:rsid w:val="000C23A8"/>
    <w:rPr>
      <w:rFonts w:ascii="MS Reference Sans Serif" w:hAnsi="MS Reference Sans Serif"/>
      <w:color w:val="000000"/>
      <w:sz w:val="14"/>
    </w:rPr>
  </w:style>
  <w:style w:type="paragraph" w:customStyle="1" w:styleId="G">
    <w:name w:val="G"/>
    <w:basedOn w:val="Normalny"/>
    <w:qFormat/>
    <w:rsid w:val="00AC515B"/>
    <w:pPr>
      <w:spacing w:before="12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30980">
      <w:bodyDiv w:val="1"/>
      <w:marLeft w:val="0"/>
      <w:marRight w:val="0"/>
      <w:marTop w:val="0"/>
      <w:marBottom w:val="0"/>
      <w:divBdr>
        <w:top w:val="none" w:sz="0" w:space="0" w:color="auto"/>
        <w:left w:val="none" w:sz="0" w:space="0" w:color="auto"/>
        <w:bottom w:val="none" w:sz="0" w:space="0" w:color="auto"/>
        <w:right w:val="none" w:sz="0" w:space="0" w:color="auto"/>
      </w:divBdr>
    </w:div>
    <w:div w:id="92827609">
      <w:bodyDiv w:val="1"/>
      <w:marLeft w:val="0"/>
      <w:marRight w:val="0"/>
      <w:marTop w:val="0"/>
      <w:marBottom w:val="0"/>
      <w:divBdr>
        <w:top w:val="none" w:sz="0" w:space="0" w:color="auto"/>
        <w:left w:val="none" w:sz="0" w:space="0" w:color="auto"/>
        <w:bottom w:val="none" w:sz="0" w:space="0" w:color="auto"/>
        <w:right w:val="none" w:sz="0" w:space="0" w:color="auto"/>
      </w:divBdr>
    </w:div>
    <w:div w:id="132260990">
      <w:bodyDiv w:val="1"/>
      <w:marLeft w:val="0"/>
      <w:marRight w:val="0"/>
      <w:marTop w:val="0"/>
      <w:marBottom w:val="0"/>
      <w:divBdr>
        <w:top w:val="none" w:sz="0" w:space="0" w:color="auto"/>
        <w:left w:val="none" w:sz="0" w:space="0" w:color="auto"/>
        <w:bottom w:val="none" w:sz="0" w:space="0" w:color="auto"/>
        <w:right w:val="none" w:sz="0" w:space="0" w:color="auto"/>
      </w:divBdr>
    </w:div>
    <w:div w:id="178009970">
      <w:bodyDiv w:val="1"/>
      <w:marLeft w:val="0"/>
      <w:marRight w:val="0"/>
      <w:marTop w:val="0"/>
      <w:marBottom w:val="0"/>
      <w:divBdr>
        <w:top w:val="none" w:sz="0" w:space="0" w:color="auto"/>
        <w:left w:val="none" w:sz="0" w:space="0" w:color="auto"/>
        <w:bottom w:val="none" w:sz="0" w:space="0" w:color="auto"/>
        <w:right w:val="none" w:sz="0" w:space="0" w:color="auto"/>
      </w:divBdr>
    </w:div>
    <w:div w:id="235210412">
      <w:bodyDiv w:val="1"/>
      <w:marLeft w:val="0"/>
      <w:marRight w:val="0"/>
      <w:marTop w:val="0"/>
      <w:marBottom w:val="0"/>
      <w:divBdr>
        <w:top w:val="none" w:sz="0" w:space="0" w:color="auto"/>
        <w:left w:val="none" w:sz="0" w:space="0" w:color="auto"/>
        <w:bottom w:val="none" w:sz="0" w:space="0" w:color="auto"/>
        <w:right w:val="none" w:sz="0" w:space="0" w:color="auto"/>
      </w:divBdr>
    </w:div>
    <w:div w:id="264770487">
      <w:bodyDiv w:val="1"/>
      <w:marLeft w:val="0"/>
      <w:marRight w:val="0"/>
      <w:marTop w:val="0"/>
      <w:marBottom w:val="0"/>
      <w:divBdr>
        <w:top w:val="none" w:sz="0" w:space="0" w:color="auto"/>
        <w:left w:val="none" w:sz="0" w:space="0" w:color="auto"/>
        <w:bottom w:val="none" w:sz="0" w:space="0" w:color="auto"/>
        <w:right w:val="none" w:sz="0" w:space="0" w:color="auto"/>
      </w:divBdr>
    </w:div>
    <w:div w:id="343677172">
      <w:bodyDiv w:val="1"/>
      <w:marLeft w:val="0"/>
      <w:marRight w:val="0"/>
      <w:marTop w:val="0"/>
      <w:marBottom w:val="0"/>
      <w:divBdr>
        <w:top w:val="none" w:sz="0" w:space="0" w:color="auto"/>
        <w:left w:val="none" w:sz="0" w:space="0" w:color="auto"/>
        <w:bottom w:val="none" w:sz="0" w:space="0" w:color="auto"/>
        <w:right w:val="none" w:sz="0" w:space="0" w:color="auto"/>
      </w:divBdr>
    </w:div>
    <w:div w:id="379675907">
      <w:bodyDiv w:val="1"/>
      <w:marLeft w:val="0"/>
      <w:marRight w:val="0"/>
      <w:marTop w:val="0"/>
      <w:marBottom w:val="0"/>
      <w:divBdr>
        <w:top w:val="none" w:sz="0" w:space="0" w:color="auto"/>
        <w:left w:val="none" w:sz="0" w:space="0" w:color="auto"/>
        <w:bottom w:val="none" w:sz="0" w:space="0" w:color="auto"/>
        <w:right w:val="none" w:sz="0" w:space="0" w:color="auto"/>
      </w:divBdr>
    </w:div>
    <w:div w:id="420950759">
      <w:bodyDiv w:val="1"/>
      <w:marLeft w:val="0"/>
      <w:marRight w:val="0"/>
      <w:marTop w:val="0"/>
      <w:marBottom w:val="0"/>
      <w:divBdr>
        <w:top w:val="none" w:sz="0" w:space="0" w:color="auto"/>
        <w:left w:val="none" w:sz="0" w:space="0" w:color="auto"/>
        <w:bottom w:val="none" w:sz="0" w:space="0" w:color="auto"/>
        <w:right w:val="none" w:sz="0" w:space="0" w:color="auto"/>
      </w:divBdr>
    </w:div>
    <w:div w:id="438138279">
      <w:bodyDiv w:val="1"/>
      <w:marLeft w:val="0"/>
      <w:marRight w:val="0"/>
      <w:marTop w:val="0"/>
      <w:marBottom w:val="0"/>
      <w:divBdr>
        <w:top w:val="none" w:sz="0" w:space="0" w:color="auto"/>
        <w:left w:val="none" w:sz="0" w:space="0" w:color="auto"/>
        <w:bottom w:val="none" w:sz="0" w:space="0" w:color="auto"/>
        <w:right w:val="none" w:sz="0" w:space="0" w:color="auto"/>
      </w:divBdr>
    </w:div>
    <w:div w:id="460415883">
      <w:bodyDiv w:val="1"/>
      <w:marLeft w:val="0"/>
      <w:marRight w:val="0"/>
      <w:marTop w:val="0"/>
      <w:marBottom w:val="0"/>
      <w:divBdr>
        <w:top w:val="none" w:sz="0" w:space="0" w:color="auto"/>
        <w:left w:val="none" w:sz="0" w:space="0" w:color="auto"/>
        <w:bottom w:val="none" w:sz="0" w:space="0" w:color="auto"/>
        <w:right w:val="none" w:sz="0" w:space="0" w:color="auto"/>
      </w:divBdr>
    </w:div>
    <w:div w:id="501359792">
      <w:bodyDiv w:val="1"/>
      <w:marLeft w:val="0"/>
      <w:marRight w:val="0"/>
      <w:marTop w:val="0"/>
      <w:marBottom w:val="0"/>
      <w:divBdr>
        <w:top w:val="none" w:sz="0" w:space="0" w:color="auto"/>
        <w:left w:val="none" w:sz="0" w:space="0" w:color="auto"/>
        <w:bottom w:val="none" w:sz="0" w:space="0" w:color="auto"/>
        <w:right w:val="none" w:sz="0" w:space="0" w:color="auto"/>
      </w:divBdr>
    </w:div>
    <w:div w:id="529730735">
      <w:bodyDiv w:val="1"/>
      <w:marLeft w:val="0"/>
      <w:marRight w:val="0"/>
      <w:marTop w:val="0"/>
      <w:marBottom w:val="0"/>
      <w:divBdr>
        <w:top w:val="none" w:sz="0" w:space="0" w:color="auto"/>
        <w:left w:val="none" w:sz="0" w:space="0" w:color="auto"/>
        <w:bottom w:val="none" w:sz="0" w:space="0" w:color="auto"/>
        <w:right w:val="none" w:sz="0" w:space="0" w:color="auto"/>
      </w:divBdr>
    </w:div>
    <w:div w:id="584995769">
      <w:bodyDiv w:val="1"/>
      <w:marLeft w:val="0"/>
      <w:marRight w:val="0"/>
      <w:marTop w:val="0"/>
      <w:marBottom w:val="0"/>
      <w:divBdr>
        <w:top w:val="none" w:sz="0" w:space="0" w:color="auto"/>
        <w:left w:val="none" w:sz="0" w:space="0" w:color="auto"/>
        <w:bottom w:val="none" w:sz="0" w:space="0" w:color="auto"/>
        <w:right w:val="none" w:sz="0" w:space="0" w:color="auto"/>
      </w:divBdr>
    </w:div>
    <w:div w:id="667750995">
      <w:bodyDiv w:val="1"/>
      <w:marLeft w:val="0"/>
      <w:marRight w:val="0"/>
      <w:marTop w:val="0"/>
      <w:marBottom w:val="0"/>
      <w:divBdr>
        <w:top w:val="none" w:sz="0" w:space="0" w:color="auto"/>
        <w:left w:val="none" w:sz="0" w:space="0" w:color="auto"/>
        <w:bottom w:val="none" w:sz="0" w:space="0" w:color="auto"/>
        <w:right w:val="none" w:sz="0" w:space="0" w:color="auto"/>
      </w:divBdr>
    </w:div>
    <w:div w:id="776828570">
      <w:bodyDiv w:val="1"/>
      <w:marLeft w:val="0"/>
      <w:marRight w:val="0"/>
      <w:marTop w:val="0"/>
      <w:marBottom w:val="0"/>
      <w:divBdr>
        <w:top w:val="none" w:sz="0" w:space="0" w:color="auto"/>
        <w:left w:val="none" w:sz="0" w:space="0" w:color="auto"/>
        <w:bottom w:val="none" w:sz="0" w:space="0" w:color="auto"/>
        <w:right w:val="none" w:sz="0" w:space="0" w:color="auto"/>
      </w:divBdr>
    </w:div>
    <w:div w:id="880046527">
      <w:bodyDiv w:val="1"/>
      <w:marLeft w:val="0"/>
      <w:marRight w:val="0"/>
      <w:marTop w:val="0"/>
      <w:marBottom w:val="0"/>
      <w:divBdr>
        <w:top w:val="none" w:sz="0" w:space="0" w:color="auto"/>
        <w:left w:val="none" w:sz="0" w:space="0" w:color="auto"/>
        <w:bottom w:val="none" w:sz="0" w:space="0" w:color="auto"/>
        <w:right w:val="none" w:sz="0" w:space="0" w:color="auto"/>
      </w:divBdr>
    </w:div>
    <w:div w:id="900753758">
      <w:bodyDiv w:val="1"/>
      <w:marLeft w:val="0"/>
      <w:marRight w:val="0"/>
      <w:marTop w:val="0"/>
      <w:marBottom w:val="0"/>
      <w:divBdr>
        <w:top w:val="none" w:sz="0" w:space="0" w:color="auto"/>
        <w:left w:val="none" w:sz="0" w:space="0" w:color="auto"/>
        <w:bottom w:val="none" w:sz="0" w:space="0" w:color="auto"/>
        <w:right w:val="none" w:sz="0" w:space="0" w:color="auto"/>
      </w:divBdr>
    </w:div>
    <w:div w:id="902562075">
      <w:bodyDiv w:val="1"/>
      <w:marLeft w:val="0"/>
      <w:marRight w:val="0"/>
      <w:marTop w:val="0"/>
      <w:marBottom w:val="0"/>
      <w:divBdr>
        <w:top w:val="none" w:sz="0" w:space="0" w:color="auto"/>
        <w:left w:val="none" w:sz="0" w:space="0" w:color="auto"/>
        <w:bottom w:val="none" w:sz="0" w:space="0" w:color="auto"/>
        <w:right w:val="none" w:sz="0" w:space="0" w:color="auto"/>
      </w:divBdr>
    </w:div>
    <w:div w:id="1004478967">
      <w:bodyDiv w:val="1"/>
      <w:marLeft w:val="0"/>
      <w:marRight w:val="0"/>
      <w:marTop w:val="0"/>
      <w:marBottom w:val="0"/>
      <w:divBdr>
        <w:top w:val="none" w:sz="0" w:space="0" w:color="auto"/>
        <w:left w:val="none" w:sz="0" w:space="0" w:color="auto"/>
        <w:bottom w:val="none" w:sz="0" w:space="0" w:color="auto"/>
        <w:right w:val="none" w:sz="0" w:space="0" w:color="auto"/>
      </w:divBdr>
    </w:div>
    <w:div w:id="1095132526">
      <w:bodyDiv w:val="1"/>
      <w:marLeft w:val="0"/>
      <w:marRight w:val="0"/>
      <w:marTop w:val="0"/>
      <w:marBottom w:val="0"/>
      <w:divBdr>
        <w:top w:val="none" w:sz="0" w:space="0" w:color="auto"/>
        <w:left w:val="none" w:sz="0" w:space="0" w:color="auto"/>
        <w:bottom w:val="none" w:sz="0" w:space="0" w:color="auto"/>
        <w:right w:val="none" w:sz="0" w:space="0" w:color="auto"/>
      </w:divBdr>
    </w:div>
    <w:div w:id="1156801169">
      <w:bodyDiv w:val="1"/>
      <w:marLeft w:val="0"/>
      <w:marRight w:val="0"/>
      <w:marTop w:val="0"/>
      <w:marBottom w:val="0"/>
      <w:divBdr>
        <w:top w:val="none" w:sz="0" w:space="0" w:color="auto"/>
        <w:left w:val="none" w:sz="0" w:space="0" w:color="auto"/>
        <w:bottom w:val="none" w:sz="0" w:space="0" w:color="auto"/>
        <w:right w:val="none" w:sz="0" w:space="0" w:color="auto"/>
      </w:divBdr>
    </w:div>
    <w:div w:id="1170372331">
      <w:bodyDiv w:val="1"/>
      <w:marLeft w:val="0"/>
      <w:marRight w:val="0"/>
      <w:marTop w:val="0"/>
      <w:marBottom w:val="0"/>
      <w:divBdr>
        <w:top w:val="none" w:sz="0" w:space="0" w:color="auto"/>
        <w:left w:val="none" w:sz="0" w:space="0" w:color="auto"/>
        <w:bottom w:val="none" w:sz="0" w:space="0" w:color="auto"/>
        <w:right w:val="none" w:sz="0" w:space="0" w:color="auto"/>
      </w:divBdr>
    </w:div>
    <w:div w:id="1180898955">
      <w:bodyDiv w:val="1"/>
      <w:marLeft w:val="0"/>
      <w:marRight w:val="0"/>
      <w:marTop w:val="0"/>
      <w:marBottom w:val="0"/>
      <w:divBdr>
        <w:top w:val="none" w:sz="0" w:space="0" w:color="auto"/>
        <w:left w:val="none" w:sz="0" w:space="0" w:color="auto"/>
        <w:bottom w:val="none" w:sz="0" w:space="0" w:color="auto"/>
        <w:right w:val="none" w:sz="0" w:space="0" w:color="auto"/>
      </w:divBdr>
    </w:div>
    <w:div w:id="1213080132">
      <w:bodyDiv w:val="1"/>
      <w:marLeft w:val="0"/>
      <w:marRight w:val="0"/>
      <w:marTop w:val="0"/>
      <w:marBottom w:val="0"/>
      <w:divBdr>
        <w:top w:val="none" w:sz="0" w:space="0" w:color="auto"/>
        <w:left w:val="none" w:sz="0" w:space="0" w:color="auto"/>
        <w:bottom w:val="none" w:sz="0" w:space="0" w:color="auto"/>
        <w:right w:val="none" w:sz="0" w:space="0" w:color="auto"/>
      </w:divBdr>
    </w:div>
    <w:div w:id="1224944676">
      <w:bodyDiv w:val="1"/>
      <w:marLeft w:val="0"/>
      <w:marRight w:val="0"/>
      <w:marTop w:val="0"/>
      <w:marBottom w:val="0"/>
      <w:divBdr>
        <w:top w:val="none" w:sz="0" w:space="0" w:color="auto"/>
        <w:left w:val="none" w:sz="0" w:space="0" w:color="auto"/>
        <w:bottom w:val="none" w:sz="0" w:space="0" w:color="auto"/>
        <w:right w:val="none" w:sz="0" w:space="0" w:color="auto"/>
      </w:divBdr>
    </w:div>
    <w:div w:id="1315139779">
      <w:bodyDiv w:val="1"/>
      <w:marLeft w:val="0"/>
      <w:marRight w:val="0"/>
      <w:marTop w:val="0"/>
      <w:marBottom w:val="0"/>
      <w:divBdr>
        <w:top w:val="none" w:sz="0" w:space="0" w:color="auto"/>
        <w:left w:val="none" w:sz="0" w:space="0" w:color="auto"/>
        <w:bottom w:val="none" w:sz="0" w:space="0" w:color="auto"/>
        <w:right w:val="none" w:sz="0" w:space="0" w:color="auto"/>
      </w:divBdr>
    </w:div>
    <w:div w:id="1496915323">
      <w:bodyDiv w:val="1"/>
      <w:marLeft w:val="0"/>
      <w:marRight w:val="0"/>
      <w:marTop w:val="0"/>
      <w:marBottom w:val="0"/>
      <w:divBdr>
        <w:top w:val="none" w:sz="0" w:space="0" w:color="auto"/>
        <w:left w:val="none" w:sz="0" w:space="0" w:color="auto"/>
        <w:bottom w:val="none" w:sz="0" w:space="0" w:color="auto"/>
        <w:right w:val="none" w:sz="0" w:space="0" w:color="auto"/>
      </w:divBdr>
    </w:div>
    <w:div w:id="1511680888">
      <w:bodyDiv w:val="1"/>
      <w:marLeft w:val="0"/>
      <w:marRight w:val="0"/>
      <w:marTop w:val="0"/>
      <w:marBottom w:val="0"/>
      <w:divBdr>
        <w:top w:val="none" w:sz="0" w:space="0" w:color="auto"/>
        <w:left w:val="none" w:sz="0" w:space="0" w:color="auto"/>
        <w:bottom w:val="none" w:sz="0" w:space="0" w:color="auto"/>
        <w:right w:val="none" w:sz="0" w:space="0" w:color="auto"/>
      </w:divBdr>
    </w:div>
    <w:div w:id="1565213296">
      <w:bodyDiv w:val="1"/>
      <w:marLeft w:val="0"/>
      <w:marRight w:val="0"/>
      <w:marTop w:val="0"/>
      <w:marBottom w:val="0"/>
      <w:divBdr>
        <w:top w:val="none" w:sz="0" w:space="0" w:color="auto"/>
        <w:left w:val="none" w:sz="0" w:space="0" w:color="auto"/>
        <w:bottom w:val="none" w:sz="0" w:space="0" w:color="auto"/>
        <w:right w:val="none" w:sz="0" w:space="0" w:color="auto"/>
      </w:divBdr>
    </w:div>
    <w:div w:id="1591234762">
      <w:bodyDiv w:val="1"/>
      <w:marLeft w:val="0"/>
      <w:marRight w:val="0"/>
      <w:marTop w:val="0"/>
      <w:marBottom w:val="0"/>
      <w:divBdr>
        <w:top w:val="none" w:sz="0" w:space="0" w:color="auto"/>
        <w:left w:val="none" w:sz="0" w:space="0" w:color="auto"/>
        <w:bottom w:val="none" w:sz="0" w:space="0" w:color="auto"/>
        <w:right w:val="none" w:sz="0" w:space="0" w:color="auto"/>
      </w:divBdr>
    </w:div>
    <w:div w:id="1605454298">
      <w:bodyDiv w:val="1"/>
      <w:marLeft w:val="0"/>
      <w:marRight w:val="0"/>
      <w:marTop w:val="0"/>
      <w:marBottom w:val="0"/>
      <w:divBdr>
        <w:top w:val="none" w:sz="0" w:space="0" w:color="auto"/>
        <w:left w:val="none" w:sz="0" w:space="0" w:color="auto"/>
        <w:bottom w:val="none" w:sz="0" w:space="0" w:color="auto"/>
        <w:right w:val="none" w:sz="0" w:space="0" w:color="auto"/>
      </w:divBdr>
    </w:div>
    <w:div w:id="1615861698">
      <w:bodyDiv w:val="1"/>
      <w:marLeft w:val="0"/>
      <w:marRight w:val="0"/>
      <w:marTop w:val="0"/>
      <w:marBottom w:val="0"/>
      <w:divBdr>
        <w:top w:val="none" w:sz="0" w:space="0" w:color="auto"/>
        <w:left w:val="none" w:sz="0" w:space="0" w:color="auto"/>
        <w:bottom w:val="none" w:sz="0" w:space="0" w:color="auto"/>
        <w:right w:val="none" w:sz="0" w:space="0" w:color="auto"/>
      </w:divBdr>
    </w:div>
    <w:div w:id="1616522454">
      <w:bodyDiv w:val="1"/>
      <w:marLeft w:val="0"/>
      <w:marRight w:val="0"/>
      <w:marTop w:val="0"/>
      <w:marBottom w:val="0"/>
      <w:divBdr>
        <w:top w:val="none" w:sz="0" w:space="0" w:color="auto"/>
        <w:left w:val="none" w:sz="0" w:space="0" w:color="auto"/>
        <w:bottom w:val="none" w:sz="0" w:space="0" w:color="auto"/>
        <w:right w:val="none" w:sz="0" w:space="0" w:color="auto"/>
      </w:divBdr>
    </w:div>
    <w:div w:id="1808930374">
      <w:bodyDiv w:val="1"/>
      <w:marLeft w:val="0"/>
      <w:marRight w:val="0"/>
      <w:marTop w:val="0"/>
      <w:marBottom w:val="0"/>
      <w:divBdr>
        <w:top w:val="none" w:sz="0" w:space="0" w:color="auto"/>
        <w:left w:val="none" w:sz="0" w:space="0" w:color="auto"/>
        <w:bottom w:val="none" w:sz="0" w:space="0" w:color="auto"/>
        <w:right w:val="none" w:sz="0" w:space="0" w:color="auto"/>
      </w:divBdr>
    </w:div>
    <w:div w:id="1849975602">
      <w:bodyDiv w:val="1"/>
      <w:marLeft w:val="0"/>
      <w:marRight w:val="0"/>
      <w:marTop w:val="0"/>
      <w:marBottom w:val="0"/>
      <w:divBdr>
        <w:top w:val="none" w:sz="0" w:space="0" w:color="auto"/>
        <w:left w:val="none" w:sz="0" w:space="0" w:color="auto"/>
        <w:bottom w:val="none" w:sz="0" w:space="0" w:color="auto"/>
        <w:right w:val="none" w:sz="0" w:space="0" w:color="auto"/>
      </w:divBdr>
    </w:div>
    <w:div w:id="1932422853">
      <w:bodyDiv w:val="1"/>
      <w:marLeft w:val="0"/>
      <w:marRight w:val="0"/>
      <w:marTop w:val="0"/>
      <w:marBottom w:val="0"/>
      <w:divBdr>
        <w:top w:val="none" w:sz="0" w:space="0" w:color="auto"/>
        <w:left w:val="none" w:sz="0" w:space="0" w:color="auto"/>
        <w:bottom w:val="none" w:sz="0" w:space="0" w:color="auto"/>
        <w:right w:val="none" w:sz="0" w:space="0" w:color="auto"/>
      </w:divBdr>
    </w:div>
    <w:div w:id="1935357065">
      <w:bodyDiv w:val="1"/>
      <w:marLeft w:val="0"/>
      <w:marRight w:val="0"/>
      <w:marTop w:val="0"/>
      <w:marBottom w:val="0"/>
      <w:divBdr>
        <w:top w:val="none" w:sz="0" w:space="0" w:color="auto"/>
        <w:left w:val="none" w:sz="0" w:space="0" w:color="auto"/>
        <w:bottom w:val="none" w:sz="0" w:space="0" w:color="auto"/>
        <w:right w:val="none" w:sz="0" w:space="0" w:color="auto"/>
      </w:divBdr>
    </w:div>
    <w:div w:id="1943220952">
      <w:bodyDiv w:val="1"/>
      <w:marLeft w:val="0"/>
      <w:marRight w:val="0"/>
      <w:marTop w:val="0"/>
      <w:marBottom w:val="0"/>
      <w:divBdr>
        <w:top w:val="none" w:sz="0" w:space="0" w:color="auto"/>
        <w:left w:val="none" w:sz="0" w:space="0" w:color="auto"/>
        <w:bottom w:val="none" w:sz="0" w:space="0" w:color="auto"/>
        <w:right w:val="none" w:sz="0" w:space="0" w:color="auto"/>
      </w:divBdr>
    </w:div>
    <w:div w:id="1979069544">
      <w:bodyDiv w:val="1"/>
      <w:marLeft w:val="0"/>
      <w:marRight w:val="0"/>
      <w:marTop w:val="0"/>
      <w:marBottom w:val="0"/>
      <w:divBdr>
        <w:top w:val="none" w:sz="0" w:space="0" w:color="auto"/>
        <w:left w:val="none" w:sz="0" w:space="0" w:color="auto"/>
        <w:bottom w:val="none" w:sz="0" w:space="0" w:color="auto"/>
        <w:right w:val="none" w:sz="0" w:space="0" w:color="auto"/>
      </w:divBdr>
    </w:div>
    <w:div w:id="2053260048">
      <w:bodyDiv w:val="1"/>
      <w:marLeft w:val="0"/>
      <w:marRight w:val="0"/>
      <w:marTop w:val="0"/>
      <w:marBottom w:val="0"/>
      <w:divBdr>
        <w:top w:val="none" w:sz="0" w:space="0" w:color="auto"/>
        <w:left w:val="none" w:sz="0" w:space="0" w:color="auto"/>
        <w:bottom w:val="none" w:sz="0" w:space="0" w:color="auto"/>
        <w:right w:val="none" w:sz="0" w:space="0" w:color="auto"/>
      </w:divBdr>
    </w:div>
    <w:div w:id="2106656063">
      <w:bodyDiv w:val="1"/>
      <w:marLeft w:val="0"/>
      <w:marRight w:val="0"/>
      <w:marTop w:val="0"/>
      <w:marBottom w:val="0"/>
      <w:divBdr>
        <w:top w:val="none" w:sz="0" w:space="0" w:color="auto"/>
        <w:left w:val="none" w:sz="0" w:space="0" w:color="auto"/>
        <w:bottom w:val="none" w:sz="0" w:space="0" w:color="auto"/>
        <w:right w:val="none" w:sz="0" w:space="0" w:color="auto"/>
      </w:divBdr>
    </w:div>
    <w:div w:id="214449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D753-E760-4B7E-9A3A-367EB7FB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4075</Words>
  <Characters>24453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SPIS TREŚCI:</vt:lpstr>
    </vt:vector>
  </TitlesOfParts>
  <Company/>
  <LinksUpToDate>false</LinksUpToDate>
  <CharactersWithSpaces>28472</CharactersWithSpaces>
  <SharedDoc>false</SharedDoc>
  <HLinks>
    <vt:vector size="18" baseType="variant">
      <vt:variant>
        <vt:i4>7667769</vt:i4>
      </vt:variant>
      <vt:variant>
        <vt:i4>198</vt:i4>
      </vt:variant>
      <vt:variant>
        <vt:i4>0</vt:i4>
      </vt:variant>
      <vt:variant>
        <vt:i4>5</vt:i4>
      </vt:variant>
      <vt:variant>
        <vt:lpwstr>http://kup.piib.org.pl/wp-content/uploads/2018/09/eurokod-7-pn-en-1997-1-projektowanie-geotechniczne-czesc-1-zasady-ogolne.pdf</vt:lpwstr>
      </vt:variant>
      <vt:variant>
        <vt:lpwstr/>
      </vt:variant>
      <vt:variant>
        <vt:i4>2359415</vt:i4>
      </vt:variant>
      <vt:variant>
        <vt:i4>3233846</vt:i4>
      </vt:variant>
      <vt:variant>
        <vt:i4>1076</vt:i4>
      </vt:variant>
      <vt:variant>
        <vt:i4>1</vt:i4>
      </vt:variant>
      <vt:variant>
        <vt:lpwstr>../../Domowy/Dane%20aplikacji/02%20UZYTKI/zz%2001/OST%20mostowe%204_10/spechtm/m130100_pliki/image004.jpg</vt:lpwstr>
      </vt:variant>
      <vt:variant>
        <vt:lpwstr/>
      </vt:variant>
      <vt:variant>
        <vt:i4>2359413</vt:i4>
      </vt:variant>
      <vt:variant>
        <vt:i4>3234258</vt:i4>
      </vt:variant>
      <vt:variant>
        <vt:i4>1077</vt:i4>
      </vt:variant>
      <vt:variant>
        <vt:i4>1</vt:i4>
      </vt:variant>
      <vt:variant>
        <vt:lpwstr>../../Domowy/Dane%20aplikacji/02%20UZYTKI/zz%2001/OST%20mostowe%204_10/spechtm/m130100_pliki/image006.jpg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subject/>
  <dc:creator>q</dc:creator>
  <cp:keywords/>
  <cp:lastModifiedBy>Renata Kozak</cp:lastModifiedBy>
  <cp:revision>2</cp:revision>
  <cp:lastPrinted>2025-08-11T07:34:00Z</cp:lastPrinted>
  <dcterms:created xsi:type="dcterms:W3CDTF">2025-08-14T09:29:00Z</dcterms:created>
  <dcterms:modified xsi:type="dcterms:W3CDTF">2025-08-14T09:29:00Z</dcterms:modified>
</cp:coreProperties>
</file>